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Tr="00CD635D">
        <w:tc>
          <w:tcPr>
            <w:tcW w:w="8363" w:type="dxa"/>
          </w:tcPr>
          <w:p w:rsidR="00916FF8" w:rsidRPr="00624A42" w:rsidRDefault="002349C9" w:rsidP="004C7868">
            <w:pPr>
              <w:pStyle w:val="FileNumber0"/>
              <w:rPr>
                <w:sz w:val="28"/>
                <w:u w:val="single"/>
                <w:rtl/>
              </w:rPr>
            </w:pPr>
            <w:bookmarkStart w:id="0" w:name="_GoBack"/>
            <w:bookmarkEnd w:id="0"/>
            <w:r>
              <w:rPr>
                <w:u w:val="single"/>
                <w:rtl/>
              </w:rPr>
              <w:t>בבית המשפט העליון בשבתו כבית משפט לערעורים פליליים</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2349C9">
            <w:pPr>
              <w:pStyle w:val="FileNumber"/>
              <w:rPr>
                <w:sz w:val="28"/>
                <w:szCs w:val="28"/>
              </w:rPr>
            </w:pPr>
            <w:bookmarkStart w:id="1" w:name="casename_body"/>
            <w:r>
              <w:rPr>
                <w:sz w:val="28"/>
                <w:szCs w:val="28"/>
                <w:rtl/>
              </w:rPr>
              <w:t>ע"פ  8957/21</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2349C9">
            <w:pPr>
              <w:pStyle w:val="BodyRuller"/>
            </w:pPr>
            <w:r>
              <w:rPr>
                <w:rtl/>
              </w:rPr>
              <w:t>כבוד השופט י' אלרון</w:t>
            </w:r>
          </w:p>
        </w:tc>
      </w:tr>
      <w:tr w:rsidR="002349C9" w:rsidTr="00EC23AC">
        <w:trPr>
          <w:trHeight w:val="287"/>
        </w:trPr>
        <w:tc>
          <w:tcPr>
            <w:tcW w:w="3261" w:type="dxa"/>
          </w:tcPr>
          <w:p w:rsidR="002349C9" w:rsidRDefault="002349C9">
            <w:pPr>
              <w:pStyle w:val="BodyRuller"/>
              <w:rPr>
                <w:rtl/>
              </w:rPr>
            </w:pPr>
          </w:p>
        </w:tc>
        <w:tc>
          <w:tcPr>
            <w:tcW w:w="5239" w:type="dxa"/>
          </w:tcPr>
          <w:p w:rsidR="002349C9" w:rsidRDefault="002349C9">
            <w:pPr>
              <w:pStyle w:val="BodyRuller"/>
              <w:rPr>
                <w:rtl/>
              </w:rPr>
            </w:pPr>
            <w:r>
              <w:rPr>
                <w:rtl/>
              </w:rPr>
              <w:t>כבוד השופט א' שטיין</w:t>
            </w:r>
          </w:p>
        </w:tc>
      </w:tr>
      <w:tr w:rsidR="002349C9" w:rsidTr="00EC23AC">
        <w:trPr>
          <w:trHeight w:val="287"/>
        </w:trPr>
        <w:tc>
          <w:tcPr>
            <w:tcW w:w="3261" w:type="dxa"/>
          </w:tcPr>
          <w:p w:rsidR="002349C9" w:rsidRDefault="002349C9">
            <w:pPr>
              <w:pStyle w:val="BodyRuller"/>
              <w:rPr>
                <w:rtl/>
              </w:rPr>
            </w:pPr>
          </w:p>
        </w:tc>
        <w:tc>
          <w:tcPr>
            <w:tcW w:w="5239" w:type="dxa"/>
          </w:tcPr>
          <w:p w:rsidR="002349C9" w:rsidRDefault="002349C9">
            <w:pPr>
              <w:pStyle w:val="BodyRuller"/>
              <w:rPr>
                <w:rtl/>
              </w:rPr>
            </w:pPr>
            <w:r>
              <w:rPr>
                <w:rtl/>
              </w:rPr>
              <w:t>כבוד השופט ח' כבוב</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E80510">
        <w:trPr>
          <w:trHeight w:val="287"/>
        </w:trPr>
        <w:tc>
          <w:tcPr>
            <w:tcW w:w="3261" w:type="dxa"/>
          </w:tcPr>
          <w:p w:rsidR="00D00CB7" w:rsidRPr="00E75223" w:rsidRDefault="002349C9" w:rsidP="00E80510">
            <w:pPr>
              <w:pStyle w:val="BodyRuller"/>
              <w:rPr>
                <w:rFonts w:ascii="David" w:hAnsi="David"/>
              </w:rPr>
            </w:pPr>
            <w:r>
              <w:rPr>
                <w:rFonts w:ascii="David" w:hAnsi="David"/>
                <w:rtl/>
              </w:rPr>
              <w:t>המערער:</w:t>
            </w:r>
          </w:p>
        </w:tc>
        <w:tc>
          <w:tcPr>
            <w:tcW w:w="5239" w:type="dxa"/>
          </w:tcPr>
          <w:p w:rsidR="00D00CB7" w:rsidRDefault="002349C9" w:rsidP="00E80510">
            <w:pPr>
              <w:pStyle w:val="BodyRuller"/>
            </w:pPr>
            <w:r>
              <w:rPr>
                <w:rtl/>
              </w:rPr>
              <w:t>סאמי קרא</w:t>
            </w:r>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E80510">
        <w:trPr>
          <w:trHeight w:val="287"/>
        </w:trPr>
        <w:tc>
          <w:tcPr>
            <w:tcW w:w="3261" w:type="dxa"/>
          </w:tcPr>
          <w:p w:rsidR="0083345F" w:rsidRPr="00E75223" w:rsidRDefault="002349C9" w:rsidP="00E80510">
            <w:pPr>
              <w:pStyle w:val="BodyRuller"/>
              <w:rPr>
                <w:rFonts w:ascii="David" w:hAnsi="David"/>
              </w:rPr>
            </w:pPr>
            <w:r>
              <w:rPr>
                <w:rFonts w:ascii="David" w:hAnsi="David"/>
                <w:rtl/>
              </w:rPr>
              <w:t>המשיב</w:t>
            </w:r>
            <w:r w:rsidR="006A4848">
              <w:rPr>
                <w:rFonts w:ascii="David" w:hAnsi="David" w:hint="cs"/>
                <w:rtl/>
              </w:rPr>
              <w:t>ה</w:t>
            </w:r>
            <w:r>
              <w:rPr>
                <w:rFonts w:ascii="David" w:hAnsi="David"/>
                <w:rtl/>
              </w:rPr>
              <w:t>:</w:t>
            </w:r>
          </w:p>
        </w:tc>
        <w:tc>
          <w:tcPr>
            <w:tcW w:w="5239" w:type="dxa"/>
          </w:tcPr>
          <w:p w:rsidR="0083345F" w:rsidRDefault="002349C9" w:rsidP="00E80510">
            <w:pPr>
              <w:pStyle w:val="BodyRuller"/>
            </w:pPr>
            <w:r>
              <w:rPr>
                <w:rtl/>
              </w:rPr>
              <w:t>מדינת ישראל</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6A4848" w:rsidP="008C5E96">
            <w:pPr>
              <w:pStyle w:val="BodyRuller"/>
              <w:jc w:val="both"/>
              <w:rPr>
                <w:sz w:val="24"/>
                <w:szCs w:val="24"/>
              </w:rPr>
            </w:pPr>
            <w:r>
              <w:rPr>
                <w:rFonts w:hint="cs"/>
                <w:sz w:val="24"/>
                <w:szCs w:val="24"/>
                <w:rtl/>
              </w:rPr>
              <w:t xml:space="preserve">ערעור על </w:t>
            </w:r>
            <w:r w:rsidR="008C5E96">
              <w:rPr>
                <w:rFonts w:hint="cs"/>
                <w:sz w:val="24"/>
                <w:szCs w:val="24"/>
                <w:rtl/>
              </w:rPr>
              <w:t>הכרעת</w:t>
            </w:r>
            <w:r>
              <w:rPr>
                <w:rFonts w:hint="cs"/>
                <w:sz w:val="24"/>
                <w:szCs w:val="24"/>
                <w:rtl/>
              </w:rPr>
              <w:t xml:space="preserve"> דינו של בית </w:t>
            </w:r>
            <w:r w:rsidR="00501F8F">
              <w:rPr>
                <w:rFonts w:hint="cs"/>
                <w:sz w:val="24"/>
                <w:szCs w:val="24"/>
                <w:rtl/>
              </w:rPr>
              <w:t>המשפט המחוזי מרכז-לוד ב-ת</w:t>
            </w:r>
            <w:r w:rsidR="00861739">
              <w:rPr>
                <w:rFonts w:hint="cs"/>
                <w:sz w:val="24"/>
                <w:szCs w:val="24"/>
                <w:rtl/>
              </w:rPr>
              <w:t xml:space="preserve">פ"ח 32359-07-17 מיום 14.6.2021 </w:t>
            </w:r>
            <w:r w:rsidR="00501F8F">
              <w:rPr>
                <w:rFonts w:hint="cs"/>
                <w:sz w:val="24"/>
                <w:szCs w:val="24"/>
                <w:rtl/>
              </w:rPr>
              <w:t>שניתן על ידי הנשיא</w:t>
            </w:r>
            <w:r w:rsidR="008C5E96">
              <w:rPr>
                <w:rFonts w:hint="cs"/>
                <w:sz w:val="24"/>
                <w:szCs w:val="24"/>
                <w:rtl/>
              </w:rPr>
              <w:t>ה</w:t>
            </w:r>
            <w:r w:rsidR="00501F8F">
              <w:rPr>
                <w:rFonts w:hint="cs"/>
                <w:sz w:val="24"/>
                <w:szCs w:val="24"/>
                <w:rtl/>
              </w:rPr>
              <w:t xml:space="preserve"> ר' לורך והשופטים צ' דותן ו-ד' עטר</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2349C9">
            <w:pPr>
              <w:pStyle w:val="BodyRuller"/>
              <w:rPr>
                <w:rtl/>
              </w:rPr>
            </w:pPr>
            <w:r>
              <w:rPr>
                <w:sz w:val="24"/>
                <w:szCs w:val="24"/>
                <w:rtl/>
              </w:rPr>
              <w:t>י"ז בשבט התשפ"ג</w:t>
            </w:r>
            <w:r w:rsidR="008C2F11">
              <w:t xml:space="preserve">       </w:t>
            </w:r>
          </w:p>
        </w:tc>
        <w:tc>
          <w:tcPr>
            <w:tcW w:w="2694" w:type="dxa"/>
            <w:tcBorders>
              <w:top w:val="nil"/>
              <w:left w:val="nil"/>
              <w:bottom w:val="nil"/>
              <w:right w:val="nil"/>
            </w:tcBorders>
          </w:tcPr>
          <w:p w:rsidR="008C2F11" w:rsidRDefault="002349C9" w:rsidP="00A12430">
            <w:pPr>
              <w:pStyle w:val="BodyRuller"/>
              <w:rPr>
                <w:sz w:val="24"/>
                <w:szCs w:val="24"/>
                <w:rtl/>
              </w:rPr>
            </w:pPr>
            <w:r>
              <w:t>(8.</w:t>
            </w:r>
            <w:r w:rsidR="00A12430">
              <w:t>2</w:t>
            </w:r>
            <w:r>
              <w:t>.2023)</w:t>
            </w:r>
            <w:r w:rsidR="00200D6B">
              <w:t xml:space="preserve"> </w:t>
            </w: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5149"/>
      </w:tblGrid>
      <w:tr w:rsidR="00036227" w:rsidTr="00501F8F">
        <w:tc>
          <w:tcPr>
            <w:tcW w:w="3214" w:type="dxa"/>
            <w:tcBorders>
              <w:top w:val="nil"/>
              <w:left w:val="nil"/>
              <w:bottom w:val="nil"/>
              <w:right w:val="nil"/>
            </w:tcBorders>
          </w:tcPr>
          <w:p w:rsidR="00036227" w:rsidRDefault="002349C9">
            <w:pPr>
              <w:pStyle w:val="BodyRuller"/>
            </w:pPr>
            <w:r>
              <w:rPr>
                <w:rtl/>
              </w:rPr>
              <w:t>בשם המערער:</w:t>
            </w:r>
          </w:p>
        </w:tc>
        <w:tc>
          <w:tcPr>
            <w:tcW w:w="5149" w:type="dxa"/>
            <w:tcBorders>
              <w:top w:val="nil"/>
              <w:left w:val="nil"/>
              <w:bottom w:val="nil"/>
              <w:right w:val="nil"/>
            </w:tcBorders>
          </w:tcPr>
          <w:p w:rsidR="00036227" w:rsidRDefault="002349C9" w:rsidP="00BE28C2">
            <w:pPr>
              <w:pStyle w:val="BodyRuller"/>
            </w:pPr>
            <w:r>
              <w:rPr>
                <w:rtl/>
              </w:rPr>
              <w:t>עו"ד נתנאל</w:t>
            </w:r>
            <w:r w:rsidR="00BE28C2">
              <w:rPr>
                <w:rtl/>
              </w:rPr>
              <w:t xml:space="preserve"> לגמי</w:t>
            </w:r>
            <w:r w:rsidR="00501F8F">
              <w:rPr>
                <w:rFonts w:hint="cs"/>
                <w:rtl/>
              </w:rPr>
              <w:t xml:space="preserve">; עו"ד </w:t>
            </w:r>
            <w:r w:rsidR="00BE28C2">
              <w:rPr>
                <w:rFonts w:hint="cs"/>
                <w:rtl/>
              </w:rPr>
              <w:t xml:space="preserve">אלכסי </w:t>
            </w:r>
            <w:r w:rsidR="00501F8F">
              <w:rPr>
                <w:rFonts w:hint="cs"/>
                <w:rtl/>
              </w:rPr>
              <w:t xml:space="preserve">גלפנט </w:t>
            </w:r>
          </w:p>
        </w:tc>
      </w:tr>
    </w:tbl>
    <w:p w:rsidR="00501F8F" w:rsidRDefault="00501F8F"/>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5149"/>
      </w:tblGrid>
      <w:tr w:rsidR="002349C9" w:rsidTr="00501F8F">
        <w:tc>
          <w:tcPr>
            <w:tcW w:w="3214" w:type="dxa"/>
            <w:tcBorders>
              <w:top w:val="nil"/>
              <w:left w:val="nil"/>
              <w:bottom w:val="nil"/>
              <w:right w:val="nil"/>
            </w:tcBorders>
          </w:tcPr>
          <w:p w:rsidR="002349C9" w:rsidRDefault="00501F8F">
            <w:pPr>
              <w:pStyle w:val="BodyRuller"/>
            </w:pPr>
            <w:r>
              <w:rPr>
                <w:rFonts w:hint="cs"/>
                <w:rtl/>
              </w:rPr>
              <w:t>בשם המשיבה:</w:t>
            </w:r>
          </w:p>
        </w:tc>
        <w:tc>
          <w:tcPr>
            <w:tcW w:w="5149" w:type="dxa"/>
            <w:tcBorders>
              <w:top w:val="nil"/>
              <w:left w:val="nil"/>
              <w:bottom w:val="nil"/>
              <w:right w:val="nil"/>
            </w:tcBorders>
          </w:tcPr>
          <w:p w:rsidR="002349C9" w:rsidRDefault="00501F8F">
            <w:pPr>
              <w:pStyle w:val="BodyRuller"/>
              <w:rPr>
                <w:rtl/>
              </w:rPr>
            </w:pPr>
            <w:r>
              <w:rPr>
                <w:rFonts w:hint="cs"/>
                <w:rtl/>
              </w:rPr>
              <w:t>עו"ד איתמר גלבפיש</w:t>
            </w:r>
          </w:p>
        </w:tc>
      </w:tr>
    </w:tbl>
    <w:p w:rsidR="00501F8F" w:rsidRDefault="00501F8F"/>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0"/>
        <w:gridCol w:w="5153"/>
      </w:tblGrid>
      <w:tr w:rsidR="00036227" w:rsidTr="00501F8F">
        <w:tc>
          <w:tcPr>
            <w:tcW w:w="3210" w:type="dxa"/>
            <w:tcBorders>
              <w:top w:val="nil"/>
              <w:left w:val="nil"/>
              <w:bottom w:val="nil"/>
              <w:right w:val="nil"/>
            </w:tcBorders>
          </w:tcPr>
          <w:p w:rsidR="00036227" w:rsidRDefault="00501F8F" w:rsidP="00501F8F">
            <w:pPr>
              <w:pStyle w:val="BodyRuller"/>
            </w:pPr>
            <w:r>
              <w:rPr>
                <w:rtl/>
              </w:rPr>
              <w:t>בשם</w:t>
            </w:r>
            <w:r>
              <w:rPr>
                <w:rFonts w:hint="cs"/>
                <w:rtl/>
              </w:rPr>
              <w:t xml:space="preserve"> נפגעת העבירה:</w:t>
            </w:r>
          </w:p>
        </w:tc>
        <w:tc>
          <w:tcPr>
            <w:tcW w:w="5153" w:type="dxa"/>
            <w:tcBorders>
              <w:top w:val="nil"/>
              <w:left w:val="nil"/>
              <w:bottom w:val="nil"/>
              <w:right w:val="nil"/>
            </w:tcBorders>
          </w:tcPr>
          <w:p w:rsidR="00036227" w:rsidRDefault="00501F8F" w:rsidP="00BE28C2">
            <w:pPr>
              <w:pStyle w:val="BodyRuller"/>
            </w:pPr>
            <w:r>
              <w:rPr>
                <w:rFonts w:hint="cs"/>
                <w:rtl/>
              </w:rPr>
              <w:t>עו"ד ור</w:t>
            </w:r>
            <w:r w:rsidR="00BE28C2">
              <w:rPr>
                <w:rFonts w:hint="cs"/>
                <w:rtl/>
              </w:rPr>
              <w:t>ד</w:t>
            </w:r>
            <w:r>
              <w:rPr>
                <w:rFonts w:hint="cs"/>
                <w:rtl/>
              </w:rPr>
              <w:t xml:space="preserve"> אנוך </w:t>
            </w:r>
          </w:p>
        </w:tc>
      </w:tr>
    </w:tbl>
    <w:p w:rsidR="00916FF8" w:rsidRDefault="00916FF8">
      <w:pPr>
        <w:tabs>
          <w:tab w:val="left" w:pos="2552"/>
        </w:tabs>
        <w:rPr>
          <w:rtl/>
        </w:rPr>
      </w:pPr>
    </w:p>
    <w:p w:rsidR="00501F8F" w:rsidRDefault="00501F8F">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2349C9">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Pr="00503A3E" w:rsidRDefault="002349C9">
      <w:pPr>
        <w:pStyle w:val="BODYVERDICT"/>
        <w:rPr>
          <w:rFonts w:cs="Miriam"/>
          <w:sz w:val="24"/>
          <w:szCs w:val="24"/>
          <w:u w:val="single"/>
          <w:rtl/>
        </w:rPr>
      </w:pPr>
      <w:bookmarkStart w:id="4" w:name="Writer_Name"/>
      <w:bookmarkEnd w:id="4"/>
      <w:r>
        <w:rPr>
          <w:rFonts w:cs="Miriam"/>
          <w:sz w:val="24"/>
          <w:szCs w:val="24"/>
          <w:u w:val="single"/>
          <w:rtl/>
        </w:rPr>
        <w:t>השופט י' אלרון</w:t>
      </w:r>
      <w:r w:rsidRPr="00501F8F">
        <w:rPr>
          <w:rFonts w:cs="Miriam"/>
          <w:sz w:val="24"/>
          <w:szCs w:val="24"/>
          <w:rtl/>
        </w:rPr>
        <w:t>:</w:t>
      </w:r>
    </w:p>
    <w:p w:rsidR="007C4D2E" w:rsidRDefault="007C4D2E" w:rsidP="007C4D2E">
      <w:pPr>
        <w:pStyle w:val="Ruller41"/>
        <w:rPr>
          <w:rtl/>
        </w:rPr>
      </w:pPr>
      <w:bookmarkStart w:id="5" w:name="Start_Write"/>
      <w:bookmarkEnd w:id="5"/>
    </w:p>
    <w:p w:rsidR="005611E5" w:rsidRDefault="007C4D2E" w:rsidP="005B2A41">
      <w:pPr>
        <w:pStyle w:val="Ruller41"/>
        <w:rPr>
          <w:rFonts w:ascii="Century" w:hAnsi="Century"/>
          <w:rtl/>
        </w:rPr>
      </w:pPr>
      <w:r>
        <w:rPr>
          <w:rtl/>
        </w:rPr>
        <w:tab/>
      </w:r>
      <w:r w:rsidR="005B2A41">
        <w:rPr>
          <w:rFonts w:hint="cs"/>
          <w:rtl/>
        </w:rPr>
        <w:t xml:space="preserve">המערער, סאמי קרא, הורשע </w:t>
      </w:r>
      <w:r>
        <w:rPr>
          <w:rFonts w:hint="cs"/>
          <w:rtl/>
        </w:rPr>
        <w:t xml:space="preserve">בהכרעת דינו של בית המשפט המחוזי מרכז-לוד (הנשיאה </w:t>
      </w:r>
      <w:r>
        <w:rPr>
          <w:rFonts w:ascii="Century" w:hAnsi="Century" w:cs="Miriam" w:hint="cs"/>
          <w:b/>
          <w:spacing w:val="0"/>
          <w:szCs w:val="24"/>
          <w:rtl/>
        </w:rPr>
        <w:t>ר' לורך</w:t>
      </w:r>
      <w:r>
        <w:rPr>
          <w:rFonts w:ascii="Century" w:hAnsi="Century" w:hint="cs"/>
          <w:rtl/>
        </w:rPr>
        <w:t xml:space="preserve">, השופט </w:t>
      </w:r>
      <w:r>
        <w:rPr>
          <w:rFonts w:ascii="Century" w:hAnsi="Century" w:cs="Miriam" w:hint="cs"/>
          <w:b/>
          <w:spacing w:val="0"/>
          <w:szCs w:val="24"/>
          <w:rtl/>
        </w:rPr>
        <w:t>צ' דותן</w:t>
      </w:r>
      <w:r>
        <w:rPr>
          <w:rFonts w:ascii="Century" w:hAnsi="Century" w:hint="cs"/>
          <w:rtl/>
        </w:rPr>
        <w:t xml:space="preserve"> והשופטת </w:t>
      </w:r>
      <w:r>
        <w:rPr>
          <w:rFonts w:ascii="Century" w:hAnsi="Century" w:cs="Miriam" w:hint="cs"/>
          <w:b/>
          <w:spacing w:val="0"/>
          <w:szCs w:val="24"/>
          <w:rtl/>
        </w:rPr>
        <w:t>ד' עטר</w:t>
      </w:r>
      <w:r>
        <w:rPr>
          <w:rFonts w:ascii="Century" w:hAnsi="Century" w:hint="cs"/>
          <w:rtl/>
        </w:rPr>
        <w:t xml:space="preserve">) ב-תפ"ח 32359-07-17 מיום 14.6.2021, ברצח בכוונה תחילה של בתו הקטינה, הנרייט (אנור) קרא ז"ל (להלן: </w:t>
      </w:r>
      <w:r>
        <w:rPr>
          <w:rFonts w:ascii="Century" w:hAnsi="Century" w:cs="Miriam" w:hint="cs"/>
          <w:b/>
          <w:spacing w:val="0"/>
          <w:szCs w:val="24"/>
          <w:rtl/>
        </w:rPr>
        <w:t>המנוחה</w:t>
      </w:r>
      <w:r>
        <w:rPr>
          <w:rFonts w:ascii="Century" w:hAnsi="Century" w:hint="cs"/>
          <w:rtl/>
        </w:rPr>
        <w:t>), בהתאם לדין</w:t>
      </w:r>
      <w:r w:rsidR="005611E5">
        <w:rPr>
          <w:rFonts w:ascii="Century" w:hAnsi="Century" w:hint="cs"/>
          <w:rtl/>
        </w:rPr>
        <w:t xml:space="preserve"> טרם הרפורמה בעבירות ההמתה. </w:t>
      </w:r>
      <w:r>
        <w:rPr>
          <w:rFonts w:ascii="Century" w:hAnsi="Century" w:hint="cs"/>
          <w:rtl/>
        </w:rPr>
        <w:t>בגין מעשיו, נגזר עליו עונש של מא</w:t>
      </w:r>
      <w:r w:rsidR="005611E5">
        <w:rPr>
          <w:rFonts w:ascii="Century" w:hAnsi="Century" w:hint="cs"/>
          <w:rtl/>
        </w:rPr>
        <w:t>סר עולם חובה, לצד ענישה נלווית.</w:t>
      </w:r>
    </w:p>
    <w:p w:rsidR="005611E5" w:rsidRDefault="005611E5" w:rsidP="005611E5">
      <w:pPr>
        <w:pStyle w:val="Ruller41"/>
        <w:rPr>
          <w:rFonts w:ascii="Century" w:hAnsi="Century"/>
          <w:rtl/>
        </w:rPr>
      </w:pPr>
    </w:p>
    <w:p w:rsidR="007C4D2E" w:rsidRDefault="005611E5" w:rsidP="005611E5">
      <w:pPr>
        <w:pStyle w:val="Ruller41"/>
        <w:rPr>
          <w:rFonts w:ascii="Century" w:hAnsi="Century"/>
          <w:rtl/>
        </w:rPr>
      </w:pPr>
      <w:r>
        <w:rPr>
          <w:rFonts w:ascii="Century" w:hAnsi="Century"/>
          <w:rtl/>
        </w:rPr>
        <w:tab/>
      </w:r>
      <w:r w:rsidR="005E6E99">
        <w:rPr>
          <w:rFonts w:ascii="Century" w:hAnsi="Century" w:hint="cs"/>
          <w:rtl/>
        </w:rPr>
        <w:t xml:space="preserve">המערער משיג על הרשעתו, וכפועל יוצא מכך </w:t>
      </w:r>
      <w:r w:rsidR="005E6E99">
        <w:rPr>
          <w:rFonts w:ascii="Century" w:hAnsi="Century"/>
          <w:rtl/>
        </w:rPr>
        <w:t>–</w:t>
      </w:r>
      <w:r w:rsidR="005E6E99">
        <w:rPr>
          <w:rFonts w:ascii="Century" w:hAnsi="Century" w:hint="cs"/>
          <w:rtl/>
        </w:rPr>
        <w:t xml:space="preserve"> על העונש שהושת עליו. </w:t>
      </w:r>
    </w:p>
    <w:p w:rsidR="007C4D2E" w:rsidRDefault="007C4D2E" w:rsidP="007C4D2E">
      <w:pPr>
        <w:pStyle w:val="Ruller41"/>
        <w:rPr>
          <w:rFonts w:ascii="Century" w:hAnsi="Century"/>
          <w:rtl/>
        </w:rPr>
      </w:pPr>
    </w:p>
    <w:p w:rsidR="00CD635D" w:rsidRDefault="00CD635D" w:rsidP="007C4D2E">
      <w:pPr>
        <w:pStyle w:val="Ruller41"/>
        <w:rPr>
          <w:rFonts w:ascii="Century" w:hAnsi="Century"/>
          <w:rtl/>
        </w:rPr>
      </w:pPr>
    </w:p>
    <w:p w:rsidR="007C4D2E" w:rsidRDefault="007C4D2E" w:rsidP="007C4D2E">
      <w:pPr>
        <w:pStyle w:val="Ruller41"/>
        <w:rPr>
          <w:rFonts w:ascii="Century" w:hAnsi="Century"/>
          <w:rtl/>
        </w:rPr>
      </w:pPr>
      <w:r>
        <w:rPr>
          <w:rFonts w:ascii="Century" w:hAnsi="Century" w:cs="Miriam" w:hint="cs"/>
          <w:b/>
          <w:spacing w:val="0"/>
          <w:szCs w:val="24"/>
          <w:rtl/>
        </w:rPr>
        <w:lastRenderedPageBreak/>
        <w:t>עיקרי כתב האישום</w:t>
      </w:r>
      <w:r>
        <w:rPr>
          <w:rFonts w:ascii="Century" w:hAnsi="Century" w:hint="cs"/>
          <w:rtl/>
        </w:rPr>
        <w:t xml:space="preserve"> </w:t>
      </w:r>
    </w:p>
    <w:p w:rsidR="007C4D2E" w:rsidRDefault="007C4D2E" w:rsidP="007C4D2E">
      <w:pPr>
        <w:pStyle w:val="Ruller41"/>
        <w:rPr>
          <w:rFonts w:ascii="Century" w:hAnsi="Century"/>
          <w:rtl/>
        </w:rPr>
      </w:pPr>
    </w:p>
    <w:p w:rsidR="007C4D2E" w:rsidRDefault="007C4D2E" w:rsidP="00284F28">
      <w:pPr>
        <w:pStyle w:val="Ruller4"/>
      </w:pPr>
      <w:r w:rsidRPr="001F71D9">
        <w:rPr>
          <w:rFonts w:hint="cs"/>
          <w:rtl/>
        </w:rPr>
        <w:t>המנוחה</w:t>
      </w:r>
      <w:r>
        <w:rPr>
          <w:rFonts w:hint="cs"/>
          <w:rtl/>
        </w:rPr>
        <w:t xml:space="preserve">, </w:t>
      </w:r>
      <w:r w:rsidRPr="001F71D9">
        <w:rPr>
          <w:rFonts w:hint="cs"/>
          <w:rtl/>
        </w:rPr>
        <w:t>קטינה ילידת 27.10.1999</w:t>
      </w:r>
      <w:r>
        <w:rPr>
          <w:rFonts w:hint="cs"/>
          <w:rtl/>
        </w:rPr>
        <w:t xml:space="preserve">, התגוררה </w:t>
      </w:r>
      <w:r w:rsidRPr="001F71D9">
        <w:rPr>
          <w:rFonts w:hint="cs"/>
          <w:rtl/>
        </w:rPr>
        <w:t xml:space="preserve">במתחם המשפחה ברמלה (להלן: </w:t>
      </w:r>
      <w:r>
        <w:rPr>
          <w:rFonts w:ascii="Century" w:hAnsi="Century" w:cs="Miriam" w:hint="cs"/>
          <w:b/>
          <w:spacing w:val="0"/>
          <w:sz w:val="22"/>
          <w:szCs w:val="24"/>
          <w:rtl/>
        </w:rPr>
        <w:t>המתחם</w:t>
      </w:r>
      <w:r w:rsidRPr="001F71D9">
        <w:rPr>
          <w:rFonts w:hint="cs"/>
          <w:rtl/>
        </w:rPr>
        <w:t>)</w:t>
      </w:r>
      <w:r>
        <w:rPr>
          <w:rFonts w:hint="cs"/>
          <w:rtl/>
        </w:rPr>
        <w:t xml:space="preserve"> עם </w:t>
      </w:r>
      <w:r w:rsidRPr="001F71D9">
        <w:rPr>
          <w:rFonts w:hint="cs"/>
          <w:rtl/>
        </w:rPr>
        <w:t xml:space="preserve">אמה </w:t>
      </w:r>
      <w:r w:rsidRPr="001F71D9">
        <w:rPr>
          <w:rtl/>
        </w:rPr>
        <w:t>–</w:t>
      </w:r>
      <w:r w:rsidRPr="001F71D9">
        <w:rPr>
          <w:rFonts w:hint="cs"/>
          <w:rtl/>
        </w:rPr>
        <w:t xml:space="preserve"> אלהאם קרא (להלן: </w:t>
      </w:r>
      <w:r w:rsidRPr="001F71D9">
        <w:rPr>
          <w:rFonts w:ascii="Century" w:hAnsi="Century" w:cs="Miriam" w:hint="cs"/>
          <w:b/>
          <w:spacing w:val="0"/>
          <w:sz w:val="22"/>
          <w:szCs w:val="24"/>
          <w:rtl/>
        </w:rPr>
        <w:t>אלהאם</w:t>
      </w:r>
      <w:r w:rsidRPr="001F71D9">
        <w:rPr>
          <w:rFonts w:hint="cs"/>
          <w:rtl/>
        </w:rPr>
        <w:t>) ו</w:t>
      </w:r>
      <w:r>
        <w:rPr>
          <w:rFonts w:hint="cs"/>
          <w:rtl/>
        </w:rPr>
        <w:t xml:space="preserve">עם אביה </w:t>
      </w:r>
      <w:r>
        <w:rPr>
          <w:rtl/>
        </w:rPr>
        <w:t>–</w:t>
      </w:r>
      <w:r>
        <w:rPr>
          <w:rFonts w:hint="cs"/>
          <w:rtl/>
        </w:rPr>
        <w:t xml:space="preserve"> </w:t>
      </w:r>
      <w:r w:rsidRPr="001F71D9">
        <w:rPr>
          <w:rFonts w:hint="cs"/>
          <w:rtl/>
        </w:rPr>
        <w:t>המערער. הורי המנוחה היו פרודים ומסוכסכים</w:t>
      </w:r>
      <w:r>
        <w:rPr>
          <w:rFonts w:hint="cs"/>
          <w:rtl/>
        </w:rPr>
        <w:t xml:space="preserve">. </w:t>
      </w:r>
      <w:r w:rsidRPr="001F71D9">
        <w:rPr>
          <w:rFonts w:hint="cs"/>
          <w:rtl/>
        </w:rPr>
        <w:t>המנוחה התגוררה יחד עם אמה בחדר אחד</w:t>
      </w:r>
      <w:r>
        <w:rPr>
          <w:rFonts w:hint="cs"/>
          <w:rtl/>
        </w:rPr>
        <w:t>, בעוד המערער דר בחדר סמוך. כעולה מהכרעת דינו של בית המשפט המחוזי</w:t>
      </w:r>
      <w:r w:rsidR="005B2A41">
        <w:rPr>
          <w:rFonts w:hint="cs"/>
          <w:rtl/>
        </w:rPr>
        <w:t>,</w:t>
      </w:r>
      <w:r>
        <w:rPr>
          <w:rFonts w:hint="cs"/>
          <w:rtl/>
        </w:rPr>
        <w:t xml:space="preserve"> החדרים מהווים למעשה יחידות דיור נפרדות וסמוכות והם יכונו כך להלן. </w:t>
      </w:r>
    </w:p>
    <w:p w:rsidR="007C4D2E" w:rsidRPr="00921B74" w:rsidRDefault="007C4D2E" w:rsidP="007C4D2E">
      <w:pPr>
        <w:pStyle w:val="Ruller41"/>
      </w:pPr>
    </w:p>
    <w:p w:rsidR="007C4D2E" w:rsidRPr="001F71D9" w:rsidRDefault="007C4D2E" w:rsidP="007C4D2E">
      <w:pPr>
        <w:pStyle w:val="Ruller4"/>
      </w:pPr>
      <w:r w:rsidRPr="001F71D9">
        <w:rPr>
          <w:rFonts w:hint="cs"/>
          <w:rtl/>
        </w:rPr>
        <w:t xml:space="preserve">למורת רוחם של המערער </w:t>
      </w:r>
      <w:r>
        <w:rPr>
          <w:rFonts w:hint="cs"/>
          <w:rtl/>
        </w:rPr>
        <w:t xml:space="preserve">ובני משפחת המנוחה, </w:t>
      </w:r>
      <w:r w:rsidRPr="001F71D9">
        <w:rPr>
          <w:rFonts w:hint="cs"/>
          <w:rtl/>
        </w:rPr>
        <w:t xml:space="preserve">במשך תקופה של כשנה עובר לאירועים מושא כתב האישום, המנוחה ניהלה מערכת יחסים עם אמיר אלשמאלי (להלן: </w:t>
      </w:r>
      <w:r w:rsidRPr="001F71D9">
        <w:rPr>
          <w:rFonts w:ascii="Century" w:hAnsi="Century" w:cs="Miriam" w:hint="cs"/>
          <w:b/>
          <w:spacing w:val="0"/>
          <w:sz w:val="22"/>
          <w:szCs w:val="24"/>
          <w:rtl/>
        </w:rPr>
        <w:t>אמיר</w:t>
      </w:r>
      <w:r w:rsidRPr="001F71D9">
        <w:rPr>
          <w:rFonts w:ascii="Century" w:hAnsi="Century" w:hint="cs"/>
          <w:sz w:val="22"/>
          <w:rtl/>
        </w:rPr>
        <w:t>)</w:t>
      </w:r>
      <w:r w:rsidRPr="001F71D9">
        <w:rPr>
          <w:rFonts w:hint="cs"/>
          <w:rtl/>
        </w:rPr>
        <w:t xml:space="preserve">, צעיר מוסלמי אשר שהה במעצר בעת הרלוונטית. </w:t>
      </w:r>
    </w:p>
    <w:p w:rsidR="007C4D2E" w:rsidRPr="001F71D9" w:rsidRDefault="007C4D2E" w:rsidP="007C4D2E">
      <w:pPr>
        <w:pStyle w:val="Ruller41"/>
      </w:pPr>
    </w:p>
    <w:p w:rsidR="007C4D2E" w:rsidRPr="001F71D9" w:rsidRDefault="008600E7" w:rsidP="007C4B2C">
      <w:pPr>
        <w:pStyle w:val="Ruller4"/>
        <w:rPr>
          <w:rtl/>
        </w:rPr>
      </w:pPr>
      <w:r>
        <w:rPr>
          <w:rFonts w:hint="cs"/>
          <w:rtl/>
        </w:rPr>
        <w:t xml:space="preserve">ביום 26.5.2017 </w:t>
      </w:r>
      <w:r w:rsidR="007C4D2E" w:rsidRPr="001F71D9">
        <w:rPr>
          <w:rFonts w:hint="cs"/>
          <w:rtl/>
        </w:rPr>
        <w:t>א</w:t>
      </w:r>
      <w:r w:rsidR="00E757A1">
        <w:rPr>
          <w:rFonts w:hint="cs"/>
          <w:rtl/>
        </w:rPr>
        <w:t>ו בסמוך לכך המנוחה עזבה את ביתה</w:t>
      </w:r>
      <w:r w:rsidR="007C4D2E" w:rsidRPr="001F71D9">
        <w:rPr>
          <w:rFonts w:hint="cs"/>
          <w:rtl/>
        </w:rPr>
        <w:t xml:space="preserve"> נוכח מערכת היחסים העכורה עם הוריה והתנגדותם הנחרצת לקשר עם אמיר</w:t>
      </w:r>
      <w:r w:rsidR="007C4D2E">
        <w:rPr>
          <w:rFonts w:hint="cs"/>
          <w:rtl/>
        </w:rPr>
        <w:t xml:space="preserve">, </w:t>
      </w:r>
      <w:r w:rsidR="007C4D2E" w:rsidRPr="001F71D9">
        <w:rPr>
          <w:rFonts w:hint="cs"/>
          <w:rtl/>
        </w:rPr>
        <w:t xml:space="preserve">אשר </w:t>
      </w:r>
      <w:r w:rsidR="007C4B2C">
        <w:rPr>
          <w:rFonts w:hint="cs"/>
          <w:rtl/>
        </w:rPr>
        <w:t>בא</w:t>
      </w:r>
      <w:r w:rsidR="00ED3D3D">
        <w:rPr>
          <w:rFonts w:hint="cs"/>
          <w:rtl/>
        </w:rPr>
        <w:t xml:space="preserve">ה לידי </w:t>
      </w:r>
      <w:r w:rsidR="007C4B2C">
        <w:rPr>
          <w:rFonts w:hint="cs"/>
          <w:rtl/>
        </w:rPr>
        <w:t>ביטוי</w:t>
      </w:r>
      <w:r w:rsidR="007C4D2E" w:rsidRPr="001F71D9">
        <w:rPr>
          <w:rFonts w:hint="cs"/>
          <w:rtl/>
        </w:rPr>
        <w:t xml:space="preserve"> גם באלימות ואיומים כלפי</w:t>
      </w:r>
      <w:r w:rsidR="007C4D2E">
        <w:rPr>
          <w:rFonts w:hint="cs"/>
          <w:rtl/>
        </w:rPr>
        <w:t>ה</w:t>
      </w:r>
      <w:r w:rsidR="007C4D2E" w:rsidRPr="001F71D9">
        <w:rPr>
          <w:rFonts w:hint="cs"/>
          <w:rtl/>
        </w:rPr>
        <w:t xml:space="preserve">. משהתעורר בלבה חשש לחייה, המנוחה שהתה </w:t>
      </w:r>
      <w:r w:rsidR="007C4D2E">
        <w:rPr>
          <w:rFonts w:hint="cs"/>
          <w:rtl/>
        </w:rPr>
        <w:t>מ</w:t>
      </w:r>
      <w:r w:rsidR="00861739">
        <w:rPr>
          <w:rFonts w:hint="cs"/>
          <w:rtl/>
        </w:rPr>
        <w:t xml:space="preserve">יום </w:t>
      </w:r>
      <w:r w:rsidR="007C4D2E">
        <w:rPr>
          <w:rFonts w:hint="cs"/>
          <w:rtl/>
        </w:rPr>
        <w:t xml:space="preserve">עזיבת הבית ועד </w:t>
      </w:r>
      <w:r w:rsidR="007C4D2E" w:rsidRPr="001F71D9">
        <w:rPr>
          <w:rFonts w:hint="cs"/>
          <w:rtl/>
        </w:rPr>
        <w:t>ל</w:t>
      </w:r>
      <w:r w:rsidR="007C4D2E">
        <w:rPr>
          <w:rFonts w:hint="cs"/>
          <w:rtl/>
        </w:rPr>
        <w:t xml:space="preserve">יום </w:t>
      </w:r>
      <w:r w:rsidR="007C4D2E" w:rsidRPr="001F71D9">
        <w:rPr>
          <w:rFonts w:hint="cs"/>
          <w:rtl/>
        </w:rPr>
        <w:t xml:space="preserve">8.6.2017 </w:t>
      </w:r>
      <w:r w:rsidR="007C4D2E" w:rsidRPr="001F71D9">
        <w:rPr>
          <w:rFonts w:ascii="Century" w:hAnsi="Century" w:hint="cs"/>
          <w:sz w:val="22"/>
          <w:rtl/>
        </w:rPr>
        <w:t xml:space="preserve">במקומות מסתור שונים. </w:t>
      </w:r>
      <w:r w:rsidR="007C4D2E" w:rsidRPr="001F71D9">
        <w:rPr>
          <w:rFonts w:hint="cs"/>
          <w:rtl/>
        </w:rPr>
        <w:t xml:space="preserve">המנוחה </w:t>
      </w:r>
      <w:r w:rsidR="007C4B2C">
        <w:rPr>
          <w:rFonts w:hint="cs"/>
          <w:rtl/>
        </w:rPr>
        <w:t>אף</w:t>
      </w:r>
      <w:r w:rsidR="007C4D2E" w:rsidRPr="001F71D9">
        <w:rPr>
          <w:rFonts w:hint="cs"/>
          <w:rtl/>
        </w:rPr>
        <w:t xml:space="preserve"> הגישה תלונה במשטרה נגד אלהאם בגין תקיפה שאירעה, לכאורה, </w:t>
      </w:r>
      <w:r w:rsidR="007C4D2E">
        <w:rPr>
          <w:rFonts w:hint="cs"/>
          <w:rtl/>
        </w:rPr>
        <w:t>עובר לעזיבת הבית</w:t>
      </w:r>
      <w:r w:rsidR="007C4D2E" w:rsidRPr="001F71D9">
        <w:rPr>
          <w:rFonts w:hint="cs"/>
          <w:rtl/>
        </w:rPr>
        <w:t xml:space="preserve">.  </w:t>
      </w:r>
    </w:p>
    <w:p w:rsidR="007C4D2E" w:rsidRPr="001F71D9" w:rsidRDefault="007C4D2E" w:rsidP="007C4D2E">
      <w:pPr>
        <w:pStyle w:val="Ruller41"/>
        <w:rPr>
          <w:rtl/>
        </w:rPr>
      </w:pPr>
    </w:p>
    <w:p w:rsidR="007C4D2E" w:rsidRDefault="007C4D2E" w:rsidP="005A28A3">
      <w:pPr>
        <w:pStyle w:val="Ruller4"/>
        <w:numPr>
          <w:ilvl w:val="0"/>
          <w:numId w:val="0"/>
        </w:numPr>
        <w:rPr>
          <w:rtl/>
        </w:rPr>
      </w:pPr>
      <w:r w:rsidRPr="001F71D9">
        <w:rPr>
          <w:rtl/>
        </w:rPr>
        <w:tab/>
      </w:r>
      <w:r w:rsidRPr="001F71D9">
        <w:rPr>
          <w:rFonts w:hint="cs"/>
          <w:rtl/>
        </w:rPr>
        <w:t xml:space="preserve">במהלך תקופה זו, המערער, אלהאם ובני משפחה נוספים ניסו להשיב את המנוחה לבית </w:t>
      </w:r>
      <w:r w:rsidR="005B2A41">
        <w:rPr>
          <w:rFonts w:hint="cs"/>
          <w:rtl/>
        </w:rPr>
        <w:t>בדרכים שונות</w:t>
      </w:r>
      <w:r w:rsidRPr="001F71D9">
        <w:rPr>
          <w:rFonts w:hint="cs"/>
          <w:rtl/>
        </w:rPr>
        <w:t xml:space="preserve"> </w:t>
      </w:r>
      <w:r w:rsidRPr="001F71D9">
        <w:rPr>
          <w:rtl/>
        </w:rPr>
        <w:t>–</w:t>
      </w:r>
      <w:r w:rsidRPr="001F71D9">
        <w:rPr>
          <w:rFonts w:hint="cs"/>
          <w:rtl/>
        </w:rPr>
        <w:t xml:space="preserve"> הן בפניות תכופות למשטרה; הן בהפעלת לחצים ואיומים כלפי המנוחה. מאחר שהמנוחה שהתה, בין היתר, בבית אמו של אמיר</w:t>
      </w:r>
      <w:r>
        <w:rPr>
          <w:rFonts w:hint="cs"/>
          <w:rtl/>
        </w:rPr>
        <w:t xml:space="preserve"> </w:t>
      </w:r>
      <w:r>
        <w:rPr>
          <w:rtl/>
        </w:rPr>
        <w:t>–</w:t>
      </w:r>
      <w:r>
        <w:rPr>
          <w:rFonts w:hint="cs"/>
          <w:rtl/>
        </w:rPr>
        <w:t xml:space="preserve"> </w:t>
      </w:r>
      <w:r w:rsidRPr="001F71D9">
        <w:rPr>
          <w:rFonts w:hint="cs"/>
          <w:rtl/>
        </w:rPr>
        <w:t xml:space="preserve">חנאן טראבין (להלן: </w:t>
      </w:r>
      <w:r w:rsidRPr="001F71D9">
        <w:rPr>
          <w:rFonts w:ascii="Century" w:hAnsi="Century" w:cs="Miriam" w:hint="cs"/>
          <w:b/>
          <w:spacing w:val="0"/>
          <w:sz w:val="22"/>
          <w:szCs w:val="24"/>
          <w:rtl/>
        </w:rPr>
        <w:t>אמו של אמיר</w:t>
      </w:r>
      <w:r w:rsidRPr="001F71D9">
        <w:rPr>
          <w:rFonts w:ascii="Century" w:hAnsi="Century" w:hint="cs"/>
          <w:sz w:val="22"/>
          <w:rtl/>
        </w:rPr>
        <w:t>)</w:t>
      </w:r>
      <w:r w:rsidRPr="001F71D9">
        <w:rPr>
          <w:rFonts w:hint="cs"/>
          <w:rtl/>
        </w:rPr>
        <w:t xml:space="preserve">, </w:t>
      </w:r>
      <w:r w:rsidR="005A28A3">
        <w:rPr>
          <w:rFonts w:hint="cs"/>
          <w:rtl/>
        </w:rPr>
        <w:t>הופעלו</w:t>
      </w:r>
      <w:r w:rsidRPr="001F71D9">
        <w:rPr>
          <w:rFonts w:hint="cs"/>
          <w:rtl/>
        </w:rPr>
        <w:t xml:space="preserve"> לחצים ואיומים אף כלפי</w:t>
      </w:r>
      <w:r w:rsidR="008A661B">
        <w:rPr>
          <w:rFonts w:hint="cs"/>
          <w:rtl/>
        </w:rPr>
        <w:t>ה</w:t>
      </w:r>
      <w:r w:rsidRPr="001F71D9">
        <w:rPr>
          <w:rFonts w:hint="cs"/>
          <w:rtl/>
        </w:rPr>
        <w:t>, לבל תשכן את המנוחה בביתה. מפאת חשש לחייה וחיי משפחתה, נאלצה</w:t>
      </w:r>
      <w:r w:rsidR="005A28A3">
        <w:rPr>
          <w:rFonts w:hint="cs"/>
          <w:rtl/>
        </w:rPr>
        <w:t xml:space="preserve"> אמו של אמיר</w:t>
      </w:r>
      <w:r w:rsidRPr="001F71D9">
        <w:rPr>
          <w:rFonts w:hint="cs"/>
          <w:rtl/>
        </w:rPr>
        <w:t xml:space="preserve"> להעביר את המנוחה למקום מסתור אחר. </w:t>
      </w:r>
    </w:p>
    <w:p w:rsidR="008F373B" w:rsidRPr="008F373B" w:rsidRDefault="008F373B" w:rsidP="008F373B">
      <w:pPr>
        <w:pStyle w:val="Ruller41"/>
        <w:rPr>
          <w:rtl/>
        </w:rPr>
      </w:pPr>
    </w:p>
    <w:p w:rsidR="007C4D2E" w:rsidRDefault="007C4B2C" w:rsidP="00E757A1">
      <w:pPr>
        <w:pStyle w:val="Ruller4"/>
        <w:rPr>
          <w:rtl/>
        </w:rPr>
      </w:pPr>
      <w:r w:rsidRPr="001F71D9">
        <w:rPr>
          <w:rFonts w:hint="cs"/>
          <w:rtl/>
        </w:rPr>
        <w:t xml:space="preserve">המנוחה שהתה </w:t>
      </w:r>
      <w:r w:rsidR="007C4D2E" w:rsidRPr="001F71D9">
        <w:rPr>
          <w:rFonts w:hint="cs"/>
          <w:rtl/>
        </w:rPr>
        <w:t xml:space="preserve">ביום 8.6.2017 יחד עם חנאן דרבאשי בבית אמה של האחרונה, לטיפה דרבאשי (להלן: </w:t>
      </w:r>
      <w:r w:rsidR="007C4D2E" w:rsidRPr="001F71D9">
        <w:rPr>
          <w:rFonts w:ascii="Century" w:hAnsi="Century" w:cs="Miriam" w:hint="cs"/>
          <w:b/>
          <w:spacing w:val="0"/>
          <w:sz w:val="22"/>
          <w:szCs w:val="24"/>
          <w:rtl/>
        </w:rPr>
        <w:t>בית דרבאשי</w:t>
      </w:r>
      <w:r w:rsidR="007C4D2E" w:rsidRPr="001F71D9">
        <w:rPr>
          <w:rFonts w:hint="cs"/>
          <w:rtl/>
        </w:rPr>
        <w:t xml:space="preserve">). למקום הגיעו אלהאם ובני משפחה נוספים </w:t>
      </w:r>
      <w:r w:rsidR="007C4D2E" w:rsidRPr="001F71D9">
        <w:rPr>
          <w:rtl/>
        </w:rPr>
        <w:t>–</w:t>
      </w:r>
      <w:r w:rsidR="007C4D2E" w:rsidRPr="001F71D9">
        <w:rPr>
          <w:rFonts w:hint="cs"/>
          <w:rtl/>
        </w:rPr>
        <w:t xml:space="preserve"> ביניהם אחיו של המערער</w:t>
      </w:r>
      <w:r w:rsidR="007C4D2E">
        <w:rPr>
          <w:rFonts w:hint="cs"/>
          <w:rtl/>
        </w:rPr>
        <w:t xml:space="preserve"> </w:t>
      </w:r>
      <w:r w:rsidR="007C4D2E">
        <w:rPr>
          <w:rtl/>
        </w:rPr>
        <w:t>–</w:t>
      </w:r>
      <w:r w:rsidR="007C4D2E">
        <w:rPr>
          <w:rFonts w:hint="cs"/>
          <w:rtl/>
        </w:rPr>
        <w:t xml:space="preserve"> </w:t>
      </w:r>
      <w:r w:rsidR="007C4D2E" w:rsidRPr="001F71D9">
        <w:rPr>
          <w:rFonts w:hint="cs"/>
          <w:rtl/>
        </w:rPr>
        <w:t xml:space="preserve">גברא ויונתן קרא, במטרה לשכנע את המנוחה לשוב לביתה. במהלך האירוע, יונתן שבר את הטלפון הנייד של המנוחה. </w:t>
      </w:r>
    </w:p>
    <w:p w:rsidR="007C4D2E" w:rsidRPr="001A2029" w:rsidRDefault="007C4D2E" w:rsidP="007C4D2E">
      <w:pPr>
        <w:pStyle w:val="Ruller41"/>
        <w:rPr>
          <w:rtl/>
        </w:rPr>
      </w:pPr>
    </w:p>
    <w:p w:rsidR="007C4D2E" w:rsidRPr="001F71D9" w:rsidRDefault="007C4D2E" w:rsidP="005A28A3">
      <w:pPr>
        <w:pStyle w:val="Ruller4"/>
        <w:numPr>
          <w:ilvl w:val="0"/>
          <w:numId w:val="0"/>
        </w:numPr>
        <w:rPr>
          <w:rFonts w:ascii="Century" w:hAnsi="Century"/>
          <w:rtl/>
        </w:rPr>
      </w:pPr>
      <w:r w:rsidRPr="001F71D9">
        <w:rPr>
          <w:rtl/>
        </w:rPr>
        <w:tab/>
      </w:r>
      <w:r w:rsidR="003D3B8C">
        <w:rPr>
          <w:rFonts w:hint="cs"/>
          <w:rtl/>
        </w:rPr>
        <w:t>אמו של אמיר</w:t>
      </w:r>
      <w:r w:rsidRPr="001F71D9">
        <w:rPr>
          <w:rFonts w:hint="cs"/>
          <w:rtl/>
        </w:rPr>
        <w:t xml:space="preserve">, אשר קיבלה </w:t>
      </w:r>
      <w:r>
        <w:rPr>
          <w:rFonts w:hint="cs"/>
          <w:rtl/>
        </w:rPr>
        <w:t xml:space="preserve">מהמנוחה </w:t>
      </w:r>
      <w:r w:rsidRPr="001F71D9">
        <w:rPr>
          <w:rFonts w:hint="cs"/>
          <w:rtl/>
        </w:rPr>
        <w:t>"אות</w:t>
      </w:r>
      <w:r>
        <w:rPr>
          <w:rFonts w:hint="cs"/>
          <w:rtl/>
        </w:rPr>
        <w:t>ות</w:t>
      </w:r>
      <w:r w:rsidRPr="001F71D9">
        <w:rPr>
          <w:rFonts w:hint="cs"/>
          <w:rtl/>
        </w:rPr>
        <w:t xml:space="preserve"> מצוקה"</w:t>
      </w:r>
      <w:r>
        <w:rPr>
          <w:rFonts w:hint="cs"/>
          <w:rtl/>
        </w:rPr>
        <w:t>, כלשון כתב אישום,</w:t>
      </w:r>
      <w:r w:rsidRPr="001F71D9">
        <w:rPr>
          <w:rFonts w:hint="cs"/>
          <w:rtl/>
        </w:rPr>
        <w:t xml:space="preserve"> חששה </w:t>
      </w:r>
      <w:r w:rsidR="005A28A3">
        <w:rPr>
          <w:rFonts w:hint="cs"/>
          <w:rtl/>
        </w:rPr>
        <w:t>לשלומה</w:t>
      </w:r>
      <w:r w:rsidRPr="001F71D9">
        <w:rPr>
          <w:rFonts w:hint="cs"/>
          <w:rtl/>
        </w:rPr>
        <w:t xml:space="preserve"> והתקשרה למוקד 100. כששוטר הגיע לבית דרבאשי ושוחח עם המנוחה, היא מסרה כי אינה מעוניינת בסיוע משטרתי. לאחר </w:t>
      </w:r>
      <w:r w:rsidR="005A28A3">
        <w:rPr>
          <w:rFonts w:hint="cs"/>
          <w:rtl/>
        </w:rPr>
        <w:t>שהשוטר עזב את המקום</w:t>
      </w:r>
      <w:r w:rsidRPr="001F71D9">
        <w:rPr>
          <w:rFonts w:hint="cs"/>
          <w:rtl/>
        </w:rPr>
        <w:t xml:space="preserve">, </w:t>
      </w:r>
      <w:r w:rsidR="005A28A3">
        <w:rPr>
          <w:rFonts w:hint="cs"/>
          <w:rtl/>
        </w:rPr>
        <w:t xml:space="preserve">הגיע לשם </w:t>
      </w:r>
      <w:r w:rsidR="005A28A3">
        <w:rPr>
          <w:rFonts w:hint="cs"/>
          <w:rtl/>
        </w:rPr>
        <w:lastRenderedPageBreak/>
        <w:t>המערער</w:t>
      </w:r>
      <w:r w:rsidRPr="001F71D9">
        <w:rPr>
          <w:rFonts w:hint="cs"/>
          <w:rtl/>
        </w:rPr>
        <w:t xml:space="preserve">, התפרע והכה את המנוחה בסטירות. עוד איים עליה </w:t>
      </w:r>
      <w:r w:rsidR="005A28A3">
        <w:rPr>
          <w:rFonts w:hint="cs"/>
          <w:rtl/>
        </w:rPr>
        <w:t xml:space="preserve">המערער </w:t>
      </w:r>
      <w:r w:rsidRPr="001F71D9">
        <w:rPr>
          <w:rFonts w:hint="cs"/>
          <w:rtl/>
        </w:rPr>
        <w:t>באומרו "</w:t>
      </w:r>
      <w:r w:rsidRPr="001F71D9">
        <w:rPr>
          <w:rFonts w:ascii="Century" w:hAnsi="Century" w:cs="Miriam" w:hint="cs"/>
          <w:b/>
          <w:spacing w:val="0"/>
          <w:szCs w:val="24"/>
          <w:rtl/>
        </w:rPr>
        <w:t>כמה שישבתי בכלא, אני אשב כל החיים שלי בכלא, לא אכפת לי</w:t>
      </w:r>
      <w:r w:rsidRPr="001F71D9">
        <w:rPr>
          <w:rFonts w:ascii="Century" w:hAnsi="Century" w:hint="cs"/>
          <w:rtl/>
        </w:rPr>
        <w:t xml:space="preserve">". בשלב זה, לטיפה דרבאשי ביקשה </w:t>
      </w:r>
      <w:r>
        <w:rPr>
          <w:rFonts w:ascii="Century" w:hAnsi="Century" w:hint="cs"/>
          <w:rtl/>
        </w:rPr>
        <w:t>ממנו</w:t>
      </w:r>
      <w:r w:rsidRPr="001F71D9">
        <w:rPr>
          <w:rFonts w:ascii="Century" w:hAnsi="Century" w:hint="cs"/>
          <w:rtl/>
        </w:rPr>
        <w:t xml:space="preserve"> לעזוב את המקום. </w:t>
      </w:r>
      <w:r w:rsidR="007C4B2C">
        <w:rPr>
          <w:rFonts w:hint="cs"/>
          <w:rtl/>
        </w:rPr>
        <w:t xml:space="preserve">לאחר </w:t>
      </w:r>
      <w:r w:rsidRPr="001F71D9">
        <w:rPr>
          <w:rFonts w:hint="cs"/>
          <w:rtl/>
        </w:rPr>
        <w:t xml:space="preserve">אירוע </w:t>
      </w:r>
      <w:r w:rsidR="007C4B2C">
        <w:rPr>
          <w:rFonts w:hint="cs"/>
          <w:rtl/>
        </w:rPr>
        <w:t xml:space="preserve">זה </w:t>
      </w:r>
      <w:r>
        <w:rPr>
          <w:rFonts w:hint="cs"/>
          <w:rtl/>
        </w:rPr>
        <w:t>המנוחה שהתה אצל קרובת משפחתה מנאר</w:t>
      </w:r>
      <w:r w:rsidRPr="001F71D9">
        <w:rPr>
          <w:rFonts w:hint="cs"/>
          <w:rtl/>
        </w:rPr>
        <w:t xml:space="preserve"> ודודתה בנצרת. </w:t>
      </w:r>
    </w:p>
    <w:p w:rsidR="007C4D2E" w:rsidRPr="001F71D9" w:rsidRDefault="007C4D2E" w:rsidP="007C4D2E">
      <w:pPr>
        <w:pStyle w:val="Ruller41"/>
        <w:rPr>
          <w:rtl/>
        </w:rPr>
      </w:pPr>
    </w:p>
    <w:p w:rsidR="007C4D2E" w:rsidRPr="001F71D9" w:rsidRDefault="007C4D2E" w:rsidP="005A6B4F">
      <w:pPr>
        <w:pStyle w:val="Ruller4"/>
        <w:rPr>
          <w:rFonts w:ascii="Arial TUR" w:hAnsi="Arial TUR"/>
        </w:rPr>
      </w:pPr>
      <w:r w:rsidRPr="001F71D9">
        <w:rPr>
          <w:rFonts w:hint="cs"/>
          <w:rtl/>
        </w:rPr>
        <w:t>כעבור מספר ימים, ביום 11.6.2017, המנוחה שבה לבית בלית ברירה. בשעות הבוקר באותו יום</w:t>
      </w:r>
      <w:r w:rsidRPr="001F71D9">
        <w:rPr>
          <w:rFonts w:ascii="Arial TUR" w:hAnsi="Arial TUR" w:hint="cs"/>
          <w:rtl/>
        </w:rPr>
        <w:t xml:space="preserve"> זומנה, יחד עם המערער ואלהאם, לתחנת המשטרה לפגישה משותפת עם עובדת סוציאלית. בפגישה, המנוחה התנגדה </w:t>
      </w:r>
      <w:r w:rsidR="005A6B4F">
        <w:rPr>
          <w:rFonts w:ascii="Arial TUR" w:hAnsi="Arial TUR" w:hint="cs"/>
          <w:rtl/>
        </w:rPr>
        <w:t>לשוב לביתה</w:t>
      </w:r>
      <w:r w:rsidRPr="001F71D9">
        <w:rPr>
          <w:rFonts w:ascii="Arial TUR" w:hAnsi="Arial TUR" w:hint="cs"/>
          <w:rtl/>
        </w:rPr>
        <w:t xml:space="preserve">. </w:t>
      </w:r>
      <w:r w:rsidRPr="001F71D9">
        <w:rPr>
          <w:rFonts w:ascii="Century" w:hAnsi="Century" w:hint="cs"/>
          <w:rtl/>
        </w:rPr>
        <w:t xml:space="preserve">לבסוף, סוכם כי המנוחה תשהה בביתה של </w:t>
      </w:r>
      <w:r>
        <w:rPr>
          <w:rFonts w:ascii="Century" w:hAnsi="Century" w:hint="cs"/>
          <w:rtl/>
        </w:rPr>
        <w:t>מנאר</w:t>
      </w:r>
      <w:r w:rsidRPr="001F71D9">
        <w:rPr>
          <w:rFonts w:ascii="Century" w:hAnsi="Century" w:hint="cs"/>
          <w:rtl/>
        </w:rPr>
        <w:t xml:space="preserve">, והיא שהתה שם עד לשעות הערב באותו היום, אז חזרה </w:t>
      </w:r>
      <w:r w:rsidR="00861739">
        <w:rPr>
          <w:rFonts w:ascii="Century" w:hAnsi="Century" w:hint="cs"/>
          <w:rtl/>
        </w:rPr>
        <w:t>להתגורר עם אמה</w:t>
      </w:r>
      <w:r w:rsidRPr="001F71D9">
        <w:rPr>
          <w:rFonts w:ascii="Century" w:hAnsi="Century" w:hint="cs"/>
          <w:rtl/>
        </w:rPr>
        <w:t xml:space="preserve">. </w:t>
      </w:r>
    </w:p>
    <w:p w:rsidR="007C4D2E" w:rsidRPr="001F71D9" w:rsidRDefault="007C4D2E" w:rsidP="007C4D2E">
      <w:pPr>
        <w:pStyle w:val="Ruller4"/>
        <w:numPr>
          <w:ilvl w:val="0"/>
          <w:numId w:val="0"/>
        </w:numPr>
        <w:rPr>
          <w:rtl/>
        </w:rPr>
      </w:pPr>
    </w:p>
    <w:p w:rsidR="007C4D2E" w:rsidRPr="001F71D9" w:rsidRDefault="00861739" w:rsidP="00861739">
      <w:pPr>
        <w:pStyle w:val="Ruller4"/>
        <w:rPr>
          <w:rtl/>
        </w:rPr>
      </w:pPr>
      <w:r>
        <w:rPr>
          <w:rFonts w:hint="cs"/>
          <w:rtl/>
        </w:rPr>
        <w:t>ב</w:t>
      </w:r>
      <w:r w:rsidR="007C4D2E" w:rsidRPr="001F71D9">
        <w:rPr>
          <w:rFonts w:hint="cs"/>
          <w:rtl/>
        </w:rPr>
        <w:t xml:space="preserve">יום 12.6.2017 </w:t>
      </w:r>
      <w:r>
        <w:rPr>
          <w:rFonts w:hint="cs"/>
          <w:rtl/>
        </w:rPr>
        <w:t xml:space="preserve">בשעות הערב, </w:t>
      </w:r>
      <w:r w:rsidR="007C4D2E" w:rsidRPr="001F71D9">
        <w:rPr>
          <w:rFonts w:hint="cs"/>
          <w:rtl/>
        </w:rPr>
        <w:t>המנוחה בילתה במסיבת סיום של בית ספרה</w:t>
      </w:r>
      <w:r w:rsidR="00F9575C">
        <w:rPr>
          <w:rFonts w:hint="cs"/>
          <w:rtl/>
        </w:rPr>
        <w:t xml:space="preserve"> (להלן: </w:t>
      </w:r>
      <w:r w:rsidR="00F9575C" w:rsidRPr="00F9575C">
        <w:rPr>
          <w:rFonts w:ascii="Century" w:hAnsi="Century" w:cs="Miriam" w:hint="cs"/>
          <w:b/>
          <w:spacing w:val="0"/>
          <w:sz w:val="22"/>
          <w:szCs w:val="24"/>
          <w:rtl/>
        </w:rPr>
        <w:t>מסיבת סיום</w:t>
      </w:r>
      <w:r w:rsidR="00F9575C">
        <w:rPr>
          <w:rFonts w:hint="cs"/>
          <w:rtl/>
        </w:rPr>
        <w:t>)</w:t>
      </w:r>
      <w:r w:rsidR="007C4D2E" w:rsidRPr="001F71D9">
        <w:rPr>
          <w:rFonts w:hint="cs"/>
          <w:rtl/>
        </w:rPr>
        <w:t xml:space="preserve">, ושבה </w:t>
      </w:r>
      <w:r>
        <w:rPr>
          <w:rFonts w:hint="cs"/>
          <w:rtl/>
        </w:rPr>
        <w:t>למתחם</w:t>
      </w:r>
      <w:r w:rsidR="007C4D2E" w:rsidRPr="001F71D9">
        <w:rPr>
          <w:rFonts w:hint="cs"/>
          <w:rtl/>
        </w:rPr>
        <w:t xml:space="preserve"> לפנות בוקר </w:t>
      </w:r>
      <w:r>
        <w:rPr>
          <w:rFonts w:hint="cs"/>
          <w:rtl/>
        </w:rPr>
        <w:t>ב</w:t>
      </w:r>
      <w:r w:rsidR="007C4D2E" w:rsidRPr="001F71D9">
        <w:rPr>
          <w:rFonts w:hint="cs"/>
          <w:rtl/>
        </w:rPr>
        <w:t>יום 13.6.2017. מספר שעות לאחר מכן, בשעה 8:36, יצאה מה</w:t>
      </w:r>
      <w:r w:rsidR="007C4D2E">
        <w:rPr>
          <w:rFonts w:hint="cs"/>
          <w:rtl/>
        </w:rPr>
        <w:t>מתחם</w:t>
      </w:r>
      <w:r w:rsidR="007C4D2E" w:rsidRPr="001F71D9">
        <w:rPr>
          <w:rFonts w:hint="cs"/>
          <w:rtl/>
        </w:rPr>
        <w:t xml:space="preserve"> </w:t>
      </w:r>
      <w:r w:rsidR="00286998">
        <w:rPr>
          <w:rFonts w:hint="cs"/>
          <w:rtl/>
        </w:rPr>
        <w:t>לבנק הדואר, שם הפקידה כסף עבור קנטינה</w:t>
      </w:r>
      <w:r w:rsidR="000D19A5">
        <w:rPr>
          <w:rFonts w:hint="cs"/>
          <w:rtl/>
        </w:rPr>
        <w:t xml:space="preserve"> לאמיר.</w:t>
      </w:r>
      <w:r w:rsidR="007C4D2E" w:rsidRPr="001F71D9">
        <w:rPr>
          <w:rFonts w:hint="cs"/>
          <w:rtl/>
        </w:rPr>
        <w:t xml:space="preserve"> מששבה</w:t>
      </w:r>
      <w:r>
        <w:rPr>
          <w:rFonts w:hint="cs"/>
          <w:rtl/>
        </w:rPr>
        <w:t xml:space="preserve"> ליחידת הדיור</w:t>
      </w:r>
      <w:r w:rsidR="007C4D2E" w:rsidRPr="001F71D9">
        <w:rPr>
          <w:rFonts w:hint="cs"/>
          <w:rtl/>
        </w:rPr>
        <w:t xml:space="preserve">, ניהלה עם </w:t>
      </w:r>
      <w:r w:rsidR="007C4D2E">
        <w:rPr>
          <w:rFonts w:hint="cs"/>
          <w:rtl/>
        </w:rPr>
        <w:t xml:space="preserve">מנאר </w:t>
      </w:r>
      <w:r w:rsidR="00D62385">
        <w:rPr>
          <w:rFonts w:hint="cs"/>
          <w:rtl/>
        </w:rPr>
        <w:t>שיחת טלפון</w:t>
      </w:r>
      <w:r w:rsidR="007C4D2E" w:rsidRPr="001F71D9">
        <w:rPr>
          <w:rFonts w:hint="cs"/>
          <w:rtl/>
        </w:rPr>
        <w:t xml:space="preserve"> במשך למעלה מחצי שעה, במסגרתה סיפרה </w:t>
      </w:r>
      <w:r w:rsidR="007C4D2E">
        <w:rPr>
          <w:rFonts w:hint="cs"/>
          <w:rtl/>
        </w:rPr>
        <w:t>לה</w:t>
      </w:r>
      <w:r w:rsidR="007C4D2E" w:rsidRPr="001F71D9">
        <w:rPr>
          <w:rFonts w:hint="cs"/>
          <w:rtl/>
        </w:rPr>
        <w:t xml:space="preserve"> כי בסוף אותו שבוע אמיר עתיד לצאת מבית הכלא ובכוונתה להתאסלם. עוד שיתפה כי הפקידה </w:t>
      </w:r>
      <w:r w:rsidR="007C4D2E">
        <w:rPr>
          <w:rFonts w:hint="cs"/>
          <w:rtl/>
        </w:rPr>
        <w:t>כסף</w:t>
      </w:r>
      <w:r w:rsidR="007C4D2E" w:rsidRPr="001F71D9">
        <w:rPr>
          <w:rFonts w:hint="cs"/>
          <w:rtl/>
        </w:rPr>
        <w:t xml:space="preserve"> </w:t>
      </w:r>
      <w:r w:rsidR="00D62385">
        <w:rPr>
          <w:rFonts w:hint="cs"/>
          <w:rtl/>
        </w:rPr>
        <w:t>עבור קנטינה</w:t>
      </w:r>
      <w:r w:rsidR="007C4D2E">
        <w:rPr>
          <w:rFonts w:hint="cs"/>
          <w:rtl/>
        </w:rPr>
        <w:t xml:space="preserve"> ל</w:t>
      </w:r>
      <w:r w:rsidR="007C4D2E" w:rsidRPr="001F71D9">
        <w:rPr>
          <w:rFonts w:hint="cs"/>
          <w:rtl/>
        </w:rPr>
        <w:t xml:space="preserve">אמיר.  </w:t>
      </w:r>
    </w:p>
    <w:p w:rsidR="007C4D2E" w:rsidRPr="001F71D9" w:rsidRDefault="007C4D2E" w:rsidP="007C4D2E">
      <w:pPr>
        <w:pStyle w:val="Ruller41"/>
        <w:rPr>
          <w:rtl/>
        </w:rPr>
      </w:pPr>
    </w:p>
    <w:p w:rsidR="007C4D2E" w:rsidRDefault="007C4D2E" w:rsidP="007C4B2C">
      <w:pPr>
        <w:pStyle w:val="Ruller4"/>
        <w:numPr>
          <w:ilvl w:val="0"/>
          <w:numId w:val="0"/>
        </w:numPr>
        <w:rPr>
          <w:rtl/>
        </w:rPr>
      </w:pPr>
      <w:r w:rsidRPr="001F71D9">
        <w:rPr>
          <w:rtl/>
        </w:rPr>
        <w:tab/>
      </w:r>
      <w:r w:rsidRPr="001F71D9">
        <w:rPr>
          <w:rFonts w:hint="cs"/>
          <w:rtl/>
        </w:rPr>
        <w:t xml:space="preserve">בסמוך לאחר סיום שיחת הטלפון, </w:t>
      </w:r>
      <w:r>
        <w:rPr>
          <w:rFonts w:hint="cs"/>
          <w:rtl/>
        </w:rPr>
        <w:t>בשעה 10:32, מנאר</w:t>
      </w:r>
      <w:r w:rsidRPr="001F71D9">
        <w:rPr>
          <w:rFonts w:hint="cs"/>
          <w:rtl/>
        </w:rPr>
        <w:t xml:space="preserve"> התקשרה למערער וסיפרה לו על תוכן השיחה. מיד לאחר מכן</w:t>
      </w:r>
      <w:r w:rsidR="00D62385">
        <w:rPr>
          <w:rFonts w:hint="cs"/>
          <w:rtl/>
        </w:rPr>
        <w:t>,</w:t>
      </w:r>
      <w:r w:rsidRPr="001F71D9">
        <w:rPr>
          <w:rFonts w:hint="cs"/>
          <w:rtl/>
        </w:rPr>
        <w:t xml:space="preserve"> המערער, אשר שהה בבית באותה עת, ניגש ליחידת הדיור הסמוכה בה המנוחה שהתה בגפה. בשלב זה או בסמוך לו, על רקע השקפתו כי התנהלות המנוחה, יחסיה עם אמיר ועזיבתה את הבית פגעו בכבוד המשפחה וביישו אותו, גמלה בלבו של המערער ההחלטה לגרום למות המנוחה. </w:t>
      </w:r>
      <w:r w:rsidR="00861739">
        <w:rPr>
          <w:rFonts w:hint="cs"/>
          <w:rtl/>
        </w:rPr>
        <w:t>לצורך</w:t>
      </w:r>
      <w:r w:rsidRPr="001F71D9">
        <w:rPr>
          <w:rFonts w:hint="cs"/>
          <w:rtl/>
        </w:rPr>
        <w:t xml:space="preserve"> מימוש מטרתו, הצטייד בסכין.</w:t>
      </w:r>
    </w:p>
    <w:p w:rsidR="008F373B" w:rsidRPr="008F373B" w:rsidRDefault="008F373B" w:rsidP="008F373B">
      <w:pPr>
        <w:pStyle w:val="Ruller41"/>
        <w:rPr>
          <w:rtl/>
        </w:rPr>
      </w:pPr>
    </w:p>
    <w:p w:rsidR="007C4D2E" w:rsidRPr="001F71D9" w:rsidRDefault="007C4D2E" w:rsidP="006F54B2">
      <w:pPr>
        <w:pStyle w:val="Ruller4"/>
        <w:numPr>
          <w:ilvl w:val="0"/>
          <w:numId w:val="0"/>
        </w:numPr>
        <w:rPr>
          <w:rtl/>
        </w:rPr>
      </w:pPr>
      <w:r w:rsidRPr="001F71D9">
        <w:rPr>
          <w:rtl/>
        </w:rPr>
        <w:tab/>
      </w:r>
      <w:r w:rsidRPr="001F71D9">
        <w:rPr>
          <w:rFonts w:hint="cs"/>
          <w:rtl/>
        </w:rPr>
        <w:t xml:space="preserve">בנסיבות אלה, המערער דקר את המנוחה שלוש </w:t>
      </w:r>
      <w:r w:rsidR="00861739">
        <w:rPr>
          <w:rFonts w:hint="cs"/>
          <w:rtl/>
        </w:rPr>
        <w:t>דקירות</w:t>
      </w:r>
      <w:r w:rsidRPr="001F71D9">
        <w:rPr>
          <w:rFonts w:hint="cs"/>
          <w:rtl/>
        </w:rPr>
        <w:t xml:space="preserve">. </w:t>
      </w:r>
      <w:r w:rsidRPr="001F71D9">
        <w:rPr>
          <w:rFonts w:ascii="Century" w:hAnsi="Century" w:cs="Miriam" w:hint="cs"/>
          <w:b/>
          <w:spacing w:val="0"/>
          <w:sz w:val="22"/>
          <w:szCs w:val="24"/>
          <w:rtl/>
        </w:rPr>
        <w:t>האחת</w:t>
      </w:r>
      <w:r w:rsidRPr="001F71D9">
        <w:rPr>
          <w:rFonts w:hint="cs"/>
          <w:rtl/>
        </w:rPr>
        <w:t>, משמאל לצווארה בעומק של כחמישה סנטימטרים, אשר עברה דרך שרירי הצוואר משמאל, הווריד הצווארי ועורק התרדמ</w:t>
      </w:r>
      <w:r w:rsidR="006F54B2">
        <w:rPr>
          <w:rFonts w:hint="cs"/>
          <w:rtl/>
        </w:rPr>
        <w:t>ה</w:t>
      </w:r>
      <w:r w:rsidRPr="001F71D9">
        <w:rPr>
          <w:rFonts w:hint="cs"/>
          <w:rtl/>
        </w:rPr>
        <w:t xml:space="preserve"> הפנימי, עם קטיעה מלאה שלהם; </w:t>
      </w:r>
      <w:r w:rsidRPr="001F71D9">
        <w:rPr>
          <w:rFonts w:ascii="Century" w:hAnsi="Century" w:cs="Miriam" w:hint="cs"/>
          <w:b/>
          <w:spacing w:val="0"/>
          <w:sz w:val="22"/>
          <w:szCs w:val="24"/>
          <w:rtl/>
        </w:rPr>
        <w:t>השנייה</w:t>
      </w:r>
      <w:r w:rsidRPr="001F71D9">
        <w:rPr>
          <w:rFonts w:hint="cs"/>
          <w:rtl/>
        </w:rPr>
        <w:t xml:space="preserve">, מימין לצווארה באורך של </w:t>
      </w:r>
      <w:r w:rsidR="00F9575C">
        <w:rPr>
          <w:rFonts w:hint="cs"/>
          <w:rtl/>
        </w:rPr>
        <w:t>כשלושה-</w:t>
      </w:r>
      <w:r w:rsidRPr="001F71D9">
        <w:rPr>
          <w:rFonts w:hint="cs"/>
          <w:rtl/>
        </w:rPr>
        <w:t>ארבעה סנטימטרים, אשר עברה דרך שרירי הצוואר השטחיים מימין, ללא פגיעה בכלי דם ראשיים; ו</w:t>
      </w:r>
      <w:r w:rsidRPr="001F71D9">
        <w:rPr>
          <w:rFonts w:ascii="Century" w:hAnsi="Century" w:cs="Miriam" w:hint="cs"/>
          <w:b/>
          <w:spacing w:val="0"/>
          <w:sz w:val="22"/>
          <w:szCs w:val="24"/>
          <w:rtl/>
        </w:rPr>
        <w:t>השלישית</w:t>
      </w:r>
      <w:r w:rsidRPr="001F71D9">
        <w:rPr>
          <w:rFonts w:hint="cs"/>
          <w:rtl/>
        </w:rPr>
        <w:t xml:space="preserve">, בצד האחורי של הכתף הימנית באורך של כשלושה סנטימטרים, אשר עברה בתת-העור. </w:t>
      </w:r>
    </w:p>
    <w:p w:rsidR="007C4D2E" w:rsidRPr="001F71D9" w:rsidRDefault="007C4D2E" w:rsidP="007C4D2E">
      <w:pPr>
        <w:pStyle w:val="Ruller41"/>
        <w:rPr>
          <w:rtl/>
        </w:rPr>
      </w:pPr>
    </w:p>
    <w:p w:rsidR="007C4D2E" w:rsidRPr="001F71D9" w:rsidRDefault="007C4D2E" w:rsidP="005E6E99">
      <w:pPr>
        <w:pStyle w:val="Ruller4"/>
      </w:pPr>
      <w:r w:rsidRPr="001F71D9">
        <w:rPr>
          <w:rFonts w:hint="cs"/>
          <w:rtl/>
        </w:rPr>
        <w:t xml:space="preserve">כתוצאה מהדקירה משמאל לצוואר, אשר קטעה כלי דם מרכזיים, נגרם מותה של המנוחה במקום. בגין האמור, יוחסה למערער עבירה של רצח בכוונה תחילה לפי סעיף </w:t>
      </w:r>
      <w:r w:rsidRPr="001F71D9">
        <w:rPr>
          <w:rFonts w:hint="cs"/>
          <w:rtl/>
        </w:rPr>
        <w:lastRenderedPageBreak/>
        <w:t>300(א)(2) לחוק העונשין, התשל"ז-1977</w:t>
      </w:r>
      <w:r w:rsidR="00F9575C">
        <w:rPr>
          <w:rFonts w:hint="cs"/>
          <w:rtl/>
        </w:rPr>
        <w:t xml:space="preserve"> (להלן: </w:t>
      </w:r>
      <w:r w:rsidR="00F9575C" w:rsidRPr="00F9575C">
        <w:rPr>
          <w:rFonts w:ascii="Century" w:hAnsi="Century" w:cs="Miriam" w:hint="cs"/>
          <w:b/>
          <w:spacing w:val="0"/>
          <w:sz w:val="22"/>
          <w:szCs w:val="24"/>
          <w:rtl/>
        </w:rPr>
        <w:t>החוק</w:t>
      </w:r>
      <w:r w:rsidR="00F9575C">
        <w:rPr>
          <w:rFonts w:hint="cs"/>
          <w:rtl/>
        </w:rPr>
        <w:t>)</w:t>
      </w:r>
      <w:r w:rsidR="00861739">
        <w:rPr>
          <w:rFonts w:hint="cs"/>
          <w:rtl/>
        </w:rPr>
        <w:t>, בנוסחו טרם הרפורמה בעבירות ההמתה</w:t>
      </w:r>
      <w:r w:rsidR="00F9575C">
        <w:rPr>
          <w:rFonts w:hint="cs"/>
          <w:rtl/>
        </w:rPr>
        <w:t xml:space="preserve">. </w:t>
      </w:r>
    </w:p>
    <w:p w:rsidR="007C4D2E" w:rsidRDefault="007C4D2E" w:rsidP="007C4D2E">
      <w:pPr>
        <w:pStyle w:val="Ruller41"/>
        <w:rPr>
          <w:rFonts w:ascii="Century" w:hAnsi="Century"/>
          <w:rtl/>
        </w:rPr>
      </w:pPr>
    </w:p>
    <w:p w:rsidR="007C4D2E" w:rsidRDefault="007C4D2E" w:rsidP="007C4D2E">
      <w:pPr>
        <w:pStyle w:val="Ruller41"/>
        <w:rPr>
          <w:rFonts w:ascii="Century" w:hAnsi="Century"/>
          <w:rtl/>
        </w:rPr>
      </w:pPr>
      <w:r>
        <w:rPr>
          <w:rFonts w:ascii="Century" w:hAnsi="Century" w:cs="Miriam" w:hint="cs"/>
          <w:b/>
          <w:spacing w:val="0"/>
          <w:szCs w:val="24"/>
          <w:rtl/>
        </w:rPr>
        <w:t>תמצית הכרעת הדין וגזר הדין</w:t>
      </w:r>
      <w:r>
        <w:rPr>
          <w:rFonts w:ascii="Century" w:hAnsi="Century" w:hint="cs"/>
          <w:rtl/>
        </w:rPr>
        <w:t xml:space="preserve"> </w:t>
      </w:r>
    </w:p>
    <w:p w:rsidR="007C4D2E" w:rsidRDefault="007C4D2E" w:rsidP="007C4D2E">
      <w:pPr>
        <w:pStyle w:val="Ruller41"/>
        <w:rPr>
          <w:rFonts w:ascii="Century" w:hAnsi="Century"/>
          <w:rtl/>
        </w:rPr>
      </w:pPr>
    </w:p>
    <w:p w:rsidR="007C4D2E" w:rsidRDefault="007C4D2E" w:rsidP="0066418C">
      <w:pPr>
        <w:pStyle w:val="Ruller4"/>
      </w:pPr>
      <w:r>
        <w:rPr>
          <w:rFonts w:hint="cs"/>
          <w:rtl/>
        </w:rPr>
        <w:t xml:space="preserve">המערער </w:t>
      </w:r>
      <w:r w:rsidR="0066418C">
        <w:rPr>
          <w:rFonts w:hint="cs"/>
          <w:rtl/>
        </w:rPr>
        <w:t xml:space="preserve">כפר במיוחס לו בכתב האישום והורשע </w:t>
      </w:r>
      <w:r w:rsidR="007C4B2C">
        <w:rPr>
          <w:rFonts w:hint="cs"/>
          <w:rtl/>
        </w:rPr>
        <w:t xml:space="preserve">בתום </w:t>
      </w:r>
      <w:r>
        <w:rPr>
          <w:rFonts w:hint="cs"/>
          <w:rtl/>
        </w:rPr>
        <w:t xml:space="preserve">שמיעת הראיות. הרשעת המערער התבססה על ראיות נסיבתיות, אשר נבחנו על ידי בית המשפט המחוזי באמצעות "המודל התלת-שלבי" </w:t>
      </w:r>
      <w:r>
        <w:rPr>
          <w:rtl/>
        </w:rPr>
        <w:t>–</w:t>
      </w:r>
      <w:r w:rsidR="00097B4E">
        <w:rPr>
          <w:rFonts w:hint="cs"/>
          <w:rtl/>
        </w:rPr>
        <w:t xml:space="preserve"> תחילה נבחנה </w:t>
      </w:r>
      <w:r w:rsidR="005E6E99">
        <w:rPr>
          <w:rFonts w:hint="cs"/>
          <w:rtl/>
        </w:rPr>
        <w:t xml:space="preserve">אמינותה של </w:t>
      </w:r>
      <w:r>
        <w:rPr>
          <w:rFonts w:hint="cs"/>
          <w:rtl/>
        </w:rPr>
        <w:t xml:space="preserve">כל ראיה נסיבתית בפני עצמה; </w:t>
      </w:r>
      <w:r w:rsidR="00097B4E">
        <w:rPr>
          <w:rFonts w:hint="cs"/>
          <w:rtl/>
        </w:rPr>
        <w:t>לאחר מכן</w:t>
      </w:r>
      <w:r w:rsidR="005E6E99">
        <w:rPr>
          <w:rFonts w:hint="cs"/>
          <w:rtl/>
        </w:rPr>
        <w:t>,</w:t>
      </w:r>
      <w:r>
        <w:rPr>
          <w:rFonts w:hint="cs"/>
          <w:rtl/>
        </w:rPr>
        <w:t xml:space="preserve"> נבחנ</w:t>
      </w:r>
      <w:r w:rsidR="00097B4E">
        <w:rPr>
          <w:rFonts w:hint="cs"/>
          <w:rtl/>
        </w:rPr>
        <w:t>ה</w:t>
      </w:r>
      <w:r>
        <w:rPr>
          <w:rFonts w:hint="cs"/>
          <w:rtl/>
        </w:rPr>
        <w:t xml:space="preserve"> מ</w:t>
      </w:r>
      <w:r w:rsidR="00861739">
        <w:rPr>
          <w:rFonts w:hint="cs"/>
          <w:rtl/>
        </w:rPr>
        <w:t>סכת הראיות בכללותה</w:t>
      </w:r>
      <w:r w:rsidR="005E6E99">
        <w:rPr>
          <w:rFonts w:hint="cs"/>
          <w:rtl/>
        </w:rPr>
        <w:t xml:space="preserve"> והמסקנות אליהן היא מובילה</w:t>
      </w:r>
      <w:r>
        <w:rPr>
          <w:rFonts w:hint="cs"/>
          <w:rtl/>
        </w:rPr>
        <w:t xml:space="preserve">; </w:t>
      </w:r>
      <w:r w:rsidR="00097B4E">
        <w:rPr>
          <w:rFonts w:hint="cs"/>
          <w:rtl/>
        </w:rPr>
        <w:t>ולבסוף</w:t>
      </w:r>
      <w:r w:rsidR="005E6E99">
        <w:rPr>
          <w:rFonts w:hint="cs"/>
          <w:rtl/>
        </w:rPr>
        <w:t>,</w:t>
      </w:r>
      <w:r>
        <w:rPr>
          <w:rFonts w:hint="cs"/>
          <w:rtl/>
        </w:rPr>
        <w:t xml:space="preserve"> הועבר אל </w:t>
      </w:r>
      <w:r w:rsidR="007C4B2C">
        <w:rPr>
          <w:rFonts w:hint="cs"/>
          <w:rtl/>
        </w:rPr>
        <w:t>המערער</w:t>
      </w:r>
      <w:r>
        <w:rPr>
          <w:rFonts w:hint="cs"/>
          <w:rtl/>
        </w:rPr>
        <w:t xml:space="preserve"> </w:t>
      </w:r>
      <w:r w:rsidR="005E6E99">
        <w:rPr>
          <w:rFonts w:hint="cs"/>
          <w:rtl/>
        </w:rPr>
        <w:t xml:space="preserve">הנטל </w:t>
      </w:r>
      <w:r>
        <w:rPr>
          <w:rFonts w:hint="cs"/>
          <w:rtl/>
        </w:rPr>
        <w:t xml:space="preserve">להציע הסבר </w:t>
      </w:r>
      <w:r w:rsidR="00097B4E">
        <w:rPr>
          <w:rFonts w:hint="cs"/>
          <w:rtl/>
        </w:rPr>
        <w:t xml:space="preserve">חלופי </w:t>
      </w:r>
      <w:r w:rsidR="005E6E99">
        <w:rPr>
          <w:rFonts w:hint="cs"/>
          <w:rtl/>
        </w:rPr>
        <w:t>למסכת</w:t>
      </w:r>
      <w:r w:rsidR="00097B4E">
        <w:rPr>
          <w:rFonts w:hint="cs"/>
          <w:rtl/>
        </w:rPr>
        <w:t xml:space="preserve"> הראיות הנסיבתיות</w:t>
      </w:r>
      <w:r>
        <w:rPr>
          <w:rFonts w:hint="cs"/>
          <w:rtl/>
        </w:rPr>
        <w:t>.</w:t>
      </w:r>
    </w:p>
    <w:p w:rsidR="007C4D2E" w:rsidRDefault="007C4D2E" w:rsidP="007C4D2E">
      <w:pPr>
        <w:pStyle w:val="Ruller4"/>
        <w:numPr>
          <w:ilvl w:val="0"/>
          <w:numId w:val="0"/>
        </w:numPr>
        <w:rPr>
          <w:rtl/>
        </w:rPr>
      </w:pPr>
      <w:r>
        <w:rPr>
          <w:rFonts w:hint="cs"/>
          <w:rtl/>
        </w:rPr>
        <w:t xml:space="preserve"> </w:t>
      </w:r>
    </w:p>
    <w:p w:rsidR="001E6EE2" w:rsidRDefault="007C4D2E" w:rsidP="005E6E99">
      <w:pPr>
        <w:pStyle w:val="Ruller4"/>
      </w:pPr>
      <w:r>
        <w:rPr>
          <w:rFonts w:hint="cs"/>
          <w:rtl/>
        </w:rPr>
        <w:t xml:space="preserve">נקבע, כי למערער היה מניע ברור ומובהק לרצח המנוחה </w:t>
      </w:r>
      <w:r w:rsidR="00463C15">
        <w:rPr>
          <w:rFonts w:hint="cs"/>
          <w:rtl/>
        </w:rPr>
        <w:t>נוכח</w:t>
      </w:r>
      <w:r w:rsidR="00C87AA8">
        <w:rPr>
          <w:rFonts w:hint="cs"/>
          <w:rtl/>
        </w:rPr>
        <w:t xml:space="preserve"> בחירתה לנהל מערכת יחסים עם אמיר, צעיר מוסלמי, </w:t>
      </w:r>
      <w:r w:rsidR="00463C15">
        <w:rPr>
          <w:rFonts w:hint="cs"/>
          <w:rtl/>
        </w:rPr>
        <w:t xml:space="preserve">חרף </w:t>
      </w:r>
      <w:r w:rsidR="002D67AC">
        <w:rPr>
          <w:rFonts w:hint="cs"/>
          <w:rtl/>
        </w:rPr>
        <w:t xml:space="preserve">היותה </w:t>
      </w:r>
      <w:r w:rsidR="00463C15">
        <w:rPr>
          <w:rFonts w:hint="cs"/>
          <w:rtl/>
        </w:rPr>
        <w:t xml:space="preserve">נוצרייה, כמו גם עזיבתה את הבית. התנהלות המנוחה נתפסה </w:t>
      </w:r>
      <w:r>
        <w:rPr>
          <w:rFonts w:hint="cs"/>
          <w:rtl/>
        </w:rPr>
        <w:t>כ</w:t>
      </w:r>
      <w:r w:rsidR="00F9575C">
        <w:rPr>
          <w:rFonts w:hint="cs"/>
          <w:rtl/>
        </w:rPr>
        <w:t>השפלה ו</w:t>
      </w:r>
      <w:r w:rsidR="00861739">
        <w:rPr>
          <w:rFonts w:hint="cs"/>
          <w:rtl/>
        </w:rPr>
        <w:t xml:space="preserve">פגיעה בכבוד המשפחה וכבודו </w:t>
      </w:r>
      <w:r w:rsidR="00EA4AEB">
        <w:rPr>
          <w:rFonts w:hint="cs"/>
          <w:rtl/>
        </w:rPr>
        <w:t xml:space="preserve">של המערער </w:t>
      </w:r>
      <w:r w:rsidR="006B2C02">
        <w:rPr>
          <w:rFonts w:hint="cs"/>
          <w:rtl/>
        </w:rPr>
        <w:t>ו</w:t>
      </w:r>
      <w:r>
        <w:rPr>
          <w:rFonts w:hint="cs"/>
          <w:rtl/>
        </w:rPr>
        <w:t xml:space="preserve">עוררה את זעמו. מניע זה הלך </w:t>
      </w:r>
      <w:r w:rsidR="005E6E99">
        <w:rPr>
          <w:rFonts w:hint="cs"/>
          <w:rtl/>
        </w:rPr>
        <w:t>והתעצם</w:t>
      </w:r>
      <w:r>
        <w:rPr>
          <w:rFonts w:hint="cs"/>
          <w:rtl/>
        </w:rPr>
        <w:t xml:space="preserve"> ככל שמאמצי המ</w:t>
      </w:r>
      <w:r w:rsidR="003D3B8C">
        <w:rPr>
          <w:rFonts w:hint="cs"/>
          <w:rtl/>
        </w:rPr>
        <w:t xml:space="preserve">ערער להשפיע על המנוחה העלו חרס והוא </w:t>
      </w:r>
      <w:r>
        <w:rPr>
          <w:rFonts w:hint="cs"/>
          <w:rtl/>
        </w:rPr>
        <w:t>ה</w:t>
      </w:r>
      <w:r w:rsidR="001E6EE2">
        <w:rPr>
          <w:rFonts w:hint="cs"/>
          <w:rtl/>
        </w:rPr>
        <w:t xml:space="preserve">לך ונעשה אלים יותר </w:t>
      </w:r>
      <w:r w:rsidR="005E6E99">
        <w:rPr>
          <w:rFonts w:hint="cs"/>
          <w:rtl/>
        </w:rPr>
        <w:t xml:space="preserve">ויותר </w:t>
      </w:r>
      <w:r w:rsidR="001E6EE2">
        <w:rPr>
          <w:rFonts w:hint="cs"/>
          <w:rtl/>
        </w:rPr>
        <w:t>כלפי המנוחה.</w:t>
      </w:r>
    </w:p>
    <w:p w:rsidR="001E6EE2" w:rsidRDefault="001E6EE2" w:rsidP="001E6EE2">
      <w:pPr>
        <w:pStyle w:val="Ruller4"/>
        <w:numPr>
          <w:ilvl w:val="0"/>
          <w:numId w:val="0"/>
        </w:numPr>
        <w:rPr>
          <w:rtl/>
        </w:rPr>
      </w:pPr>
    </w:p>
    <w:p w:rsidR="007C4D2E" w:rsidRDefault="001E6EE2" w:rsidP="007C4B2C">
      <w:pPr>
        <w:pStyle w:val="Ruller4"/>
        <w:numPr>
          <w:ilvl w:val="0"/>
          <w:numId w:val="0"/>
        </w:numPr>
      </w:pPr>
      <w:r>
        <w:rPr>
          <w:rtl/>
        </w:rPr>
        <w:tab/>
      </w:r>
      <w:r w:rsidR="007C4D2E">
        <w:rPr>
          <w:rFonts w:hint="cs"/>
          <w:rtl/>
        </w:rPr>
        <w:t>נוכח התנהלותו, המנוחה חששה לחייה וגם חלק מבני המשפחה חששו כי המערער</w:t>
      </w:r>
      <w:r w:rsidR="005E6E99">
        <w:rPr>
          <w:rFonts w:hint="cs"/>
          <w:rtl/>
        </w:rPr>
        <w:t xml:space="preserve"> יפגע בה. דקות לפני הרצח, אירע 'טריגר'</w:t>
      </w:r>
      <w:r w:rsidR="007C4D2E">
        <w:rPr>
          <w:rFonts w:hint="cs"/>
          <w:rtl/>
        </w:rPr>
        <w:t xml:space="preserve"> אשר הוביל את המערער לממש את איומיו, כשמנאר סיפרה לו בשיחת טלפון כי </w:t>
      </w:r>
      <w:r w:rsidR="007C4B2C">
        <w:rPr>
          <w:rFonts w:hint="cs"/>
          <w:rtl/>
        </w:rPr>
        <w:t>בכוונת המנוחה</w:t>
      </w:r>
      <w:r w:rsidR="007C4D2E">
        <w:rPr>
          <w:rFonts w:hint="cs"/>
          <w:rtl/>
        </w:rPr>
        <w:t xml:space="preserve"> להתאסלם ולהתחתן עם אמיר תוך ימים ספורים, עם שחרורו של האחרון מבית הסוהר. משכך, מיד בתום השיחה בשעה 10:36, יצא מיחידת הדיור שלו כשהוא "רותח</w:t>
      </w:r>
      <w:r w:rsidR="007C4B2C">
        <w:rPr>
          <w:rFonts w:hint="cs"/>
          <w:rtl/>
        </w:rPr>
        <w:t>" מעצבים לדבריו</w:t>
      </w:r>
      <w:r w:rsidR="007C4D2E">
        <w:rPr>
          <w:rFonts w:hint="cs"/>
          <w:rtl/>
        </w:rPr>
        <w:t xml:space="preserve">, ליחידה הסמוכה בה שהתה </w:t>
      </w:r>
      <w:r w:rsidR="008F373B">
        <w:rPr>
          <w:rFonts w:hint="cs"/>
          <w:rtl/>
        </w:rPr>
        <w:t>המנוחה</w:t>
      </w:r>
      <w:r w:rsidR="007C4D2E">
        <w:rPr>
          <w:rFonts w:hint="cs"/>
          <w:rtl/>
        </w:rPr>
        <w:t xml:space="preserve">. </w:t>
      </w:r>
    </w:p>
    <w:p w:rsidR="007C4D2E" w:rsidRDefault="007C4D2E" w:rsidP="007C4D2E">
      <w:pPr>
        <w:pStyle w:val="Ruller4"/>
        <w:numPr>
          <w:ilvl w:val="0"/>
          <w:numId w:val="0"/>
        </w:numPr>
        <w:rPr>
          <w:rtl/>
        </w:rPr>
      </w:pPr>
    </w:p>
    <w:p w:rsidR="007C4D2E" w:rsidRDefault="007C4D2E" w:rsidP="00C019F3">
      <w:pPr>
        <w:pStyle w:val="Ruller4"/>
      </w:pPr>
      <w:r>
        <w:rPr>
          <w:rFonts w:hint="cs"/>
          <w:rtl/>
        </w:rPr>
        <w:t xml:space="preserve">על שאירע בשלב זה בית המשפט המחוזי למד מעדות אמו של אמיר, אשר שוחחה בטלפון עם המנוחה החל מהשעה 10:26. </w:t>
      </w:r>
      <w:r w:rsidR="003D3B8C">
        <w:rPr>
          <w:rFonts w:hint="cs"/>
          <w:rtl/>
        </w:rPr>
        <w:t>לדבריה</w:t>
      </w:r>
      <w:r>
        <w:rPr>
          <w:rFonts w:hint="cs"/>
          <w:rtl/>
        </w:rPr>
        <w:t xml:space="preserve">, בשלב מסוים בשיחה שמעה קול של גבר קורא "איפתחי" </w:t>
      </w:r>
      <w:r w:rsidR="007C4B2C">
        <w:rPr>
          <w:rFonts w:hint="cs"/>
          <w:rtl/>
        </w:rPr>
        <w:t xml:space="preserve">("פתחי לי" </w:t>
      </w:r>
      <w:r w:rsidR="007C4B2C">
        <w:rPr>
          <w:rtl/>
        </w:rPr>
        <w:t>–</w:t>
      </w:r>
      <w:r w:rsidR="007C4B2C">
        <w:rPr>
          <w:rFonts w:hint="cs"/>
          <w:rtl/>
        </w:rPr>
        <w:t xml:space="preserve"> </w:t>
      </w:r>
      <w:r w:rsidR="007C4B2C" w:rsidRPr="007C4B2C">
        <w:rPr>
          <w:rFonts w:ascii="Century" w:hAnsi="Century" w:cs="Miriam" w:hint="cs"/>
          <w:b/>
          <w:spacing w:val="0"/>
          <w:sz w:val="22"/>
          <w:szCs w:val="24"/>
          <w:rtl/>
        </w:rPr>
        <w:t>י' א'</w:t>
      </w:r>
      <w:r w:rsidR="007C4B2C">
        <w:rPr>
          <w:rFonts w:hint="cs"/>
          <w:rtl/>
        </w:rPr>
        <w:t xml:space="preserve">) </w:t>
      </w:r>
      <w:r>
        <w:rPr>
          <w:rFonts w:hint="cs"/>
          <w:rtl/>
        </w:rPr>
        <w:t xml:space="preserve">לצד דפיקות בדלת. המנוחה אמרה לה כי זהו אביה וסיימה </w:t>
      </w:r>
      <w:r w:rsidR="00861739">
        <w:rPr>
          <w:rFonts w:hint="cs"/>
          <w:rtl/>
        </w:rPr>
        <w:t>את שיחתן בשעה 10:37. מאותו מועד</w:t>
      </w:r>
      <w:r>
        <w:rPr>
          <w:rFonts w:hint="cs"/>
          <w:rtl/>
        </w:rPr>
        <w:t xml:space="preserve"> ולמשך </w:t>
      </w:r>
      <w:r w:rsidR="001E6EE2">
        <w:rPr>
          <w:rFonts w:hint="cs"/>
          <w:rtl/>
        </w:rPr>
        <w:t>כ</w:t>
      </w:r>
      <w:r>
        <w:rPr>
          <w:rFonts w:hint="cs"/>
          <w:rtl/>
        </w:rPr>
        <w:t xml:space="preserve">חצי שעה, שרר שקט מקביל וחריג במכשירי הטלפון של </w:t>
      </w:r>
      <w:r w:rsidRPr="00C019F3">
        <w:rPr>
          <w:rFonts w:hint="cs"/>
          <w:rtl/>
        </w:rPr>
        <w:t xml:space="preserve">המערער והמנוחה. </w:t>
      </w:r>
      <w:r w:rsidR="001E6EE2" w:rsidRPr="00C019F3">
        <w:rPr>
          <w:rFonts w:hint="cs"/>
          <w:rtl/>
        </w:rPr>
        <w:t xml:space="preserve">לצד האמור, </w:t>
      </w:r>
      <w:r w:rsidRPr="00C019F3">
        <w:rPr>
          <w:rFonts w:hint="cs"/>
          <w:rtl/>
        </w:rPr>
        <w:t xml:space="preserve">נקבע כי </w:t>
      </w:r>
      <w:r w:rsidR="00C019F3" w:rsidRPr="00C019F3">
        <w:rPr>
          <w:rFonts w:hint="cs"/>
          <w:rtl/>
        </w:rPr>
        <w:t xml:space="preserve">הסבירות </w:t>
      </w:r>
      <w:r w:rsidR="00EE6C94" w:rsidRPr="00C019F3">
        <w:rPr>
          <w:rFonts w:hint="cs"/>
          <w:rtl/>
        </w:rPr>
        <w:t>שבמועד זה</w:t>
      </w:r>
      <w:r w:rsidRPr="00C019F3">
        <w:rPr>
          <w:rFonts w:hint="cs"/>
          <w:rtl/>
        </w:rPr>
        <w:t xml:space="preserve"> </w:t>
      </w:r>
      <w:r w:rsidR="00EE6C94" w:rsidRPr="00C019F3">
        <w:rPr>
          <w:rFonts w:hint="cs"/>
          <w:rtl/>
        </w:rPr>
        <w:t xml:space="preserve">נכח </w:t>
      </w:r>
      <w:r w:rsidR="00181121" w:rsidRPr="00C019F3">
        <w:rPr>
          <w:rFonts w:hint="cs"/>
          <w:rtl/>
        </w:rPr>
        <w:t xml:space="preserve">במתחם </w:t>
      </w:r>
      <w:r w:rsidRPr="00C019F3">
        <w:rPr>
          <w:rFonts w:hint="cs"/>
          <w:rtl/>
        </w:rPr>
        <w:t xml:space="preserve">אדם אחר </w:t>
      </w:r>
      <w:r w:rsidR="005E6E99" w:rsidRPr="00C019F3">
        <w:rPr>
          <w:rFonts w:hint="cs"/>
          <w:rtl/>
        </w:rPr>
        <w:t>זולת המערער והמנוחה</w:t>
      </w:r>
      <w:r w:rsidR="00F87F70" w:rsidRPr="00C019F3">
        <w:rPr>
          <w:rFonts w:hint="cs"/>
          <w:rtl/>
        </w:rPr>
        <w:t xml:space="preserve">, </w:t>
      </w:r>
      <w:r w:rsidR="00C019F3" w:rsidRPr="00C019F3">
        <w:rPr>
          <w:rFonts w:hint="cs"/>
          <w:rtl/>
        </w:rPr>
        <w:t xml:space="preserve">הינה נמוכה עד כדי זניחה. </w:t>
      </w:r>
      <w:r>
        <w:rPr>
          <w:rFonts w:hint="cs"/>
          <w:rtl/>
        </w:rPr>
        <w:t xml:space="preserve">זאת </w:t>
      </w:r>
      <w:r w:rsidR="000046BB">
        <w:rPr>
          <w:rFonts w:hint="cs"/>
          <w:rtl/>
        </w:rPr>
        <w:t>בהסתמך</w:t>
      </w:r>
      <w:r w:rsidR="001E6EE2">
        <w:rPr>
          <w:rFonts w:hint="cs"/>
          <w:rtl/>
        </w:rPr>
        <w:t>, בין היתר, על תיעוד מצלמ</w:t>
      </w:r>
      <w:r>
        <w:rPr>
          <w:rFonts w:hint="cs"/>
          <w:rtl/>
        </w:rPr>
        <w:t xml:space="preserve">ת האבטחה של המתחם (להלן: </w:t>
      </w:r>
      <w:r w:rsidRPr="004C4C18">
        <w:rPr>
          <w:rFonts w:ascii="Century" w:hAnsi="Century" w:cs="Miriam" w:hint="cs"/>
          <w:b/>
          <w:spacing w:val="0"/>
          <w:sz w:val="22"/>
          <w:szCs w:val="24"/>
          <w:rtl/>
        </w:rPr>
        <w:t>מצלמת המתחם</w:t>
      </w:r>
      <w:r w:rsidR="001E6EE2">
        <w:rPr>
          <w:rFonts w:ascii="Century" w:hAnsi="Century" w:hint="cs"/>
          <w:sz w:val="22"/>
          <w:rtl/>
        </w:rPr>
        <w:t xml:space="preserve">); מצלמת </w:t>
      </w:r>
      <w:r w:rsidRPr="004C4C18">
        <w:rPr>
          <w:rFonts w:ascii="Century" w:hAnsi="Century" w:hint="cs"/>
          <w:sz w:val="22"/>
          <w:rtl/>
        </w:rPr>
        <w:t xml:space="preserve">מסעדת "חליל" הסמוכה (להלן: </w:t>
      </w:r>
      <w:r w:rsidRPr="004C4C18">
        <w:rPr>
          <w:rFonts w:ascii="Century" w:hAnsi="Century" w:cs="Miriam" w:hint="cs"/>
          <w:b/>
          <w:spacing w:val="0"/>
          <w:sz w:val="22"/>
          <w:szCs w:val="24"/>
          <w:rtl/>
        </w:rPr>
        <w:t>מצלמת חליל</w:t>
      </w:r>
      <w:r w:rsidRPr="004C4C18">
        <w:rPr>
          <w:rFonts w:ascii="Century" w:hAnsi="Century" w:hint="cs"/>
          <w:sz w:val="22"/>
          <w:rtl/>
        </w:rPr>
        <w:t>)</w:t>
      </w:r>
      <w:r w:rsidR="001E6EE2">
        <w:rPr>
          <w:rFonts w:ascii="Century" w:hAnsi="Century" w:hint="cs"/>
          <w:sz w:val="22"/>
          <w:rtl/>
        </w:rPr>
        <w:t>; ומצלמות אולם האירועים "קליפסו" הסמוך</w:t>
      </w:r>
      <w:r>
        <w:rPr>
          <w:rFonts w:ascii="Century" w:hAnsi="Century" w:hint="cs"/>
          <w:sz w:val="22"/>
          <w:rtl/>
        </w:rPr>
        <w:t xml:space="preserve"> </w:t>
      </w:r>
      <w:r>
        <w:rPr>
          <w:rFonts w:ascii="Century" w:hAnsi="Century"/>
          <w:sz w:val="22"/>
          <w:rtl/>
        </w:rPr>
        <w:t>–</w:t>
      </w:r>
      <w:r>
        <w:rPr>
          <w:rFonts w:ascii="Century" w:hAnsi="Century" w:hint="cs"/>
          <w:sz w:val="22"/>
          <w:rtl/>
        </w:rPr>
        <w:t xml:space="preserve"> אשר לא קלטו כניסה של אדם אחר למתחם </w:t>
      </w:r>
      <w:r w:rsidR="005E6E99">
        <w:rPr>
          <w:rFonts w:ascii="Century" w:hAnsi="Century" w:hint="cs"/>
          <w:sz w:val="22"/>
          <w:rtl/>
        </w:rPr>
        <w:t xml:space="preserve">בזמנים </w:t>
      </w:r>
      <w:r w:rsidR="005E6E99">
        <w:rPr>
          <w:rFonts w:ascii="Century" w:hAnsi="Century" w:hint="cs"/>
          <w:sz w:val="22"/>
          <w:rtl/>
        </w:rPr>
        <w:lastRenderedPageBreak/>
        <w:t>הרלוונטיים לאישום</w:t>
      </w:r>
      <w:r w:rsidRPr="004C4C18">
        <w:rPr>
          <w:rFonts w:ascii="Century" w:hAnsi="Century" w:hint="cs"/>
          <w:sz w:val="22"/>
          <w:rtl/>
        </w:rPr>
        <w:t xml:space="preserve">; </w:t>
      </w:r>
      <w:r>
        <w:rPr>
          <w:rFonts w:ascii="Century" w:hAnsi="Century" w:hint="cs"/>
          <w:sz w:val="22"/>
          <w:rtl/>
        </w:rPr>
        <w:t>והתרשמות המותב ב</w:t>
      </w:r>
      <w:r w:rsidRPr="004C4C18">
        <w:rPr>
          <w:rFonts w:ascii="Century" w:hAnsi="Century" w:hint="cs"/>
          <w:sz w:val="22"/>
          <w:rtl/>
        </w:rPr>
        <w:t>סיור שערך בזירת הרצח</w:t>
      </w:r>
      <w:r>
        <w:rPr>
          <w:rFonts w:ascii="Century" w:hAnsi="Century" w:hint="cs"/>
          <w:sz w:val="22"/>
          <w:rtl/>
        </w:rPr>
        <w:t xml:space="preserve"> בדבר "נתיבי" כניסה חלופיים אפשריים למתחם</w:t>
      </w:r>
      <w:r w:rsidRPr="004C4C18">
        <w:rPr>
          <w:rFonts w:ascii="Century" w:hAnsi="Century" w:hint="cs"/>
          <w:sz w:val="22"/>
          <w:rtl/>
        </w:rPr>
        <w:t xml:space="preserve">. </w:t>
      </w:r>
    </w:p>
    <w:p w:rsidR="007C4D2E" w:rsidRPr="008F4278" w:rsidRDefault="007C4D2E" w:rsidP="007C4D2E">
      <w:pPr>
        <w:pStyle w:val="Ruller41"/>
        <w:rPr>
          <w:rtl/>
        </w:rPr>
      </w:pPr>
    </w:p>
    <w:p w:rsidR="007C4D2E" w:rsidRDefault="007C4D2E" w:rsidP="005E6E99">
      <w:pPr>
        <w:pStyle w:val="Ruller4"/>
      </w:pPr>
      <w:r>
        <w:rPr>
          <w:rFonts w:hint="cs"/>
          <w:rtl/>
        </w:rPr>
        <w:t xml:space="preserve">התנהגותו המפלילה </w:t>
      </w:r>
      <w:r w:rsidR="001E6EE2">
        <w:rPr>
          <w:rFonts w:hint="cs"/>
          <w:rtl/>
        </w:rPr>
        <w:t xml:space="preserve">של </w:t>
      </w:r>
      <w:r>
        <w:rPr>
          <w:rFonts w:hint="cs"/>
          <w:rtl/>
        </w:rPr>
        <w:t>המערער בסמוך למועד הרצח, יחד עם ההסברים שסיפק לה בחקירותיו ועדותו, חיזקה באופן ממשי את הראיות לחובתו. בכלל זה, הודגש כי המערער יצא מהמתחם בשעה 11:0</w:t>
      </w:r>
      <w:r w:rsidR="002241EE">
        <w:rPr>
          <w:rFonts w:hint="cs"/>
          <w:rtl/>
        </w:rPr>
        <w:t>8</w:t>
      </w:r>
      <w:r>
        <w:rPr>
          <w:rFonts w:hint="cs"/>
          <w:rtl/>
        </w:rPr>
        <w:t xml:space="preserve"> ונטל ממחסנו שקית אותה השליך במרחק מהמתחם, אשר </w:t>
      </w:r>
      <w:r w:rsidR="000046BB">
        <w:rPr>
          <w:rFonts w:hint="cs"/>
          <w:rtl/>
        </w:rPr>
        <w:t>קיים</w:t>
      </w:r>
      <w:r>
        <w:rPr>
          <w:rFonts w:hint="cs"/>
          <w:rtl/>
        </w:rPr>
        <w:t xml:space="preserve"> חשד שהכילה את כלי הרצח, בגדיו ומכשיר הטלפון של המנוחה. המערער הכחיש תחילה כי </w:t>
      </w:r>
      <w:r w:rsidR="001E6EE2">
        <w:rPr>
          <w:rFonts w:hint="cs"/>
          <w:rtl/>
        </w:rPr>
        <w:t>לאחר יציאתו מהמתחם נטל</w:t>
      </w:r>
      <w:r>
        <w:rPr>
          <w:rFonts w:hint="cs"/>
          <w:rtl/>
        </w:rPr>
        <w:t xml:space="preserve"> שקית </w:t>
      </w:r>
      <w:r w:rsidR="001E6EE2">
        <w:rPr>
          <w:rFonts w:hint="cs"/>
          <w:rtl/>
        </w:rPr>
        <w:t>ממחסן ביתו</w:t>
      </w:r>
      <w:r w:rsidR="003D3B8C">
        <w:rPr>
          <w:rFonts w:hint="cs"/>
          <w:rtl/>
        </w:rPr>
        <w:t xml:space="preserve">. </w:t>
      </w:r>
      <w:r>
        <w:rPr>
          <w:rFonts w:hint="cs"/>
          <w:rtl/>
        </w:rPr>
        <w:t xml:space="preserve">כמו כן, הכחיש כי הוא הדמות המתועדת בסרטון מצלמת האבטחה </w:t>
      </w:r>
      <w:r w:rsidR="005E6E99">
        <w:rPr>
          <w:rFonts w:hint="cs"/>
          <w:rtl/>
        </w:rPr>
        <w:t>כ</w:t>
      </w:r>
      <w:r>
        <w:rPr>
          <w:rFonts w:hint="cs"/>
          <w:rtl/>
        </w:rPr>
        <w:t>מחזיקה את השקית</w:t>
      </w:r>
      <w:r w:rsidR="005E6E99">
        <w:rPr>
          <w:rFonts w:hint="cs"/>
          <w:rtl/>
        </w:rPr>
        <w:t>;</w:t>
      </w:r>
      <w:r>
        <w:rPr>
          <w:rFonts w:hint="cs"/>
          <w:rtl/>
        </w:rPr>
        <w:t xml:space="preserve"> ולאחר מכן מסר גרסה כי </w:t>
      </w:r>
      <w:r w:rsidR="005E6E99">
        <w:rPr>
          <w:rFonts w:hint="cs"/>
          <w:rtl/>
        </w:rPr>
        <w:t>השקית הכילה</w:t>
      </w:r>
      <w:r>
        <w:rPr>
          <w:rFonts w:hint="cs"/>
          <w:rtl/>
        </w:rPr>
        <w:t xml:space="preserve"> ירקות ופירות ישנים. בשלב זה, המערער נסע עם אחיו גברא לבת ים, באופן המעורר חשד כי ניסה להרחיק את עצמו מזירת הרצח.</w:t>
      </w:r>
    </w:p>
    <w:p w:rsidR="007C4D2E" w:rsidRDefault="007C4D2E" w:rsidP="007C4D2E">
      <w:pPr>
        <w:pStyle w:val="Ruller4"/>
        <w:numPr>
          <w:ilvl w:val="0"/>
          <w:numId w:val="0"/>
        </w:numPr>
        <w:rPr>
          <w:rtl/>
        </w:rPr>
      </w:pPr>
    </w:p>
    <w:p w:rsidR="007C4D2E" w:rsidRDefault="007C4D2E" w:rsidP="000046BB">
      <w:pPr>
        <w:pStyle w:val="Ruller4"/>
        <w:numPr>
          <w:ilvl w:val="0"/>
          <w:numId w:val="0"/>
        </w:numPr>
        <w:rPr>
          <w:rtl/>
        </w:rPr>
      </w:pPr>
      <w:r>
        <w:rPr>
          <w:rtl/>
        </w:rPr>
        <w:tab/>
      </w:r>
      <w:r>
        <w:rPr>
          <w:rFonts w:hint="cs"/>
          <w:rtl/>
        </w:rPr>
        <w:t xml:space="preserve">בית המשפט המחוזי ייחס חשיבות ראייתית רבה גם לכך שכאשר </w:t>
      </w:r>
      <w:r w:rsidR="001E6EE2">
        <w:rPr>
          <w:rFonts w:hint="cs"/>
          <w:rtl/>
        </w:rPr>
        <w:t xml:space="preserve">אלהאם </w:t>
      </w:r>
      <w:r>
        <w:rPr>
          <w:rFonts w:hint="cs"/>
          <w:rtl/>
        </w:rPr>
        <w:t>התקשרה</w:t>
      </w:r>
      <w:r w:rsidR="005E6E99">
        <w:rPr>
          <w:rFonts w:hint="cs"/>
          <w:rtl/>
        </w:rPr>
        <w:t xml:space="preserve"> למערער</w:t>
      </w:r>
      <w:r>
        <w:rPr>
          <w:rFonts w:hint="cs"/>
          <w:rtl/>
        </w:rPr>
        <w:t xml:space="preserve"> </w:t>
      </w:r>
      <w:r w:rsidR="000046BB">
        <w:rPr>
          <w:rFonts w:hint="cs"/>
          <w:rtl/>
        </w:rPr>
        <w:t>וסיפרה</w:t>
      </w:r>
      <w:r>
        <w:rPr>
          <w:rFonts w:hint="cs"/>
          <w:rtl/>
        </w:rPr>
        <w:t xml:space="preserve"> לו כי מצאה את בתם ללא רוח חיים </w:t>
      </w:r>
      <w:r>
        <w:rPr>
          <w:rtl/>
        </w:rPr>
        <w:t>–</w:t>
      </w:r>
      <w:r>
        <w:rPr>
          <w:rFonts w:hint="cs"/>
          <w:rtl/>
        </w:rPr>
        <w:t xml:space="preserve"> הוא הגיב באדישות, כפי שנלמד מהקלטת השיחה. לאחר מכן שהה בביתו של גברא במשך </w:t>
      </w:r>
      <w:r w:rsidR="001E6EE2">
        <w:rPr>
          <w:rFonts w:hint="cs"/>
          <w:rtl/>
        </w:rPr>
        <w:t>כ</w:t>
      </w:r>
      <w:r>
        <w:rPr>
          <w:rFonts w:hint="cs"/>
          <w:rtl/>
        </w:rPr>
        <w:t xml:space="preserve">חצי שעה עד </w:t>
      </w:r>
      <w:r w:rsidR="003D3B8C">
        <w:rPr>
          <w:rFonts w:hint="cs"/>
          <w:rtl/>
        </w:rPr>
        <w:t>שהחל בנסיעה חזרה</w:t>
      </w:r>
      <w:r>
        <w:rPr>
          <w:rFonts w:hint="cs"/>
          <w:rtl/>
        </w:rPr>
        <w:t xml:space="preserve"> למתחם</w:t>
      </w:r>
      <w:r>
        <w:rPr>
          <w:rFonts w:ascii="Century" w:hAnsi="Century" w:hint="cs"/>
          <w:rtl/>
        </w:rPr>
        <w:t>. כל זאת,</w:t>
      </w:r>
      <w:r w:rsidRPr="00D7466A">
        <w:rPr>
          <w:rFonts w:ascii="Century" w:hAnsi="Century" w:hint="cs"/>
          <w:rtl/>
        </w:rPr>
        <w:t xml:space="preserve"> באופן המלמד כי ידע על מות המנוחה עובר </w:t>
      </w:r>
      <w:r>
        <w:rPr>
          <w:rFonts w:ascii="Century" w:hAnsi="Century" w:hint="cs"/>
          <w:rtl/>
        </w:rPr>
        <w:t xml:space="preserve">לשיחה שבה אלהאם </w:t>
      </w:r>
      <w:r w:rsidR="000046BB">
        <w:rPr>
          <w:rFonts w:ascii="Century" w:hAnsi="Century" w:hint="cs"/>
          <w:rtl/>
        </w:rPr>
        <w:t>סיפרה</w:t>
      </w:r>
      <w:r>
        <w:rPr>
          <w:rFonts w:ascii="Century" w:hAnsi="Century" w:hint="cs"/>
          <w:rtl/>
        </w:rPr>
        <w:t xml:space="preserve"> לו על כך</w:t>
      </w:r>
      <w:r w:rsidRPr="00D7466A">
        <w:rPr>
          <w:rFonts w:ascii="Century" w:hAnsi="Century" w:hint="cs"/>
          <w:rtl/>
        </w:rPr>
        <w:t xml:space="preserve">. </w:t>
      </w:r>
    </w:p>
    <w:p w:rsidR="007C4D2E" w:rsidRPr="009813CC" w:rsidRDefault="007C4D2E" w:rsidP="007C4D2E">
      <w:pPr>
        <w:pStyle w:val="Ruller41"/>
        <w:rPr>
          <w:rtl/>
        </w:rPr>
      </w:pPr>
    </w:p>
    <w:p w:rsidR="007C4D2E" w:rsidRDefault="007C4D2E" w:rsidP="0066418C">
      <w:pPr>
        <w:pStyle w:val="Ruller4"/>
      </w:pPr>
      <w:r>
        <w:rPr>
          <w:rFonts w:hint="cs"/>
          <w:rtl/>
        </w:rPr>
        <w:t xml:space="preserve">נוסף </w:t>
      </w:r>
      <w:r w:rsidR="0066418C">
        <w:rPr>
          <w:rFonts w:hint="cs"/>
          <w:rtl/>
        </w:rPr>
        <w:t>לכך</w:t>
      </w:r>
      <w:r>
        <w:rPr>
          <w:rFonts w:hint="cs"/>
          <w:rtl/>
        </w:rPr>
        <w:t xml:space="preserve">, המערער לא שיתף פעולה בחקירותיו במשטרה ותחילה שמר מספר שבועות על זכות השתיקה. הגרסה שמסר לבסוף  </w:t>
      </w:r>
      <w:r>
        <w:rPr>
          <w:rtl/>
        </w:rPr>
        <w:t>–</w:t>
      </w:r>
      <w:r>
        <w:rPr>
          <w:rFonts w:hint="cs"/>
          <w:rtl/>
        </w:rPr>
        <w:t xml:space="preserve"> במסגרתה</w:t>
      </w:r>
      <w:r w:rsidR="005E6E99">
        <w:rPr>
          <w:rFonts w:hint="cs"/>
          <w:rtl/>
        </w:rPr>
        <w:t xml:space="preserve"> הכחיש כי רצח את המנוחה, נמצאה </w:t>
      </w:r>
      <w:r>
        <w:rPr>
          <w:rFonts w:hint="cs"/>
          <w:rtl/>
        </w:rPr>
        <w:t xml:space="preserve">בלתי-מהימנה וסותרת ראיות אובייקטיביות, עדויות מהימנות ואת </w:t>
      </w:r>
      <w:r w:rsidR="005E6E99">
        <w:rPr>
          <w:rFonts w:hint="cs"/>
          <w:rtl/>
        </w:rPr>
        <w:t>ההיגיון ו</w:t>
      </w:r>
      <w:r>
        <w:rPr>
          <w:rFonts w:hint="cs"/>
          <w:rtl/>
        </w:rPr>
        <w:t>השכל הישר. כן הודגש, כי גרסת המערער בעדותו בבית המשפט הייתה כבושה בנקודות מהותיות.</w:t>
      </w:r>
    </w:p>
    <w:p w:rsidR="007C4D2E" w:rsidRDefault="007C4D2E" w:rsidP="007C4D2E">
      <w:pPr>
        <w:pStyle w:val="Ruller4"/>
        <w:numPr>
          <w:ilvl w:val="0"/>
          <w:numId w:val="0"/>
        </w:numPr>
        <w:rPr>
          <w:rtl/>
        </w:rPr>
      </w:pPr>
    </w:p>
    <w:p w:rsidR="007C4D2E" w:rsidRDefault="007C4D2E" w:rsidP="005E6E99">
      <w:pPr>
        <w:pStyle w:val="Ruller4"/>
        <w:overflowPunct/>
        <w:autoSpaceDE/>
        <w:autoSpaceDN/>
        <w:adjustRightInd/>
        <w:textAlignment w:val="auto"/>
        <w:rPr>
          <w:rFonts w:ascii="Century" w:hAnsi="Century"/>
          <w:sz w:val="22"/>
        </w:rPr>
      </w:pPr>
      <w:r>
        <w:rPr>
          <w:rFonts w:ascii="Century" w:hAnsi="Century" w:hint="cs"/>
          <w:sz w:val="22"/>
          <w:rtl/>
        </w:rPr>
        <w:t>המערער טען לתרחישים חלופיים לרצח המנוחה</w:t>
      </w:r>
      <w:r w:rsidR="005E6E99">
        <w:rPr>
          <w:rFonts w:ascii="Century" w:hAnsi="Century" w:hint="cs"/>
          <w:sz w:val="22"/>
          <w:rtl/>
        </w:rPr>
        <w:t xml:space="preserve"> בהם הוא אינו אשם במעשה</w:t>
      </w:r>
      <w:r>
        <w:rPr>
          <w:rFonts w:ascii="Century" w:hAnsi="Century" w:hint="cs"/>
          <w:sz w:val="22"/>
          <w:rtl/>
        </w:rPr>
        <w:t>. בגדר זאת, העלה טענה כי היו</w:t>
      </w:r>
      <w:r w:rsidRPr="00BE66F5">
        <w:rPr>
          <w:rFonts w:ascii="Century" w:hAnsi="Century" w:hint="cs"/>
          <w:sz w:val="22"/>
          <w:rtl/>
        </w:rPr>
        <w:t xml:space="preserve"> גורמים רבים בעלי מניע </w:t>
      </w:r>
      <w:r>
        <w:rPr>
          <w:rFonts w:ascii="Century" w:hAnsi="Century" w:hint="cs"/>
          <w:sz w:val="22"/>
          <w:rtl/>
        </w:rPr>
        <w:t>לרצוח את המנוחה</w:t>
      </w:r>
      <w:r w:rsidRPr="00BE66F5">
        <w:rPr>
          <w:rFonts w:ascii="Century" w:hAnsi="Century" w:hint="cs"/>
          <w:sz w:val="22"/>
          <w:rtl/>
        </w:rPr>
        <w:t xml:space="preserve">, בכללם אמיר </w:t>
      </w:r>
      <w:r w:rsidRPr="00BE66F5">
        <w:rPr>
          <w:rFonts w:ascii="Century" w:hAnsi="Century"/>
          <w:sz w:val="22"/>
          <w:rtl/>
        </w:rPr>
        <w:t>–</w:t>
      </w:r>
      <w:r w:rsidRPr="00BE66F5">
        <w:rPr>
          <w:rFonts w:ascii="Century" w:hAnsi="Century" w:hint="cs"/>
          <w:sz w:val="22"/>
          <w:rtl/>
        </w:rPr>
        <w:t xml:space="preserve"> אשר קינא </w:t>
      </w:r>
      <w:r>
        <w:rPr>
          <w:rFonts w:ascii="Century" w:hAnsi="Century" w:hint="cs"/>
          <w:sz w:val="22"/>
          <w:rtl/>
        </w:rPr>
        <w:t>למנוחה</w:t>
      </w:r>
      <w:r w:rsidRPr="00BE66F5">
        <w:rPr>
          <w:rFonts w:ascii="Century" w:hAnsi="Century" w:hint="cs"/>
          <w:sz w:val="22"/>
          <w:rtl/>
        </w:rPr>
        <w:t xml:space="preserve">; בני משפחתה הקרובה </w:t>
      </w:r>
      <w:r w:rsidRPr="00BE66F5">
        <w:rPr>
          <w:rFonts w:ascii="Century" w:hAnsi="Century"/>
          <w:sz w:val="22"/>
          <w:rtl/>
        </w:rPr>
        <w:t>–</w:t>
      </w:r>
      <w:r w:rsidRPr="00BE66F5">
        <w:rPr>
          <w:rFonts w:ascii="Century" w:hAnsi="Century" w:hint="cs"/>
          <w:sz w:val="22"/>
          <w:rtl/>
        </w:rPr>
        <w:t xml:space="preserve"> אשר הביעו חוסר שביעות רצון מהתנהלותה; </w:t>
      </w:r>
      <w:r w:rsidRPr="001F2E1C">
        <w:rPr>
          <w:rFonts w:ascii="Century" w:hAnsi="Century" w:hint="cs"/>
          <w:sz w:val="22"/>
          <w:rtl/>
        </w:rPr>
        <w:t>ואף "</w:t>
      </w:r>
      <w:r w:rsidR="00B7197A">
        <w:rPr>
          <w:rFonts w:ascii="Century" w:hAnsi="Century" w:hint="cs"/>
          <w:sz w:val="22"/>
          <w:rtl/>
        </w:rPr>
        <w:t>מישהו שקשור באירועי המסיבה</w:t>
      </w:r>
      <w:r w:rsidRPr="001F2E1C">
        <w:rPr>
          <w:rFonts w:ascii="Century" w:hAnsi="Century" w:hint="cs"/>
          <w:sz w:val="22"/>
          <w:rtl/>
        </w:rPr>
        <w:t>" שבה בילתה בערב לפני הירצחה</w:t>
      </w:r>
      <w:r w:rsidRPr="00BE66F5">
        <w:rPr>
          <w:rFonts w:ascii="Century" w:hAnsi="Century" w:hint="cs"/>
          <w:sz w:val="22"/>
          <w:rtl/>
        </w:rPr>
        <w:t>.</w:t>
      </w:r>
    </w:p>
    <w:p w:rsidR="007C4D2E" w:rsidRDefault="007C4D2E" w:rsidP="007C4D2E">
      <w:pPr>
        <w:pStyle w:val="Ruller4"/>
        <w:numPr>
          <w:ilvl w:val="0"/>
          <w:numId w:val="0"/>
        </w:numPr>
        <w:overflowPunct/>
        <w:autoSpaceDE/>
        <w:autoSpaceDN/>
        <w:adjustRightInd/>
        <w:textAlignment w:val="auto"/>
        <w:rPr>
          <w:rFonts w:ascii="Century" w:hAnsi="Century"/>
          <w:sz w:val="22"/>
          <w:rtl/>
        </w:rPr>
      </w:pPr>
    </w:p>
    <w:p w:rsidR="007C4D2E" w:rsidRPr="001F2E1C" w:rsidRDefault="007C4D2E" w:rsidP="005E6E99">
      <w:pPr>
        <w:pStyle w:val="Ruller4"/>
        <w:numPr>
          <w:ilvl w:val="0"/>
          <w:numId w:val="0"/>
        </w:numPr>
        <w:overflowPunct/>
        <w:autoSpaceDE/>
        <w:autoSpaceDN/>
        <w:adjustRightInd/>
        <w:textAlignment w:val="auto"/>
        <w:rPr>
          <w:rFonts w:ascii="Century" w:hAnsi="Century"/>
          <w:sz w:val="22"/>
          <w:rtl/>
        </w:rPr>
      </w:pPr>
      <w:r>
        <w:rPr>
          <w:rFonts w:ascii="Century" w:hAnsi="Century"/>
          <w:sz w:val="22"/>
          <w:rtl/>
        </w:rPr>
        <w:tab/>
      </w:r>
      <w:r>
        <w:rPr>
          <w:rFonts w:ascii="Century" w:hAnsi="Century" w:hint="cs"/>
          <w:sz w:val="22"/>
          <w:rtl/>
        </w:rPr>
        <w:t>בית המשפט המחוזי</w:t>
      </w:r>
      <w:r w:rsidR="00861739">
        <w:rPr>
          <w:rFonts w:ascii="Century" w:hAnsi="Century" w:hint="cs"/>
          <w:sz w:val="22"/>
          <w:rtl/>
        </w:rPr>
        <w:t xml:space="preserve"> דחה תרחישים אלו, תוך שקבע כי הם</w:t>
      </w:r>
      <w:r>
        <w:rPr>
          <w:rFonts w:ascii="Century" w:hAnsi="Century" w:hint="cs"/>
          <w:sz w:val="22"/>
          <w:rtl/>
        </w:rPr>
        <w:t xml:space="preserve"> הועלו </w:t>
      </w:r>
      <w:r w:rsidRPr="006F210A">
        <w:rPr>
          <w:rFonts w:ascii="Century" w:hAnsi="Century" w:hint="cs"/>
          <w:sz w:val="22"/>
          <w:rtl/>
        </w:rPr>
        <w:t>באופן ערטילאי וללא תשתית ראייתית</w:t>
      </w:r>
      <w:r>
        <w:rPr>
          <w:rFonts w:ascii="Century" w:hAnsi="Century" w:hint="cs"/>
          <w:sz w:val="22"/>
          <w:rtl/>
        </w:rPr>
        <w:t>. נומק,</w:t>
      </w:r>
      <w:r w:rsidRPr="006F210A">
        <w:rPr>
          <w:rFonts w:ascii="Century" w:hAnsi="Century" w:hint="cs"/>
          <w:sz w:val="22"/>
          <w:rtl/>
        </w:rPr>
        <w:t xml:space="preserve"> כי לאמיר </w:t>
      </w:r>
      <w:r>
        <w:rPr>
          <w:rFonts w:ascii="Century" w:hAnsi="Century" w:hint="cs"/>
          <w:sz w:val="22"/>
          <w:rtl/>
        </w:rPr>
        <w:t xml:space="preserve">או </w:t>
      </w:r>
      <w:r w:rsidRPr="006F210A">
        <w:rPr>
          <w:rFonts w:ascii="Century" w:hAnsi="Century" w:hint="cs"/>
          <w:sz w:val="22"/>
          <w:rtl/>
        </w:rPr>
        <w:t>ל</w:t>
      </w:r>
      <w:r w:rsidR="000046BB">
        <w:rPr>
          <w:rFonts w:ascii="Century" w:hAnsi="Century" w:hint="cs"/>
          <w:sz w:val="22"/>
          <w:rtl/>
        </w:rPr>
        <w:t>יתר בני משפחת</w:t>
      </w:r>
      <w:r>
        <w:rPr>
          <w:rFonts w:ascii="Century" w:hAnsi="Century" w:hint="cs"/>
          <w:sz w:val="22"/>
          <w:rtl/>
        </w:rPr>
        <w:t xml:space="preserve"> המנוחה</w:t>
      </w:r>
      <w:r w:rsidRPr="006F210A">
        <w:rPr>
          <w:rFonts w:ascii="Century" w:hAnsi="Century" w:hint="cs"/>
          <w:sz w:val="22"/>
          <w:rtl/>
        </w:rPr>
        <w:t xml:space="preserve"> לא הייתה הזדמנות לבצע את הרצח</w:t>
      </w:r>
      <w:r>
        <w:rPr>
          <w:rFonts w:ascii="Century" w:hAnsi="Century" w:hint="cs"/>
          <w:sz w:val="22"/>
          <w:rtl/>
        </w:rPr>
        <w:t xml:space="preserve">, משלא נכחו במתחם בחלון הזמן שבו בוצע. </w:t>
      </w:r>
      <w:r>
        <w:rPr>
          <w:rFonts w:hint="cs"/>
          <w:rtl/>
        </w:rPr>
        <w:t xml:space="preserve">התרחיש החלופי </w:t>
      </w:r>
      <w:r w:rsidR="005E6E99">
        <w:rPr>
          <w:rFonts w:hint="cs"/>
          <w:rtl/>
        </w:rPr>
        <w:t>בו</w:t>
      </w:r>
      <w:r>
        <w:rPr>
          <w:rFonts w:hint="cs"/>
          <w:rtl/>
        </w:rPr>
        <w:t xml:space="preserve"> המנוחה נרצחה על ידי רוצח אלמוני נדחה אף הוא. במסגרת תרחיש זה, המערער טען כי </w:t>
      </w:r>
      <w:r w:rsidRPr="001F2E1C">
        <w:rPr>
          <w:rFonts w:ascii="Century" w:hAnsi="Century" w:hint="cs"/>
          <w:rtl/>
        </w:rPr>
        <w:t xml:space="preserve">הרוצח נכנס למתחם האירועים ״קליפסו״ הסמוך, עלה על גגו מבלי להיקלט על ידי </w:t>
      </w:r>
      <w:r w:rsidRPr="001F2E1C">
        <w:rPr>
          <w:rFonts w:ascii="Century" w:hAnsi="Century" w:hint="cs"/>
          <w:rtl/>
        </w:rPr>
        <w:lastRenderedPageBreak/>
        <w:t>מצלמות האבטחה במקום, וממנו טיפס לגג יחידות הדיור, ירד למסדרון המוביל אל יחידות הדיור, נכנס ליחידת הדיור הנעולה של המנוחה ורצח אותה. לאחר מכן שב באותה הדרך או באמצעות יציאה למרפסת וממנה ירידה לרחוב או טיפוס לגג יחידות הדיור. בית המשפט המחוזי קבע כי כלל החלופ</w:t>
      </w:r>
      <w:r w:rsidR="0066418C">
        <w:rPr>
          <w:rFonts w:ascii="Century" w:hAnsi="Century" w:hint="cs"/>
          <w:rtl/>
        </w:rPr>
        <w:t>ות שהעלה המערער אינן סבירות</w:t>
      </w:r>
      <w:r w:rsidRPr="001F2E1C">
        <w:rPr>
          <w:rFonts w:ascii="Century" w:hAnsi="Century" w:hint="cs"/>
          <w:rtl/>
        </w:rPr>
        <w:t xml:space="preserve"> </w:t>
      </w:r>
      <w:r>
        <w:rPr>
          <w:rFonts w:ascii="Century" w:hAnsi="Century" w:hint="cs"/>
          <w:rtl/>
        </w:rPr>
        <w:t>וכי ממילא</w:t>
      </w:r>
      <w:r w:rsidRPr="001F2E1C">
        <w:rPr>
          <w:rFonts w:ascii="Century" w:hAnsi="Century" w:hint="cs"/>
          <w:rtl/>
        </w:rPr>
        <w:t xml:space="preserve"> אין בהן כדי לספק מענה לצבר הראיות </w:t>
      </w:r>
      <w:r w:rsidR="000046BB">
        <w:rPr>
          <w:rFonts w:ascii="Century" w:hAnsi="Century" w:hint="cs"/>
          <w:rtl/>
        </w:rPr>
        <w:t>לחובתו</w:t>
      </w:r>
      <w:r w:rsidRPr="001F2E1C">
        <w:rPr>
          <w:rFonts w:ascii="Century" w:hAnsi="Century" w:hint="cs"/>
          <w:rtl/>
        </w:rPr>
        <w:t xml:space="preserve">.   </w:t>
      </w:r>
    </w:p>
    <w:p w:rsidR="007C4D2E" w:rsidRPr="002315E7" w:rsidRDefault="007C4D2E" w:rsidP="007C4D2E">
      <w:pPr>
        <w:pStyle w:val="Ruller41"/>
        <w:rPr>
          <w:rFonts w:ascii="Century" w:hAnsi="Century"/>
          <w:rtl/>
        </w:rPr>
      </w:pPr>
    </w:p>
    <w:p w:rsidR="008F373B" w:rsidRPr="008F373B" w:rsidRDefault="007C4D2E" w:rsidP="008F373B">
      <w:pPr>
        <w:pStyle w:val="Ruller4"/>
        <w:overflowPunct/>
        <w:autoSpaceDE/>
        <w:autoSpaceDN/>
        <w:adjustRightInd/>
        <w:textAlignment w:val="auto"/>
      </w:pPr>
      <w:r>
        <w:rPr>
          <w:rFonts w:ascii="Century" w:hAnsi="Century" w:hint="cs"/>
          <w:sz w:val="22"/>
          <w:rtl/>
        </w:rPr>
        <w:t xml:space="preserve">בהיעדר תרחיש חלופי המקים ספק סביר באשר לאשמת המערער </w:t>
      </w:r>
      <w:r>
        <w:rPr>
          <w:rFonts w:ascii="Century" w:hAnsi="Century"/>
          <w:sz w:val="22"/>
          <w:rtl/>
        </w:rPr>
        <w:t>–</w:t>
      </w:r>
      <w:r>
        <w:rPr>
          <w:rFonts w:ascii="Century" w:hAnsi="Century" w:hint="cs"/>
          <w:sz w:val="22"/>
          <w:rtl/>
        </w:rPr>
        <w:t xml:space="preserve"> בית המשפט המחוזי מצא כי קביעותיו העובדתיות מבססות את הרשעת המערער ברצח המנוחה ביסוד נפשי של כוונה תחילה</w:t>
      </w:r>
      <w:r w:rsidR="000046BB">
        <w:rPr>
          <w:rFonts w:ascii="Century" w:hAnsi="Century" w:hint="cs"/>
          <w:sz w:val="22"/>
          <w:rtl/>
        </w:rPr>
        <w:t>, כנדרש בעבירת הרצח בטרם הרפורמה בעבירות ההמתה</w:t>
      </w:r>
      <w:r>
        <w:rPr>
          <w:rFonts w:ascii="Century" w:hAnsi="Century" w:hint="cs"/>
          <w:sz w:val="22"/>
          <w:rtl/>
        </w:rPr>
        <w:t xml:space="preserve">. </w:t>
      </w:r>
    </w:p>
    <w:p w:rsidR="008F373B" w:rsidRDefault="008F373B" w:rsidP="008F373B">
      <w:pPr>
        <w:pStyle w:val="Ruller4"/>
        <w:numPr>
          <w:ilvl w:val="0"/>
          <w:numId w:val="0"/>
        </w:numPr>
        <w:overflowPunct/>
        <w:autoSpaceDE/>
        <w:autoSpaceDN/>
        <w:adjustRightInd/>
        <w:textAlignment w:val="auto"/>
        <w:rPr>
          <w:rFonts w:ascii="Century" w:hAnsi="Century"/>
          <w:sz w:val="22"/>
          <w:rtl/>
        </w:rPr>
      </w:pPr>
    </w:p>
    <w:p w:rsidR="007C4D2E" w:rsidRPr="008F373B" w:rsidRDefault="008F373B" w:rsidP="00A2611C">
      <w:pPr>
        <w:pStyle w:val="Ruller4"/>
        <w:numPr>
          <w:ilvl w:val="0"/>
          <w:numId w:val="0"/>
        </w:numPr>
        <w:overflowPunct/>
        <w:autoSpaceDE/>
        <w:autoSpaceDN/>
        <w:adjustRightInd/>
        <w:textAlignment w:val="auto"/>
        <w:rPr>
          <w:rtl/>
        </w:rPr>
      </w:pPr>
      <w:r>
        <w:rPr>
          <w:rFonts w:ascii="Century" w:hAnsi="Century"/>
          <w:sz w:val="22"/>
          <w:rtl/>
        </w:rPr>
        <w:tab/>
      </w:r>
      <w:r w:rsidR="007C4D2E">
        <w:rPr>
          <w:rFonts w:ascii="Century" w:hAnsi="Century" w:hint="cs"/>
          <w:sz w:val="22"/>
          <w:rtl/>
        </w:rPr>
        <w:t xml:space="preserve">בשלב זה, בית המשפט המחוזי נדרש </w:t>
      </w:r>
      <w:r w:rsidR="003D3B8C">
        <w:rPr>
          <w:rFonts w:ascii="Century" w:hAnsi="Century" w:hint="cs"/>
          <w:sz w:val="22"/>
          <w:rtl/>
        </w:rPr>
        <w:t>לבחינת</w:t>
      </w:r>
      <w:r w:rsidR="007C4D2E">
        <w:rPr>
          <w:rFonts w:ascii="Century" w:hAnsi="Century" w:hint="cs"/>
          <w:sz w:val="22"/>
          <w:rtl/>
        </w:rPr>
        <w:t xml:space="preserve"> </w:t>
      </w:r>
      <w:r w:rsidR="007C4D2E" w:rsidRPr="002315E7">
        <w:rPr>
          <w:rFonts w:ascii="Century" w:hAnsi="Century" w:hint="cs"/>
          <w:sz w:val="22"/>
          <w:rtl/>
        </w:rPr>
        <w:t>תחולת</w:t>
      </w:r>
      <w:r w:rsidR="005E6E99">
        <w:rPr>
          <w:rFonts w:ascii="Century" w:hAnsi="Century" w:hint="cs"/>
          <w:sz w:val="22"/>
          <w:rtl/>
        </w:rPr>
        <w:t>ה של</w:t>
      </w:r>
      <w:r w:rsidR="007C4D2E" w:rsidRPr="002315E7">
        <w:rPr>
          <w:rFonts w:ascii="Century" w:hAnsi="Century" w:hint="cs"/>
          <w:sz w:val="22"/>
          <w:rtl/>
        </w:rPr>
        <w:t xml:space="preserve"> הרפורמה בעבירות ההמתה (חוק העונשין (תיקון מס' 137), התשע"ט-2019, ס"ח 230 (לעיל ולהלן: </w:t>
      </w:r>
      <w:r w:rsidR="007C4D2E" w:rsidRPr="004A35B0">
        <w:rPr>
          <w:rFonts w:ascii="Century" w:hAnsi="Century" w:cs="Miriam" w:hint="eastAsia"/>
          <w:b/>
          <w:spacing w:val="0"/>
          <w:sz w:val="22"/>
          <w:szCs w:val="24"/>
          <w:rtl/>
        </w:rPr>
        <w:t>הרפורמה</w:t>
      </w:r>
      <w:r w:rsidR="007C4D2E" w:rsidRPr="004A35B0">
        <w:rPr>
          <w:rFonts w:ascii="Century" w:hAnsi="Century" w:cs="Miriam"/>
          <w:b/>
          <w:spacing w:val="0"/>
          <w:sz w:val="22"/>
          <w:szCs w:val="24"/>
          <w:rtl/>
        </w:rPr>
        <w:t xml:space="preserve"> </w:t>
      </w:r>
      <w:r w:rsidR="007C4D2E" w:rsidRPr="004A35B0">
        <w:rPr>
          <w:rFonts w:ascii="Century" w:hAnsi="Century" w:cs="Miriam" w:hint="eastAsia"/>
          <w:b/>
          <w:spacing w:val="0"/>
          <w:sz w:val="22"/>
          <w:szCs w:val="24"/>
          <w:rtl/>
        </w:rPr>
        <w:t>בעבירות</w:t>
      </w:r>
      <w:r w:rsidR="007C4D2E" w:rsidRPr="004A35B0">
        <w:rPr>
          <w:rFonts w:ascii="Century" w:hAnsi="Century" w:cs="Miriam"/>
          <w:b/>
          <w:spacing w:val="0"/>
          <w:sz w:val="22"/>
          <w:szCs w:val="24"/>
          <w:rtl/>
        </w:rPr>
        <w:t xml:space="preserve"> </w:t>
      </w:r>
      <w:r w:rsidR="007C4D2E" w:rsidRPr="004A35B0">
        <w:rPr>
          <w:rFonts w:ascii="Century" w:hAnsi="Century" w:cs="Miriam" w:hint="eastAsia"/>
          <w:b/>
          <w:spacing w:val="0"/>
          <w:sz w:val="22"/>
          <w:szCs w:val="24"/>
          <w:rtl/>
        </w:rPr>
        <w:t>ההמתה</w:t>
      </w:r>
      <w:r w:rsidR="007C4D2E" w:rsidRPr="004A35B0">
        <w:rPr>
          <w:rtl/>
        </w:rPr>
        <w:t xml:space="preserve"> </w:t>
      </w:r>
      <w:r w:rsidR="007C4D2E" w:rsidRPr="004A35B0">
        <w:rPr>
          <w:rFonts w:hint="eastAsia"/>
          <w:rtl/>
        </w:rPr>
        <w:t>או</w:t>
      </w:r>
      <w:r w:rsidR="007C4D2E" w:rsidRPr="004A35B0">
        <w:rPr>
          <w:rFonts w:ascii="Century" w:hAnsi="Century" w:cs="Miriam"/>
          <w:b/>
          <w:spacing w:val="0"/>
          <w:sz w:val="22"/>
          <w:szCs w:val="24"/>
          <w:rtl/>
        </w:rPr>
        <w:t xml:space="preserve"> </w:t>
      </w:r>
      <w:r w:rsidR="007C4D2E" w:rsidRPr="004A35B0">
        <w:rPr>
          <w:rFonts w:ascii="Century" w:hAnsi="Century" w:cs="Miriam" w:hint="eastAsia"/>
          <w:b/>
          <w:spacing w:val="0"/>
          <w:sz w:val="22"/>
          <w:szCs w:val="24"/>
          <w:rtl/>
        </w:rPr>
        <w:t>הרפורמה</w:t>
      </w:r>
      <w:r w:rsidR="007C4D2E" w:rsidRPr="002315E7">
        <w:rPr>
          <w:rFonts w:ascii="Century" w:hAnsi="Century" w:hint="cs"/>
          <w:sz w:val="22"/>
          <w:rtl/>
        </w:rPr>
        <w:t xml:space="preserve">)). בית המשפט המחוזי </w:t>
      </w:r>
      <w:r w:rsidR="007C4D2E">
        <w:rPr>
          <w:rFonts w:ascii="Century" w:hAnsi="Century" w:hint="cs"/>
          <w:sz w:val="22"/>
          <w:rtl/>
        </w:rPr>
        <w:t xml:space="preserve">קבע כי </w:t>
      </w:r>
      <w:r w:rsidR="000046BB">
        <w:rPr>
          <w:rFonts w:ascii="Century" w:hAnsi="Century" w:hint="cs"/>
          <w:sz w:val="22"/>
          <w:rtl/>
        </w:rPr>
        <w:t>הרפורמה אינה בגדר "דין מקל" עם המערער</w:t>
      </w:r>
      <w:r w:rsidR="007C4D2E">
        <w:rPr>
          <w:rFonts w:ascii="Century" w:hAnsi="Century" w:hint="cs"/>
          <w:sz w:val="22"/>
          <w:rtl/>
        </w:rPr>
        <w:t>, מאחר ש</w:t>
      </w:r>
      <w:r w:rsidR="007C4D2E" w:rsidRPr="002315E7">
        <w:rPr>
          <w:rFonts w:ascii="Century" w:hAnsi="Century" w:hint="cs"/>
          <w:sz w:val="22"/>
          <w:rtl/>
        </w:rPr>
        <w:t xml:space="preserve">בנסיבות העניין </w:t>
      </w:r>
      <w:r w:rsidR="007C4D2E">
        <w:rPr>
          <w:rFonts w:ascii="Century" w:hAnsi="Century" w:hint="cs"/>
          <w:sz w:val="22"/>
          <w:rtl/>
        </w:rPr>
        <w:t>ניתן היה להרשיע את המערער</w:t>
      </w:r>
      <w:r w:rsidR="007C4D2E" w:rsidRPr="002315E7">
        <w:rPr>
          <w:rFonts w:ascii="Century" w:hAnsi="Century" w:hint="cs"/>
          <w:sz w:val="22"/>
          <w:rtl/>
        </w:rPr>
        <w:t xml:space="preserve"> </w:t>
      </w:r>
      <w:r w:rsidR="007C4D2E">
        <w:rPr>
          <w:rFonts w:ascii="Century" w:hAnsi="Century" w:hint="cs"/>
          <w:sz w:val="22"/>
          <w:rtl/>
        </w:rPr>
        <w:t>ב</w:t>
      </w:r>
      <w:r w:rsidR="007C4D2E" w:rsidRPr="002315E7">
        <w:rPr>
          <w:rFonts w:ascii="Century" w:hAnsi="Century" w:hint="cs"/>
          <w:sz w:val="22"/>
          <w:rtl/>
        </w:rPr>
        <w:t>עבירת רצח בנסיבות מחמירות לפי סעיף 301א(א)</w:t>
      </w:r>
      <w:r w:rsidR="007C4D2E">
        <w:rPr>
          <w:rFonts w:ascii="Century" w:hAnsi="Century" w:hint="cs"/>
          <w:sz w:val="22"/>
          <w:rtl/>
        </w:rPr>
        <w:t xml:space="preserve"> לחוק</w:t>
      </w:r>
      <w:r w:rsidR="007C4D2E" w:rsidRPr="002315E7">
        <w:rPr>
          <w:rFonts w:ascii="Century" w:hAnsi="Century" w:hint="cs"/>
          <w:sz w:val="22"/>
          <w:rtl/>
        </w:rPr>
        <w:t xml:space="preserve">, בנסיבות סעיף (5) </w:t>
      </w:r>
      <w:r w:rsidRPr="008F373B">
        <w:rPr>
          <w:rFonts w:hint="cs"/>
          <w:rtl/>
        </w:rPr>
        <w:t xml:space="preserve">שלפיו </w:t>
      </w:r>
      <w:r w:rsidRPr="008F373B">
        <w:t> </w:t>
      </w:r>
      <w:r w:rsidRPr="008F373B">
        <w:rPr>
          <w:rFonts w:hint="cs"/>
          <w:rtl/>
        </w:rPr>
        <w:t>"</w:t>
      </w:r>
      <w:r w:rsidRPr="008F373B">
        <w:rPr>
          <w:rFonts w:ascii="Century" w:hAnsi="Century" w:cs="Miriam"/>
          <w:b/>
          <w:spacing w:val="0"/>
          <w:sz w:val="22"/>
          <w:szCs w:val="24"/>
          <w:rtl/>
        </w:rPr>
        <w:t>המעשה נעשה כפעולה עונשית במטרה להטיל מרות או מורא ולכפות אורחות התנהגות על ציבור</w:t>
      </w:r>
      <w:r w:rsidRPr="008F373B">
        <w:rPr>
          <w:rFonts w:hint="cs"/>
          <w:rtl/>
        </w:rPr>
        <w:t>"</w:t>
      </w:r>
      <w:r w:rsidR="007C4D2E" w:rsidRPr="008F373B">
        <w:rPr>
          <w:rFonts w:hint="cs"/>
          <w:rtl/>
        </w:rPr>
        <w:t xml:space="preserve">; וכן בנסיבות </w:t>
      </w:r>
      <w:r w:rsidRPr="008F373B">
        <w:rPr>
          <w:rFonts w:hint="cs"/>
          <w:rtl/>
        </w:rPr>
        <w:t>סעיף (8) – כי "</w:t>
      </w:r>
      <w:r w:rsidRPr="008F373B">
        <w:rPr>
          <w:rFonts w:ascii="Century" w:hAnsi="Century" w:cs="Miriam"/>
          <w:b/>
          <w:spacing w:val="0"/>
          <w:sz w:val="22"/>
          <w:szCs w:val="24"/>
          <w:rtl/>
        </w:rPr>
        <w:t>הקורבן הוא חסר ישע, קטין שטרם מלאו לו 14 שנים או קטין שעובר העבירה אחראי עליו</w:t>
      </w:r>
      <w:r w:rsidRPr="008F373B">
        <w:rPr>
          <w:rFonts w:hint="cs"/>
          <w:rtl/>
        </w:rPr>
        <w:t xml:space="preserve">". </w:t>
      </w:r>
      <w:r w:rsidR="007C4D2E" w:rsidRPr="008F373B">
        <w:rPr>
          <w:rFonts w:hint="cs"/>
          <w:rtl/>
        </w:rPr>
        <w:t xml:space="preserve">משכך, לו הייתה </w:t>
      </w:r>
      <w:r w:rsidR="00A2611C">
        <w:rPr>
          <w:rFonts w:hint="cs"/>
          <w:rtl/>
        </w:rPr>
        <w:t>חלה</w:t>
      </w:r>
      <w:r w:rsidR="007C4D2E" w:rsidRPr="008F373B">
        <w:rPr>
          <w:rFonts w:hint="cs"/>
          <w:rtl/>
        </w:rPr>
        <w:t xml:space="preserve"> הרפורמה</w:t>
      </w:r>
      <w:r w:rsidR="00A2611C">
        <w:rPr>
          <w:rFonts w:hint="cs"/>
          <w:rtl/>
        </w:rPr>
        <w:t xml:space="preserve"> בעניינו</w:t>
      </w:r>
      <w:r w:rsidR="007C4D2E" w:rsidRPr="008F373B">
        <w:rPr>
          <w:rFonts w:hint="cs"/>
          <w:rtl/>
        </w:rPr>
        <w:t>, היה נגזר על המערער עונש מאסר עולם חובה</w:t>
      </w:r>
      <w:r w:rsidR="005E6E99">
        <w:rPr>
          <w:rFonts w:hint="cs"/>
          <w:rtl/>
        </w:rPr>
        <w:t xml:space="preserve"> </w:t>
      </w:r>
      <w:r w:rsidR="005E6E99">
        <w:rPr>
          <w:rtl/>
        </w:rPr>
        <w:t>–</w:t>
      </w:r>
      <w:r w:rsidR="005E6E99">
        <w:rPr>
          <w:rFonts w:hint="cs"/>
          <w:rtl/>
        </w:rPr>
        <w:t xml:space="preserve"> אותו עונש שנקבע בצד העבירה של "רצח בכוונה תחילה", כהגדרתה לפני הרפורמה בעבירות המתה</w:t>
      </w:r>
      <w:r w:rsidR="007C4D2E" w:rsidRPr="008F373B">
        <w:rPr>
          <w:rFonts w:hint="cs"/>
          <w:rtl/>
        </w:rPr>
        <w:t xml:space="preserve">. </w:t>
      </w:r>
    </w:p>
    <w:p w:rsidR="007C4D2E" w:rsidRPr="001D2F1E" w:rsidRDefault="007C4D2E" w:rsidP="007C4D2E">
      <w:pPr>
        <w:pStyle w:val="Ruller41"/>
      </w:pPr>
    </w:p>
    <w:p w:rsidR="007C4D2E" w:rsidRPr="005611E5" w:rsidRDefault="007C4D2E" w:rsidP="008F373B">
      <w:pPr>
        <w:pStyle w:val="Ruller4"/>
        <w:overflowPunct/>
        <w:autoSpaceDE/>
        <w:autoSpaceDN/>
        <w:adjustRightInd/>
        <w:textAlignment w:val="auto"/>
        <w:rPr>
          <w:rFonts w:ascii="Century" w:hAnsi="Century"/>
          <w:sz w:val="22"/>
        </w:rPr>
      </w:pPr>
      <w:r>
        <w:rPr>
          <w:rFonts w:ascii="Century" w:hAnsi="Century" w:hint="cs"/>
          <w:sz w:val="22"/>
          <w:rtl/>
        </w:rPr>
        <w:t>בגזר הדין, עמד בית המשפט המחוזי בהרחבה על הנזק הרב שנגרם לאלה</w:t>
      </w:r>
      <w:r w:rsidR="008F373B">
        <w:rPr>
          <w:rFonts w:ascii="Century" w:hAnsi="Century" w:hint="cs"/>
          <w:sz w:val="22"/>
          <w:rtl/>
        </w:rPr>
        <w:t>א</w:t>
      </w:r>
      <w:r>
        <w:rPr>
          <w:rFonts w:ascii="Century" w:hAnsi="Century" w:hint="cs"/>
          <w:sz w:val="22"/>
          <w:rtl/>
        </w:rPr>
        <w:t xml:space="preserve">ם כתוצאה מרצח המנוחה. לאחר זאת, </w:t>
      </w:r>
      <w:r w:rsidRPr="00124EF9">
        <w:rPr>
          <w:rFonts w:ascii="Century" w:hAnsi="Century" w:hint="cs"/>
          <w:sz w:val="22"/>
          <w:rtl/>
        </w:rPr>
        <w:t xml:space="preserve">גזר </w:t>
      </w:r>
      <w:r>
        <w:rPr>
          <w:rFonts w:ascii="Century" w:hAnsi="Century" w:hint="cs"/>
          <w:sz w:val="22"/>
          <w:rtl/>
        </w:rPr>
        <w:t xml:space="preserve">על המערער עונש מאסר עולם, כמתחייב לפי החוק, וכן תשלום </w:t>
      </w:r>
      <w:r w:rsidRPr="00124EF9">
        <w:rPr>
          <w:rFonts w:ascii="Century" w:hAnsi="Century" w:hint="cs"/>
          <w:sz w:val="22"/>
          <w:rtl/>
        </w:rPr>
        <w:t xml:space="preserve">פיצוי בסך 258,000 ש״ח לאלהאם. </w:t>
      </w:r>
    </w:p>
    <w:p w:rsidR="007C4D2E" w:rsidRDefault="007C4D2E" w:rsidP="007C4D2E">
      <w:pPr>
        <w:pStyle w:val="Ruller41"/>
        <w:rPr>
          <w:rtl/>
        </w:rPr>
      </w:pPr>
    </w:p>
    <w:p w:rsidR="007C4D2E" w:rsidRPr="00397827" w:rsidRDefault="007C4D2E" w:rsidP="007C4D2E">
      <w:pPr>
        <w:pStyle w:val="Ruller41"/>
        <w:rPr>
          <w:rFonts w:ascii="Century" w:hAnsi="Century" w:cs="Miriam"/>
          <w:b/>
          <w:spacing w:val="0"/>
          <w:szCs w:val="24"/>
          <w:rtl/>
        </w:rPr>
      </w:pPr>
      <w:r w:rsidRPr="00397827">
        <w:rPr>
          <w:rFonts w:ascii="Century" w:hAnsi="Century" w:cs="Miriam" w:hint="cs"/>
          <w:b/>
          <w:spacing w:val="0"/>
          <w:szCs w:val="24"/>
          <w:rtl/>
        </w:rPr>
        <w:t xml:space="preserve">עיקרי טענות הצדדים </w:t>
      </w:r>
      <w:r w:rsidR="00861739">
        <w:rPr>
          <w:rFonts w:ascii="Century" w:hAnsi="Century" w:cs="Miriam" w:hint="cs"/>
          <w:b/>
          <w:spacing w:val="0"/>
          <w:szCs w:val="24"/>
          <w:rtl/>
        </w:rPr>
        <w:t>בערעור</w:t>
      </w:r>
    </w:p>
    <w:p w:rsidR="007C4D2E" w:rsidRPr="00E434E8" w:rsidRDefault="007C4D2E" w:rsidP="007C4D2E">
      <w:pPr>
        <w:pStyle w:val="Ruller41"/>
        <w:rPr>
          <w:rtl/>
        </w:rPr>
      </w:pPr>
    </w:p>
    <w:p w:rsidR="007C4D2E" w:rsidRDefault="007C4D2E" w:rsidP="00861739">
      <w:pPr>
        <w:pStyle w:val="Ruller4"/>
      </w:pPr>
      <w:r>
        <w:rPr>
          <w:rFonts w:hint="cs"/>
          <w:rtl/>
        </w:rPr>
        <w:t xml:space="preserve">טיעוני המערער מופנים כלפי שלביו </w:t>
      </w:r>
      <w:r w:rsidR="008F373B">
        <w:rPr>
          <w:rFonts w:hint="cs"/>
          <w:rtl/>
        </w:rPr>
        <w:t>השונים של</w:t>
      </w:r>
      <w:r>
        <w:rPr>
          <w:rFonts w:hint="cs"/>
          <w:rtl/>
        </w:rPr>
        <w:t xml:space="preserve"> יישום המבחן ה"התלת-שלבי״ בעניינו. לשיטתו, הרשעתו נסמכת על ראיות נסיבתיות שאינן מהימנות והצטברותן אף אינה מקימה מסקנה לכאורית כי רצח את המנוחה </w:t>
      </w:r>
      <w:r>
        <w:rPr>
          <w:rtl/>
        </w:rPr>
        <w:t>–</w:t>
      </w:r>
      <w:r>
        <w:rPr>
          <w:rFonts w:hint="cs"/>
          <w:rtl/>
        </w:rPr>
        <w:t xml:space="preserve"> אלא דווקא את קיומו של תרחיש חלופי מזכה.  </w:t>
      </w:r>
    </w:p>
    <w:p w:rsidR="007C4D2E" w:rsidRDefault="007C4D2E" w:rsidP="007C4D2E">
      <w:pPr>
        <w:pStyle w:val="Ruller4"/>
        <w:numPr>
          <w:ilvl w:val="0"/>
          <w:numId w:val="0"/>
        </w:numPr>
        <w:rPr>
          <w:rtl/>
        </w:rPr>
      </w:pPr>
    </w:p>
    <w:p w:rsidR="007C4D2E" w:rsidRPr="000C289A" w:rsidRDefault="007C4D2E" w:rsidP="00582CFD">
      <w:pPr>
        <w:pStyle w:val="Ruller4"/>
        <w:rPr>
          <w:rFonts w:ascii="Century" w:hAnsi="Century"/>
          <w:sz w:val="22"/>
        </w:rPr>
      </w:pPr>
      <w:r>
        <w:rPr>
          <w:rFonts w:hint="cs"/>
          <w:rtl/>
        </w:rPr>
        <w:lastRenderedPageBreak/>
        <w:t xml:space="preserve">אשר למהימנות הראיות הנסיבתיות, נטען, בין היתר, כי לפני בית המשפט המחוזי הוצגו ראיות אשר אינן מלמדות </w:t>
      </w:r>
      <w:r w:rsidR="005E6E99">
        <w:rPr>
          <w:rFonts w:hint="cs"/>
          <w:rtl/>
        </w:rPr>
        <w:t>ש</w:t>
      </w:r>
      <w:r>
        <w:rPr>
          <w:rFonts w:hint="cs"/>
          <w:rtl/>
        </w:rPr>
        <w:t>ל</w:t>
      </w:r>
      <w:r w:rsidR="00861739">
        <w:rPr>
          <w:rFonts w:hint="cs"/>
          <w:rtl/>
        </w:rPr>
        <w:t xml:space="preserve">מערער היה מניע לרצוח את המנוחה. </w:t>
      </w:r>
      <w:r w:rsidR="00C8794E">
        <w:rPr>
          <w:rFonts w:hint="cs"/>
          <w:rtl/>
        </w:rPr>
        <w:t xml:space="preserve">לטענתו, ממילא </w:t>
      </w:r>
      <w:r>
        <w:rPr>
          <w:rFonts w:hint="cs"/>
          <w:rtl/>
        </w:rPr>
        <w:t>הפך ל</w:t>
      </w:r>
      <w:r w:rsidR="005E6E99">
        <w:rPr>
          <w:rFonts w:hint="cs"/>
          <w:rtl/>
        </w:rPr>
        <w:t>אדיש</w:t>
      </w:r>
      <w:r>
        <w:rPr>
          <w:rFonts w:hint="cs"/>
          <w:rtl/>
        </w:rPr>
        <w:t xml:space="preserve"> כלפי התנהגותה</w:t>
      </w:r>
      <w:r w:rsidR="00F62CE5">
        <w:rPr>
          <w:rFonts w:hint="cs"/>
          <w:rtl/>
        </w:rPr>
        <w:t xml:space="preserve"> ואף התפייס עמה</w:t>
      </w:r>
      <w:r>
        <w:rPr>
          <w:rFonts w:hint="cs"/>
          <w:rtl/>
        </w:rPr>
        <w:t xml:space="preserve">. </w:t>
      </w:r>
      <w:r w:rsidR="00582CFD">
        <w:rPr>
          <w:rFonts w:hint="cs"/>
          <w:rtl/>
        </w:rPr>
        <w:t>כמו כן טען, כי</w:t>
      </w:r>
      <w:r>
        <w:rPr>
          <w:rFonts w:hint="cs"/>
          <w:rtl/>
        </w:rPr>
        <w:t xml:space="preserve"> שיחת הטלפון שבה </w:t>
      </w:r>
      <w:r w:rsidR="00A2611C">
        <w:rPr>
          <w:rFonts w:hint="cs"/>
          <w:rtl/>
        </w:rPr>
        <w:t>סיפרה</w:t>
      </w:r>
      <w:r>
        <w:rPr>
          <w:rFonts w:hint="cs"/>
          <w:rtl/>
        </w:rPr>
        <w:t xml:space="preserve"> לו מנאר על תוכ</w:t>
      </w:r>
      <w:r w:rsidR="005E6E99">
        <w:rPr>
          <w:rFonts w:hint="cs"/>
          <w:rtl/>
        </w:rPr>
        <w:t>ניתה של המנוחה לא היוותה עבורו '</w:t>
      </w:r>
      <w:r>
        <w:rPr>
          <w:rFonts w:hint="cs"/>
          <w:rtl/>
        </w:rPr>
        <w:t>טריגר</w:t>
      </w:r>
      <w:r w:rsidR="005E6E99">
        <w:rPr>
          <w:rFonts w:hint="cs"/>
          <w:rtl/>
        </w:rPr>
        <w:t>'</w:t>
      </w:r>
      <w:r>
        <w:rPr>
          <w:rFonts w:hint="cs"/>
          <w:rtl/>
        </w:rPr>
        <w:t xml:space="preserve"> מאחר שכבר ידע על </w:t>
      </w:r>
      <w:r w:rsidR="003D3B8C">
        <w:rPr>
          <w:rFonts w:hint="cs"/>
          <w:rtl/>
        </w:rPr>
        <w:t>כוונותיה של המנוחה</w:t>
      </w:r>
      <w:r>
        <w:rPr>
          <w:rFonts w:hint="cs"/>
          <w:rtl/>
        </w:rPr>
        <w:t xml:space="preserve">. </w:t>
      </w:r>
      <w:r>
        <w:rPr>
          <w:rFonts w:ascii="Century" w:hAnsi="Century" w:hint="cs"/>
          <w:sz w:val="22"/>
          <w:rtl/>
        </w:rPr>
        <w:t xml:space="preserve">המערער </w:t>
      </w:r>
      <w:r w:rsidR="00582CFD">
        <w:rPr>
          <w:rFonts w:ascii="Century" w:hAnsi="Century" w:hint="cs"/>
          <w:sz w:val="22"/>
          <w:rtl/>
        </w:rPr>
        <w:t>הוסיף</w:t>
      </w:r>
      <w:r>
        <w:rPr>
          <w:rFonts w:ascii="Century" w:hAnsi="Century" w:hint="cs"/>
          <w:sz w:val="22"/>
          <w:rtl/>
        </w:rPr>
        <w:t xml:space="preserve"> </w:t>
      </w:r>
      <w:r>
        <w:rPr>
          <w:rFonts w:hint="cs"/>
          <w:rtl/>
        </w:rPr>
        <w:t xml:space="preserve">כי </w:t>
      </w:r>
      <w:r>
        <w:rPr>
          <w:rFonts w:ascii="Century" w:hAnsi="Century" w:hint="cs"/>
          <w:sz w:val="22"/>
          <w:rtl/>
        </w:rPr>
        <w:t xml:space="preserve">גם </w:t>
      </w:r>
      <w:r>
        <w:rPr>
          <w:rFonts w:hint="cs"/>
          <w:rtl/>
        </w:rPr>
        <w:t xml:space="preserve">לא ניצבה בפניו הזדמנות לביצוע הרצח </w:t>
      </w:r>
      <w:r>
        <w:rPr>
          <w:rtl/>
        </w:rPr>
        <w:t>–</w:t>
      </w:r>
      <w:r>
        <w:rPr>
          <w:rFonts w:hint="cs"/>
          <w:rtl/>
        </w:rPr>
        <w:t xml:space="preserve"> </w:t>
      </w:r>
      <w:r w:rsidRPr="00972406">
        <w:rPr>
          <w:rFonts w:ascii="Century" w:hAnsi="Century" w:hint="cs"/>
          <w:sz w:val="22"/>
          <w:rtl/>
        </w:rPr>
        <w:t>מאחר ש</w:t>
      </w:r>
      <w:r>
        <w:rPr>
          <w:rFonts w:ascii="Century" w:hAnsi="Century" w:hint="cs"/>
          <w:sz w:val="22"/>
          <w:rtl/>
        </w:rPr>
        <w:t xml:space="preserve">כלל </w:t>
      </w:r>
      <w:r w:rsidRPr="00972406">
        <w:rPr>
          <w:rFonts w:ascii="Century" w:hAnsi="Century" w:hint="cs"/>
          <w:sz w:val="22"/>
          <w:rtl/>
        </w:rPr>
        <w:t>לא דפק על דלת יחידת הדיור</w:t>
      </w:r>
      <w:r>
        <w:rPr>
          <w:rFonts w:ascii="Century" w:hAnsi="Century" w:hint="cs"/>
          <w:sz w:val="22"/>
          <w:rtl/>
        </w:rPr>
        <w:t xml:space="preserve">, אלא </w:t>
      </w:r>
      <w:r w:rsidR="005E6E99">
        <w:rPr>
          <w:rFonts w:ascii="Century" w:hAnsi="Century" w:hint="cs"/>
          <w:sz w:val="22"/>
          <w:rtl/>
        </w:rPr>
        <w:t>רק קרא</w:t>
      </w:r>
      <w:r>
        <w:rPr>
          <w:rFonts w:ascii="Century" w:hAnsi="Century" w:hint="cs"/>
          <w:sz w:val="22"/>
          <w:rtl/>
        </w:rPr>
        <w:t xml:space="preserve"> </w:t>
      </w:r>
      <w:r w:rsidR="005E6E99">
        <w:rPr>
          <w:rFonts w:ascii="Century" w:hAnsi="Century" w:hint="cs"/>
          <w:sz w:val="22"/>
          <w:rtl/>
        </w:rPr>
        <w:t>למנוחה</w:t>
      </w:r>
      <w:r>
        <w:rPr>
          <w:rFonts w:ascii="Century" w:hAnsi="Century" w:hint="cs"/>
          <w:sz w:val="22"/>
          <w:rtl/>
        </w:rPr>
        <w:t xml:space="preserve"> והלך לדרכו</w:t>
      </w:r>
      <w:r w:rsidRPr="00972406">
        <w:rPr>
          <w:rFonts w:ascii="Century" w:hAnsi="Century" w:hint="cs"/>
          <w:sz w:val="22"/>
          <w:rtl/>
        </w:rPr>
        <w:t xml:space="preserve">. נטען, </w:t>
      </w:r>
      <w:r w:rsidRPr="00972406">
        <w:rPr>
          <w:rFonts w:ascii="Century" w:hAnsi="Century" w:hint="cs"/>
          <w:rtl/>
        </w:rPr>
        <w:t xml:space="preserve">כי בית המשפט המחוזי שגה באימוץ גרסת </w:t>
      </w:r>
      <w:r>
        <w:rPr>
          <w:rFonts w:ascii="Century" w:hAnsi="Century" w:hint="cs"/>
          <w:rtl/>
        </w:rPr>
        <w:t>אמו של אמיר</w:t>
      </w:r>
      <w:r w:rsidR="00F52F40">
        <w:rPr>
          <w:rFonts w:ascii="Century" w:hAnsi="Century" w:hint="cs"/>
          <w:rtl/>
        </w:rPr>
        <w:t xml:space="preserve"> ב</w:t>
      </w:r>
      <w:r w:rsidRPr="00972406">
        <w:rPr>
          <w:rFonts w:ascii="Century" w:hAnsi="Century" w:hint="cs"/>
          <w:rtl/>
        </w:rPr>
        <w:t>עניין זה</w:t>
      </w:r>
      <w:r>
        <w:rPr>
          <w:rFonts w:ascii="Century" w:hAnsi="Century" w:hint="cs"/>
          <w:rtl/>
        </w:rPr>
        <w:t>,</w:t>
      </w:r>
      <w:r w:rsidRPr="00972406">
        <w:rPr>
          <w:rFonts w:ascii="Century" w:hAnsi="Century" w:hint="cs"/>
          <w:rtl/>
        </w:rPr>
        <w:t xml:space="preserve"> </w:t>
      </w:r>
      <w:r>
        <w:rPr>
          <w:rFonts w:ascii="Century" w:hAnsi="Century" w:hint="cs"/>
          <w:rtl/>
        </w:rPr>
        <w:t>על אף</w:t>
      </w:r>
      <w:r w:rsidRPr="00972406">
        <w:rPr>
          <w:rFonts w:ascii="Century" w:hAnsi="Century" w:hint="cs"/>
          <w:rtl/>
        </w:rPr>
        <w:t xml:space="preserve"> </w:t>
      </w:r>
      <w:r>
        <w:rPr>
          <w:rFonts w:ascii="Century" w:hAnsi="Century" w:hint="cs"/>
          <w:rtl/>
        </w:rPr>
        <w:t>שמסרה למשטרה</w:t>
      </w:r>
      <w:r>
        <w:rPr>
          <w:rFonts w:ascii="Century" w:hAnsi="Century" w:hint="cs"/>
          <w:sz w:val="22"/>
          <w:rtl/>
        </w:rPr>
        <w:t xml:space="preserve"> כי</w:t>
      </w:r>
      <w:r w:rsidRPr="00972406">
        <w:rPr>
          <w:rFonts w:ascii="Century" w:hAnsi="Century" w:hint="cs"/>
          <w:sz w:val="22"/>
          <w:rtl/>
        </w:rPr>
        <w:t xml:space="preserve"> </w:t>
      </w:r>
      <w:r>
        <w:rPr>
          <w:rFonts w:ascii="Century" w:hAnsi="Century" w:hint="cs"/>
          <w:sz w:val="22"/>
          <w:rtl/>
        </w:rPr>
        <w:t>היא בטוחה ששמעה</w:t>
      </w:r>
      <w:r w:rsidRPr="00972406">
        <w:rPr>
          <w:rFonts w:ascii="Century" w:hAnsi="Century" w:hint="cs"/>
          <w:sz w:val="22"/>
          <w:rtl/>
        </w:rPr>
        <w:t xml:space="preserve"> את המערער דופק על דלת </w:t>
      </w:r>
      <w:r w:rsidRPr="001D2F1E">
        <w:rPr>
          <w:rFonts w:ascii="Century" w:hAnsi="Century" w:cs="Miriam" w:hint="cs"/>
          <w:b/>
          <w:spacing w:val="0"/>
          <w:sz w:val="22"/>
          <w:szCs w:val="24"/>
          <w:rtl/>
        </w:rPr>
        <w:t>חדר השינה</w:t>
      </w:r>
      <w:r w:rsidRPr="001D2F1E">
        <w:rPr>
          <w:rFonts w:ascii="Century" w:hAnsi="Century" w:hint="cs"/>
          <w:sz w:val="22"/>
          <w:rtl/>
        </w:rPr>
        <w:t xml:space="preserve"> </w:t>
      </w:r>
      <w:r w:rsidRPr="00972406">
        <w:rPr>
          <w:rFonts w:ascii="Century" w:hAnsi="Century" w:hint="cs"/>
          <w:sz w:val="22"/>
          <w:rtl/>
        </w:rPr>
        <w:t xml:space="preserve">של המנוחה, ואילו </w:t>
      </w:r>
      <w:r>
        <w:rPr>
          <w:rFonts w:ascii="Century" w:hAnsi="Century" w:hint="cs"/>
          <w:sz w:val="22"/>
          <w:rtl/>
        </w:rPr>
        <w:t>בעדותה בבית המשפט</w:t>
      </w:r>
      <w:r w:rsidRPr="00972406">
        <w:rPr>
          <w:rFonts w:ascii="Century" w:hAnsi="Century" w:hint="cs"/>
          <w:sz w:val="22"/>
          <w:rtl/>
        </w:rPr>
        <w:t xml:space="preserve"> סייגה מסקנתה לכך שייתכן שדפק על דלת הכניסה</w:t>
      </w:r>
      <w:r>
        <w:rPr>
          <w:rFonts w:ascii="Century" w:hAnsi="Century" w:hint="cs"/>
          <w:sz w:val="22"/>
          <w:rtl/>
        </w:rPr>
        <w:t xml:space="preserve"> של </w:t>
      </w:r>
      <w:r w:rsidRPr="001D2F1E">
        <w:rPr>
          <w:rFonts w:ascii="Century" w:hAnsi="Century" w:cs="Miriam" w:hint="cs"/>
          <w:b/>
          <w:spacing w:val="0"/>
          <w:sz w:val="22"/>
          <w:szCs w:val="24"/>
          <w:rtl/>
        </w:rPr>
        <w:t>יחידת הדיור</w:t>
      </w:r>
      <w:r>
        <w:rPr>
          <w:rFonts w:ascii="Century" w:hAnsi="Century" w:hint="cs"/>
          <w:rtl/>
        </w:rPr>
        <w:t xml:space="preserve">. </w:t>
      </w:r>
    </w:p>
    <w:p w:rsidR="007C4D2E" w:rsidRDefault="007C4D2E" w:rsidP="007C4D2E">
      <w:pPr>
        <w:pStyle w:val="Ruller41"/>
        <w:rPr>
          <w:rtl/>
        </w:rPr>
      </w:pPr>
    </w:p>
    <w:p w:rsidR="007C4D2E" w:rsidRDefault="007C4D2E" w:rsidP="00F52F40">
      <w:pPr>
        <w:pStyle w:val="Ruller4"/>
        <w:rPr>
          <w:rtl/>
        </w:rPr>
      </w:pPr>
      <w:r>
        <w:rPr>
          <w:rFonts w:hint="cs"/>
          <w:rtl/>
        </w:rPr>
        <w:t xml:space="preserve">המערער הוסיף וטען </w:t>
      </w:r>
      <w:r w:rsidR="008021A4">
        <w:rPr>
          <w:rtl/>
        </w:rPr>
        <w:t>כי מצבו הרפואי לא אפשר לו לדקור את המנוחה באמצעות ידו החזקה, יד ימין</w:t>
      </w:r>
      <w:r w:rsidR="008021A4">
        <w:rPr>
          <w:rFonts w:hint="cs"/>
          <w:rtl/>
        </w:rPr>
        <w:t xml:space="preserve">; כי </w:t>
      </w:r>
      <w:r>
        <w:rPr>
          <w:rFonts w:hint="cs"/>
          <w:rtl/>
        </w:rPr>
        <w:t xml:space="preserve">בית המשפט המחוזי התעלם בשגגה מהסבריו להתנהגותו לאחר הרצח, בכללם </w:t>
      </w:r>
      <w:r w:rsidR="00F52F40">
        <w:rPr>
          <w:rFonts w:hint="cs"/>
          <w:rtl/>
        </w:rPr>
        <w:t>ההסבר שלפיו</w:t>
      </w:r>
      <w:r>
        <w:rPr>
          <w:rFonts w:hint="cs"/>
          <w:rtl/>
        </w:rPr>
        <w:t xml:space="preserve"> ביקש מגברא לאסוף אותו</w:t>
      </w:r>
      <w:r w:rsidR="00F52F40">
        <w:rPr>
          <w:rFonts w:hint="cs"/>
          <w:rtl/>
        </w:rPr>
        <w:t>,</w:t>
      </w:r>
      <w:r>
        <w:rPr>
          <w:rFonts w:hint="cs"/>
          <w:rtl/>
        </w:rPr>
        <w:t xml:space="preserve"> מאחר שלא חש בטוב; כי הגיב באדישות בשיחתו עם אלהאם</w:t>
      </w:r>
      <w:r w:rsidR="00F62CE5">
        <w:rPr>
          <w:rFonts w:hint="cs"/>
          <w:rtl/>
        </w:rPr>
        <w:t xml:space="preserve"> מאחר שהכיר אותה כ"אישה היסטרית</w:t>
      </w:r>
      <w:r>
        <w:rPr>
          <w:rFonts w:hint="cs"/>
          <w:rtl/>
        </w:rPr>
        <w:t xml:space="preserve"> </w:t>
      </w:r>
      <w:r w:rsidR="00F62CE5">
        <w:rPr>
          <w:rFonts w:hint="cs"/>
          <w:rtl/>
        </w:rPr>
        <w:t>ו</w:t>
      </w:r>
      <w:r>
        <w:rPr>
          <w:rFonts w:hint="cs"/>
          <w:rtl/>
        </w:rPr>
        <w:t>נוטה להפרזות</w:t>
      </w:r>
      <w:r w:rsidR="00F62CE5">
        <w:rPr>
          <w:rFonts w:hint="cs"/>
          <w:rtl/>
        </w:rPr>
        <w:t>"</w:t>
      </w:r>
      <w:r>
        <w:rPr>
          <w:rFonts w:hint="cs"/>
          <w:rtl/>
        </w:rPr>
        <w:t xml:space="preserve">; וכן כי </w:t>
      </w:r>
      <w:r w:rsidR="003D3B8C">
        <w:rPr>
          <w:rFonts w:hint="cs"/>
          <w:rtl/>
        </w:rPr>
        <w:t>לאחר שיחה זו עלה ל</w:t>
      </w:r>
      <w:r>
        <w:rPr>
          <w:rFonts w:hint="cs"/>
          <w:rtl/>
        </w:rPr>
        <w:t>ביתו של גברא לדרישתו</w:t>
      </w:r>
      <w:r w:rsidR="003D3B8C">
        <w:rPr>
          <w:rFonts w:hint="cs"/>
          <w:rtl/>
        </w:rPr>
        <w:t xml:space="preserve"> של האחרון</w:t>
      </w:r>
      <w:r>
        <w:rPr>
          <w:rFonts w:hint="cs"/>
          <w:rtl/>
        </w:rPr>
        <w:t>. עוד נטען כי לא</w:t>
      </w:r>
      <w:r w:rsidR="00F52F40">
        <w:rPr>
          <w:rFonts w:hint="cs"/>
          <w:rtl/>
        </w:rPr>
        <w:t xml:space="preserve"> היה מקום לקביעה כי השקית שנטל '</w:t>
      </w:r>
      <w:r>
        <w:rPr>
          <w:rFonts w:hint="cs"/>
          <w:rtl/>
        </w:rPr>
        <w:t>חשודה</w:t>
      </w:r>
      <w:r w:rsidR="00F52F40">
        <w:rPr>
          <w:rFonts w:hint="cs"/>
          <w:rtl/>
        </w:rPr>
        <w:t>'</w:t>
      </w:r>
      <w:r>
        <w:rPr>
          <w:rFonts w:hint="cs"/>
          <w:rtl/>
        </w:rPr>
        <w:t xml:space="preserve">. </w:t>
      </w:r>
    </w:p>
    <w:p w:rsidR="007C4D2E" w:rsidRDefault="007C4D2E" w:rsidP="007C4D2E">
      <w:pPr>
        <w:pStyle w:val="Ruller41"/>
        <w:rPr>
          <w:rtl/>
        </w:rPr>
      </w:pPr>
    </w:p>
    <w:p w:rsidR="007C4D2E" w:rsidRDefault="007C4D2E" w:rsidP="00F52F40">
      <w:pPr>
        <w:pStyle w:val="Ruller41"/>
        <w:rPr>
          <w:rFonts w:ascii="Century" w:hAnsi="Century"/>
          <w:rtl/>
        </w:rPr>
      </w:pPr>
      <w:r>
        <w:rPr>
          <w:rtl/>
        </w:rPr>
        <w:tab/>
      </w:r>
      <w:r>
        <w:rPr>
          <w:rFonts w:hint="cs"/>
          <w:rtl/>
        </w:rPr>
        <w:t xml:space="preserve">המערער </w:t>
      </w:r>
      <w:r w:rsidR="00F52F40">
        <w:rPr>
          <w:rFonts w:hint="cs"/>
          <w:rtl/>
        </w:rPr>
        <w:t>העלה השגות גם ביחס ל</w:t>
      </w:r>
      <w:r>
        <w:rPr>
          <w:rFonts w:hint="cs"/>
          <w:rtl/>
        </w:rPr>
        <w:t>ראיות נוספות שנזקפו לחובת</w:t>
      </w:r>
      <w:r w:rsidR="00F52F40">
        <w:rPr>
          <w:rFonts w:hint="cs"/>
          <w:rtl/>
        </w:rPr>
        <w:t xml:space="preserve">ו, ובכלל זה טען כי ממצאי בדיקת </w:t>
      </w:r>
      <w:r>
        <w:rPr>
          <w:rFonts w:hint="cs"/>
          <w:rtl/>
        </w:rPr>
        <w:t xml:space="preserve">כתמי הדם שנמצאו על חולצתו </w:t>
      </w:r>
      <w:r w:rsidRPr="002315E7">
        <w:rPr>
          <w:rFonts w:ascii="Century" w:hAnsi="Century" w:hint="cs"/>
          <w:rtl/>
        </w:rPr>
        <w:t xml:space="preserve">לא נתמכו כנדרש על ידי חוות דעת סטטיסטית, וממילא </w:t>
      </w:r>
      <w:r w:rsidR="00F62CE5">
        <w:rPr>
          <w:rFonts w:ascii="Century" w:hAnsi="Century" w:hint="cs"/>
          <w:rtl/>
        </w:rPr>
        <w:t>חשיבותה הופרכה</w:t>
      </w:r>
      <w:r w:rsidRPr="002315E7">
        <w:rPr>
          <w:rFonts w:ascii="Century" w:hAnsi="Century" w:hint="cs"/>
          <w:rtl/>
        </w:rPr>
        <w:t xml:space="preserve"> באמצעות חוות דעת </w:t>
      </w:r>
      <w:r>
        <w:rPr>
          <w:rFonts w:ascii="Century" w:hAnsi="Century" w:hint="cs"/>
          <w:rtl/>
        </w:rPr>
        <w:t>מטעם ההגנה</w:t>
      </w:r>
      <w:r w:rsidRPr="002315E7">
        <w:rPr>
          <w:rFonts w:ascii="Century" w:hAnsi="Century" w:hint="cs"/>
          <w:rtl/>
        </w:rPr>
        <w:t xml:space="preserve"> של ד״ר ענת סמואל</w:t>
      </w:r>
      <w:r>
        <w:rPr>
          <w:rFonts w:ascii="Century" w:hAnsi="Century" w:hint="cs"/>
          <w:rtl/>
        </w:rPr>
        <w:t>. כמו כן,</w:t>
      </w:r>
      <w:r w:rsidRPr="002315E7">
        <w:rPr>
          <w:rFonts w:ascii="Century" w:hAnsi="Century" w:hint="cs"/>
          <w:rtl/>
        </w:rPr>
        <w:t xml:space="preserve"> </w:t>
      </w:r>
      <w:r>
        <w:rPr>
          <w:rFonts w:ascii="Century" w:hAnsi="Century" w:hint="cs"/>
          <w:rtl/>
        </w:rPr>
        <w:t xml:space="preserve">טען </w:t>
      </w:r>
      <w:r w:rsidR="00F52F40">
        <w:rPr>
          <w:rFonts w:ascii="Century" w:hAnsi="Century" w:hint="cs"/>
          <w:rtl/>
        </w:rPr>
        <w:t xml:space="preserve">המערער </w:t>
      </w:r>
      <w:r w:rsidRPr="002315E7">
        <w:rPr>
          <w:rFonts w:ascii="Century" w:hAnsi="Century" w:hint="cs"/>
          <w:rtl/>
        </w:rPr>
        <w:t>כי אין ליתן משקל לקופסת הסכינים</w:t>
      </w:r>
      <w:r>
        <w:rPr>
          <w:rFonts w:ascii="Century" w:hAnsi="Century" w:hint="cs"/>
          <w:rtl/>
        </w:rPr>
        <w:t xml:space="preserve"> שנמצאה, ולסכין החסרה</w:t>
      </w:r>
      <w:r w:rsidR="00F52F40">
        <w:rPr>
          <w:rFonts w:ascii="Century" w:hAnsi="Century" w:hint="cs"/>
          <w:rtl/>
        </w:rPr>
        <w:t xml:space="preserve"> בה</w:t>
      </w:r>
      <w:r>
        <w:rPr>
          <w:rFonts w:ascii="Century" w:hAnsi="Century" w:hint="cs"/>
          <w:rtl/>
        </w:rPr>
        <w:t xml:space="preserve">, בהיעדר אינדיקציה לכך שהסכין החסרה היא כלי הרצח, ונוכח מחדלי החקירה שביצעה המשיבה כשנמנעה, בין היתר, מתשאול דיירי המתחם ביחס לקופסה. לצד האמור, </w:t>
      </w:r>
      <w:r>
        <w:rPr>
          <w:rFonts w:hint="cs"/>
          <w:rtl/>
        </w:rPr>
        <w:t xml:space="preserve">המערער טען </w:t>
      </w:r>
      <w:r w:rsidRPr="002315E7">
        <w:rPr>
          <w:rFonts w:ascii="Century" w:hAnsi="Century" w:hint="cs"/>
          <w:rtl/>
        </w:rPr>
        <w:t>כי בית המשפט ייחס משקל יתר להתרשמותו השלילית מגרסת</w:t>
      </w:r>
      <w:r w:rsidR="00582CFD">
        <w:rPr>
          <w:rFonts w:ascii="Century" w:hAnsi="Century" w:hint="cs"/>
          <w:rtl/>
        </w:rPr>
        <w:t xml:space="preserve"> המערער </w:t>
      </w:r>
      <w:r w:rsidRPr="002315E7">
        <w:rPr>
          <w:rFonts w:ascii="Century" w:hAnsi="Century" w:hint="cs"/>
          <w:rtl/>
        </w:rPr>
        <w:t xml:space="preserve">אף שזו נותרה עקבית בעיקרה, ובהינתן שחלק מהסתירות נבעו </w:t>
      </w:r>
      <w:r>
        <w:rPr>
          <w:rFonts w:ascii="Century" w:hAnsi="Century" w:hint="cs"/>
          <w:rtl/>
        </w:rPr>
        <w:t>מ</w:t>
      </w:r>
      <w:r w:rsidRPr="002315E7">
        <w:rPr>
          <w:rFonts w:ascii="Century" w:hAnsi="Century" w:hint="cs"/>
          <w:rtl/>
        </w:rPr>
        <w:t xml:space="preserve">התנהלות </w:t>
      </w:r>
      <w:r w:rsidR="00454A07">
        <w:rPr>
          <w:rFonts w:ascii="Century" w:hAnsi="Century" w:hint="cs"/>
          <w:rtl/>
        </w:rPr>
        <w:t>חוקריו במשטרה ו</w:t>
      </w:r>
      <w:r w:rsidRPr="002315E7">
        <w:rPr>
          <w:rFonts w:ascii="Century" w:hAnsi="Century" w:hint="cs"/>
          <w:rtl/>
        </w:rPr>
        <w:t>באי-כוחו</w:t>
      </w:r>
      <w:r>
        <w:rPr>
          <w:rFonts w:ascii="Century" w:hAnsi="Century" w:hint="cs"/>
          <w:rtl/>
        </w:rPr>
        <w:t xml:space="preserve"> בהליך קמא</w:t>
      </w:r>
      <w:r w:rsidRPr="002315E7">
        <w:rPr>
          <w:rFonts w:ascii="Century" w:hAnsi="Century" w:hint="cs"/>
          <w:rtl/>
        </w:rPr>
        <w:t xml:space="preserve">.  </w:t>
      </w:r>
    </w:p>
    <w:p w:rsidR="007C4D2E" w:rsidRDefault="007C4D2E" w:rsidP="007C4D2E">
      <w:pPr>
        <w:pStyle w:val="Ruller41"/>
        <w:rPr>
          <w:rFonts w:ascii="Century" w:hAnsi="Century"/>
          <w:rtl/>
        </w:rPr>
      </w:pPr>
    </w:p>
    <w:p w:rsidR="007C4D2E" w:rsidRPr="004A35B0" w:rsidRDefault="007C4D2E" w:rsidP="00582CFD">
      <w:pPr>
        <w:pStyle w:val="Ruller4"/>
        <w:rPr>
          <w:rtl/>
        </w:rPr>
      </w:pPr>
      <w:r>
        <w:rPr>
          <w:rFonts w:hint="cs"/>
          <w:rtl/>
        </w:rPr>
        <w:t>לשיטת המערער, ישנם שני תרחישים</w:t>
      </w:r>
      <w:r w:rsidR="00F52F40">
        <w:rPr>
          <w:rFonts w:hint="cs"/>
          <w:rtl/>
        </w:rPr>
        <w:t xml:space="preserve"> חלופיים </w:t>
      </w:r>
      <w:r>
        <w:rPr>
          <w:rFonts w:hint="cs"/>
          <w:rtl/>
        </w:rPr>
        <w:t xml:space="preserve">מזכים למארג הראיות הנסיבתיות שהוצגו. </w:t>
      </w:r>
      <w:r w:rsidRPr="00C94BDF">
        <w:rPr>
          <w:rFonts w:cs="Miriam" w:hint="cs"/>
          <w:b/>
          <w:spacing w:val="0"/>
          <w:szCs w:val="24"/>
          <w:rtl/>
        </w:rPr>
        <w:t>ה</w:t>
      </w:r>
      <w:r>
        <w:rPr>
          <w:rFonts w:cs="Miriam" w:hint="cs"/>
          <w:b/>
          <w:spacing w:val="0"/>
          <w:szCs w:val="24"/>
          <w:rtl/>
        </w:rPr>
        <w:t>תרחיש ה</w:t>
      </w:r>
      <w:r w:rsidRPr="00C94BDF">
        <w:rPr>
          <w:rFonts w:cs="Miriam" w:hint="cs"/>
          <w:b/>
          <w:spacing w:val="0"/>
          <w:szCs w:val="24"/>
          <w:rtl/>
        </w:rPr>
        <w:t>ראשון</w:t>
      </w:r>
      <w:r>
        <w:rPr>
          <w:rFonts w:hint="cs"/>
          <w:rtl/>
        </w:rPr>
        <w:t xml:space="preserve"> הוא</w:t>
      </w:r>
      <w:r w:rsidRPr="00C94BDF">
        <w:rPr>
          <w:rFonts w:hint="cs"/>
          <w:rtl/>
        </w:rPr>
        <w:t xml:space="preserve"> כי רצח המנוחה בוצע על ידי אדם ששהה עמה מבעוד מועד בתוך יחידת הדיור, בין אם נכנס לביתה יחד עמה כשחזרה ממסיבת הסיום </w:t>
      </w:r>
      <w:r w:rsidR="00582CFD">
        <w:rPr>
          <w:rFonts w:hint="cs"/>
          <w:rtl/>
        </w:rPr>
        <w:t>ובין אם</w:t>
      </w:r>
      <w:r w:rsidRPr="00C94BDF">
        <w:rPr>
          <w:rFonts w:hint="cs"/>
          <w:rtl/>
        </w:rPr>
        <w:t xml:space="preserve"> באופן נפרד עובר לשעה 7:30. </w:t>
      </w:r>
      <w:r>
        <w:rPr>
          <w:rFonts w:hint="cs"/>
          <w:rtl/>
        </w:rPr>
        <w:t>במסגרת תרחיש זה</w:t>
      </w:r>
      <w:r w:rsidRPr="00C94BDF">
        <w:rPr>
          <w:rFonts w:hint="cs"/>
          <w:rtl/>
        </w:rPr>
        <w:t xml:space="preserve">, </w:t>
      </w:r>
      <w:r>
        <w:rPr>
          <w:rFonts w:hint="cs"/>
          <w:rtl/>
        </w:rPr>
        <w:t xml:space="preserve">הוצגה השערה </w:t>
      </w:r>
      <w:r w:rsidRPr="00C94BDF">
        <w:rPr>
          <w:rFonts w:hint="cs"/>
          <w:rtl/>
        </w:rPr>
        <w:t xml:space="preserve">כי המניע לרצח הוא על רקע קשר זוגי בין הרוצח למנוחה. נטען, כי תרחיש זה עולה בקנה אחד, בין היתר, עם עדות </w:t>
      </w:r>
      <w:r>
        <w:rPr>
          <w:rFonts w:hint="cs"/>
          <w:rtl/>
        </w:rPr>
        <w:t>אמו של אמיר, לפיה</w:t>
      </w:r>
      <w:r w:rsidRPr="00C94BDF">
        <w:rPr>
          <w:rFonts w:hint="cs"/>
          <w:rtl/>
        </w:rPr>
        <w:t xml:space="preserve"> שמעה דפיקות בדלתה של המנוחה</w:t>
      </w:r>
      <w:r>
        <w:rPr>
          <w:rFonts w:hint="cs"/>
          <w:rtl/>
        </w:rPr>
        <w:t xml:space="preserve"> </w:t>
      </w:r>
      <w:r>
        <w:rPr>
          <w:rtl/>
        </w:rPr>
        <w:t>–</w:t>
      </w:r>
      <w:r>
        <w:rPr>
          <w:rFonts w:hint="cs"/>
          <w:rtl/>
        </w:rPr>
        <w:t xml:space="preserve"> שכן מדובר בדפיקות </w:t>
      </w:r>
      <w:r>
        <w:rPr>
          <w:rFonts w:hint="cs"/>
          <w:rtl/>
        </w:rPr>
        <w:lastRenderedPageBreak/>
        <w:t>מתוך יחידת הדיור</w:t>
      </w:r>
      <w:r w:rsidRPr="00C94BDF">
        <w:rPr>
          <w:rFonts w:hint="cs"/>
          <w:rtl/>
        </w:rPr>
        <w:t xml:space="preserve">. </w:t>
      </w:r>
      <w:r w:rsidRPr="00B35FC1">
        <w:rPr>
          <w:rFonts w:cs="Miriam" w:hint="cs"/>
          <w:b/>
          <w:spacing w:val="0"/>
          <w:szCs w:val="24"/>
          <w:rtl/>
        </w:rPr>
        <w:t>התרחיש השני</w:t>
      </w:r>
      <w:r w:rsidRPr="00B35FC1">
        <w:rPr>
          <w:rFonts w:hint="cs"/>
          <w:rtl/>
        </w:rPr>
        <w:t xml:space="preserve"> </w:t>
      </w:r>
      <w:r>
        <w:rPr>
          <w:rFonts w:hint="cs"/>
          <w:rtl/>
        </w:rPr>
        <w:t>הוא כי</w:t>
      </w:r>
      <w:r w:rsidRPr="00B35FC1">
        <w:rPr>
          <w:rFonts w:hint="cs"/>
          <w:rtl/>
        </w:rPr>
        <w:t xml:space="preserve"> הרוצח הגיע ליחידת הדיור בדרך עקיפה שרא</w:t>
      </w:r>
      <w:r w:rsidR="00861739">
        <w:rPr>
          <w:rFonts w:hint="cs"/>
          <w:rtl/>
        </w:rPr>
        <w:t xml:space="preserve">שיתה באולם האירועים ״קליפסו״, ולאחר </w:t>
      </w:r>
      <w:r w:rsidRPr="00B35FC1">
        <w:rPr>
          <w:rFonts w:hint="cs"/>
          <w:rtl/>
        </w:rPr>
        <w:t xml:space="preserve">שרצח את המנוחה יצא למרפסת יחידת הדיור ומשם טיפס בחזרה על הגג של יחידות הדיור. נטען, כי רצח זה בוצע על רקע המניע שיוחס למערער, אשר היה משותף למספר מבני המשפחה. בכלל זה, הודגש כי ממצאיו העובדתיים של בית המשפט המחוזי מעלים כי </w:t>
      </w:r>
      <w:r>
        <w:rPr>
          <w:rFonts w:hint="cs"/>
          <w:rtl/>
        </w:rPr>
        <w:t xml:space="preserve">גם </w:t>
      </w:r>
      <w:r w:rsidRPr="00B35FC1">
        <w:rPr>
          <w:rFonts w:hint="cs"/>
          <w:rtl/>
        </w:rPr>
        <w:t xml:space="preserve">לאלהאם היה מניע והזדמנות לרצח המנוחה. </w:t>
      </w:r>
    </w:p>
    <w:p w:rsidR="007C4D2E" w:rsidRPr="00B34A75" w:rsidRDefault="007C4D2E" w:rsidP="007C4D2E">
      <w:pPr>
        <w:pStyle w:val="Ruller41"/>
        <w:rPr>
          <w:rtl/>
        </w:rPr>
      </w:pPr>
      <w:r>
        <w:rPr>
          <w:rtl/>
        </w:rPr>
        <w:tab/>
      </w:r>
    </w:p>
    <w:p w:rsidR="007C4D2E" w:rsidRDefault="007C4D2E" w:rsidP="00F52F40">
      <w:pPr>
        <w:pStyle w:val="Ruller4"/>
        <w:rPr>
          <w:rtl/>
        </w:rPr>
      </w:pPr>
      <w:r>
        <w:rPr>
          <w:rFonts w:hint="cs"/>
          <w:rtl/>
        </w:rPr>
        <w:t xml:space="preserve">המערער הוסיף וטען </w:t>
      </w:r>
      <w:r w:rsidR="00A2611C">
        <w:rPr>
          <w:rFonts w:hint="cs"/>
          <w:rtl/>
        </w:rPr>
        <w:t>ל</w:t>
      </w:r>
      <w:r>
        <w:rPr>
          <w:rFonts w:hint="cs"/>
          <w:rtl/>
        </w:rPr>
        <w:t xml:space="preserve">מחדלי חקירה משמעותיים אשר פגעו ביכולתו לבסס תרחישים חלופיים אלה. על פי הנטען, טביעות אצבע שנמצאו על הצד החיצוני של משקוף דלת המרפסת כלל לא נבדקו על ידי </w:t>
      </w:r>
      <w:r w:rsidR="00F52F40">
        <w:rPr>
          <w:rFonts w:hint="cs"/>
          <w:rtl/>
        </w:rPr>
        <w:t>המשטרה</w:t>
      </w:r>
      <w:r w:rsidR="00861739">
        <w:rPr>
          <w:rFonts w:hint="cs"/>
          <w:rtl/>
        </w:rPr>
        <w:t xml:space="preserve">. כמו כן נטען, כי </w:t>
      </w:r>
      <w:r w:rsidR="00DB67B4">
        <w:rPr>
          <w:rFonts w:hint="cs"/>
          <w:rtl/>
        </w:rPr>
        <w:t xml:space="preserve">עקבות נעליים בדם שנמצאו בזירה </w:t>
      </w:r>
      <w:r w:rsidR="00DB67B4">
        <w:rPr>
          <w:rtl/>
        </w:rPr>
        <w:t>–</w:t>
      </w:r>
      <w:r w:rsidR="00861739">
        <w:rPr>
          <w:rFonts w:hint="cs"/>
          <w:rtl/>
        </w:rPr>
        <w:t xml:space="preserve"> ולא נמצא </w:t>
      </w:r>
      <w:r w:rsidR="00F52F40">
        <w:rPr>
          <w:rFonts w:hint="cs"/>
          <w:rtl/>
        </w:rPr>
        <w:t xml:space="preserve">למי הן שייכות </w:t>
      </w:r>
      <w:r w:rsidR="00F52F40">
        <w:rPr>
          <w:rtl/>
        </w:rPr>
        <w:t>–</w:t>
      </w:r>
      <w:r w:rsidR="00F52F40">
        <w:rPr>
          <w:rFonts w:hint="cs"/>
          <w:rtl/>
        </w:rPr>
        <w:t xml:space="preserve"> </w:t>
      </w:r>
      <w:r w:rsidR="00861739">
        <w:rPr>
          <w:rFonts w:hint="cs"/>
          <w:rtl/>
        </w:rPr>
        <w:t xml:space="preserve">מלמדות </w:t>
      </w:r>
      <w:r>
        <w:rPr>
          <w:rFonts w:hint="cs"/>
          <w:rtl/>
        </w:rPr>
        <w:t xml:space="preserve">על מסלול </w:t>
      </w:r>
      <w:r w:rsidR="00DB67B4">
        <w:rPr>
          <w:rFonts w:hint="cs"/>
          <w:rtl/>
        </w:rPr>
        <w:t>הרוצח מ</w:t>
      </w:r>
      <w:r>
        <w:rPr>
          <w:rFonts w:hint="cs"/>
          <w:rtl/>
        </w:rPr>
        <w:t xml:space="preserve">גופת המנוחה למרפסת יחידת הדיור. </w:t>
      </w:r>
      <w:r w:rsidR="00861739">
        <w:rPr>
          <w:rFonts w:hint="cs"/>
          <w:rtl/>
        </w:rPr>
        <w:t xml:space="preserve">בהקשר זה, </w:t>
      </w:r>
      <w:r w:rsidRPr="002315E7">
        <w:rPr>
          <w:rFonts w:hint="cs"/>
          <w:rtl/>
        </w:rPr>
        <w:t xml:space="preserve">המערער </w:t>
      </w:r>
      <w:r>
        <w:rPr>
          <w:rFonts w:hint="cs"/>
          <w:rtl/>
        </w:rPr>
        <w:t xml:space="preserve">אף הגיש </w:t>
      </w:r>
      <w:r w:rsidRPr="002315E7">
        <w:rPr>
          <w:rFonts w:hint="cs"/>
          <w:rtl/>
        </w:rPr>
        <w:t xml:space="preserve">בקשה לצירוף ראיה </w:t>
      </w:r>
      <w:r w:rsidR="00F52F40">
        <w:rPr>
          <w:rFonts w:hint="cs"/>
          <w:rtl/>
        </w:rPr>
        <w:t xml:space="preserve">בדמותה של </w:t>
      </w:r>
      <w:r w:rsidRPr="002315E7">
        <w:rPr>
          <w:rFonts w:hint="cs"/>
          <w:rtl/>
        </w:rPr>
        <w:t>חוות דעת מומחה לטביעת נעל</w:t>
      </w:r>
      <w:r w:rsidR="00F52F40">
        <w:rPr>
          <w:rFonts w:hint="cs"/>
          <w:rtl/>
        </w:rPr>
        <w:t>,</w:t>
      </w:r>
      <w:r w:rsidR="00861739">
        <w:rPr>
          <w:rFonts w:hint="cs"/>
          <w:rtl/>
        </w:rPr>
        <w:t xml:space="preserve"> אשר לה אדרש בהמשך</w:t>
      </w:r>
      <w:r>
        <w:rPr>
          <w:rFonts w:hint="cs"/>
          <w:rtl/>
        </w:rPr>
        <w:t xml:space="preserve">. </w:t>
      </w:r>
    </w:p>
    <w:p w:rsidR="007C4D2E" w:rsidRDefault="007C4D2E" w:rsidP="007C4D2E">
      <w:pPr>
        <w:pStyle w:val="Ruller41"/>
        <w:rPr>
          <w:rFonts w:ascii="Century" w:hAnsi="Century"/>
          <w:rtl/>
        </w:rPr>
      </w:pPr>
      <w:r w:rsidRPr="002315E7">
        <w:rPr>
          <w:rFonts w:ascii="Century" w:hAnsi="Century" w:hint="cs"/>
          <w:rtl/>
        </w:rPr>
        <w:tab/>
      </w:r>
    </w:p>
    <w:p w:rsidR="007C4D2E" w:rsidRPr="00094301" w:rsidRDefault="007C4D2E" w:rsidP="00F52F40">
      <w:pPr>
        <w:pStyle w:val="Ruller4"/>
        <w:overflowPunct/>
        <w:autoSpaceDE/>
        <w:autoSpaceDN/>
        <w:adjustRightInd/>
        <w:textAlignment w:val="auto"/>
        <w:rPr>
          <w:rFonts w:ascii="Century" w:hAnsi="Century"/>
          <w:sz w:val="22"/>
        </w:rPr>
      </w:pPr>
      <w:r w:rsidRPr="002315E7">
        <w:rPr>
          <w:rFonts w:ascii="Century" w:hAnsi="Century" w:hint="cs"/>
          <w:sz w:val="22"/>
          <w:rtl/>
        </w:rPr>
        <w:t xml:space="preserve">מנגד, המשיבה </w:t>
      </w:r>
      <w:r>
        <w:rPr>
          <w:rFonts w:ascii="Century" w:hAnsi="Century" w:hint="cs"/>
          <w:sz w:val="22"/>
          <w:rtl/>
        </w:rPr>
        <w:t>סמכה</w:t>
      </w:r>
      <w:r w:rsidRPr="002315E7">
        <w:rPr>
          <w:rFonts w:ascii="Century" w:hAnsi="Century" w:hint="cs"/>
          <w:sz w:val="22"/>
          <w:rtl/>
        </w:rPr>
        <w:t xml:space="preserve"> את ידיה על הכרעת דינו של בית המשפט המחוזי</w:t>
      </w:r>
      <w:r>
        <w:rPr>
          <w:rFonts w:ascii="Century" w:hAnsi="Century" w:hint="cs"/>
          <w:sz w:val="22"/>
          <w:rtl/>
        </w:rPr>
        <w:t xml:space="preserve"> ו</w:t>
      </w:r>
      <w:r w:rsidR="00F52F40">
        <w:rPr>
          <w:rFonts w:ascii="Century" w:hAnsi="Century" w:hint="cs"/>
          <w:sz w:val="22"/>
          <w:rtl/>
        </w:rPr>
        <w:t xml:space="preserve">על </w:t>
      </w:r>
      <w:r>
        <w:rPr>
          <w:rFonts w:ascii="Century" w:hAnsi="Century" w:hint="cs"/>
          <w:sz w:val="22"/>
          <w:rtl/>
        </w:rPr>
        <w:t>נימוקיו</w:t>
      </w:r>
      <w:r w:rsidRPr="002315E7">
        <w:rPr>
          <w:rFonts w:ascii="Century" w:hAnsi="Century" w:hint="cs"/>
          <w:sz w:val="22"/>
          <w:rtl/>
        </w:rPr>
        <w:t xml:space="preserve">. נטען, כי </w:t>
      </w:r>
      <w:r>
        <w:rPr>
          <w:rFonts w:ascii="Century" w:hAnsi="Century" w:hint="cs"/>
          <w:sz w:val="22"/>
          <w:rtl/>
        </w:rPr>
        <w:t>הרשעת המערער מבוססת על ראיות נסיבתיות מהימנות, כאשר אף המע</w:t>
      </w:r>
      <w:r w:rsidR="00F52F40">
        <w:rPr>
          <w:rFonts w:ascii="Century" w:hAnsi="Century" w:hint="cs"/>
          <w:sz w:val="22"/>
          <w:rtl/>
        </w:rPr>
        <w:t xml:space="preserve">רער אינו חולק על מרבית הממצאים שנקבעו על </w:t>
      </w:r>
      <w:r>
        <w:rPr>
          <w:rFonts w:ascii="Century" w:hAnsi="Century" w:hint="cs"/>
          <w:sz w:val="22"/>
          <w:rtl/>
        </w:rPr>
        <w:t xml:space="preserve">בסיסן. אשר לקביעה כי למערער הייתה הזדמנות לרצוח את המנוחה, הודגש כי זו נסמכה כדבעי על עדות אמו של אמיר אשר נמצאה מהימנה ואותנטית, על אף </w:t>
      </w:r>
      <w:r w:rsidR="00861739">
        <w:rPr>
          <w:rFonts w:ascii="Century" w:hAnsi="Century" w:hint="cs"/>
          <w:sz w:val="22"/>
          <w:rtl/>
        </w:rPr>
        <w:t>השינוי המסוים שחל בה</w:t>
      </w:r>
      <w:r>
        <w:rPr>
          <w:rFonts w:ascii="Century" w:hAnsi="Century" w:hint="cs"/>
          <w:sz w:val="22"/>
          <w:rtl/>
        </w:rPr>
        <w:t xml:space="preserve">. כן נטען, כי עדות זו אף זכתה לחיזוק על ידי גרסת המערער עצמו שלפיה </w:t>
      </w:r>
      <w:r w:rsidR="00F52F40">
        <w:rPr>
          <w:rFonts w:ascii="Century" w:hAnsi="Century" w:hint="cs"/>
          <w:sz w:val="22"/>
          <w:rtl/>
        </w:rPr>
        <w:t xml:space="preserve">הוא </w:t>
      </w:r>
      <w:r>
        <w:rPr>
          <w:rFonts w:ascii="Century" w:hAnsi="Century" w:hint="cs"/>
          <w:sz w:val="22"/>
          <w:rtl/>
        </w:rPr>
        <w:t xml:space="preserve">ניגש ליחידת הדיור וקרא למנוחה, כמו גם על ידי ממצאי הסיור שערך המותב קמא במתחם. עוד נטען כי ממילא </w:t>
      </w:r>
      <w:r w:rsidRPr="00094301">
        <w:rPr>
          <w:rFonts w:ascii="Century" w:hAnsi="Century" w:hint="cs"/>
          <w:sz w:val="22"/>
          <w:rtl/>
        </w:rPr>
        <w:t>אין נפק</w:t>
      </w:r>
      <w:r>
        <w:rPr>
          <w:rFonts w:ascii="Century" w:hAnsi="Century" w:hint="cs"/>
          <w:sz w:val="22"/>
          <w:rtl/>
        </w:rPr>
        <w:t xml:space="preserve">ות </w:t>
      </w:r>
      <w:r w:rsidR="001A1066">
        <w:rPr>
          <w:rFonts w:ascii="Century" w:hAnsi="Century" w:hint="cs"/>
          <w:sz w:val="22"/>
          <w:rtl/>
        </w:rPr>
        <w:t>לשינוי בגרסת</w:t>
      </w:r>
      <w:r>
        <w:rPr>
          <w:rFonts w:ascii="Century" w:hAnsi="Century" w:hint="cs"/>
          <w:sz w:val="22"/>
          <w:rtl/>
        </w:rPr>
        <w:t xml:space="preserve"> אמו של אמיר בעדותה בבית המשפט</w:t>
      </w:r>
      <w:r w:rsidRPr="00094301">
        <w:rPr>
          <w:rFonts w:ascii="Century" w:hAnsi="Century" w:hint="cs"/>
          <w:sz w:val="22"/>
          <w:rtl/>
        </w:rPr>
        <w:t xml:space="preserve">, מאחר שלא הועלה תרחיש חלופי בר היגיון שבו </w:t>
      </w:r>
      <w:r w:rsidR="00F52F40">
        <w:rPr>
          <w:rFonts w:ascii="Century" w:hAnsi="Century" w:hint="cs"/>
          <w:sz w:val="22"/>
          <w:rtl/>
        </w:rPr>
        <w:t xml:space="preserve">אדם </w:t>
      </w:r>
      <w:r w:rsidRPr="00094301">
        <w:rPr>
          <w:rFonts w:ascii="Century" w:hAnsi="Century" w:hint="cs"/>
          <w:sz w:val="22"/>
          <w:rtl/>
        </w:rPr>
        <w:t xml:space="preserve">אחר </w:t>
      </w:r>
      <w:r w:rsidR="00F52F40">
        <w:rPr>
          <w:rFonts w:ascii="Century" w:hAnsi="Century" w:hint="cs"/>
          <w:sz w:val="22"/>
          <w:rtl/>
        </w:rPr>
        <w:t>הקיש</w:t>
      </w:r>
      <w:r w:rsidRPr="00094301">
        <w:rPr>
          <w:rFonts w:ascii="Century" w:hAnsi="Century" w:hint="cs"/>
          <w:sz w:val="22"/>
          <w:rtl/>
        </w:rPr>
        <w:t xml:space="preserve"> </w:t>
      </w:r>
      <w:r w:rsidR="00F52F40">
        <w:rPr>
          <w:rFonts w:ascii="Century" w:hAnsi="Century" w:hint="cs"/>
          <w:sz w:val="22"/>
          <w:rtl/>
        </w:rPr>
        <w:t>ב</w:t>
      </w:r>
      <w:r w:rsidRPr="00094301">
        <w:rPr>
          <w:rFonts w:ascii="Century" w:hAnsi="Century" w:hint="cs"/>
          <w:sz w:val="22"/>
          <w:rtl/>
        </w:rPr>
        <w:t>דלת חדר השינה של המנוחה.</w:t>
      </w:r>
      <w:r>
        <w:rPr>
          <w:rFonts w:ascii="Century" w:hAnsi="Century" w:hint="cs"/>
          <w:sz w:val="22"/>
          <w:rtl/>
        </w:rPr>
        <w:t xml:space="preserve"> </w:t>
      </w:r>
    </w:p>
    <w:p w:rsidR="007C4D2E" w:rsidRDefault="007C4D2E" w:rsidP="007C4D2E">
      <w:pPr>
        <w:pStyle w:val="Ruller41"/>
        <w:rPr>
          <w:rFonts w:ascii="Century" w:hAnsi="Century"/>
          <w:rtl/>
        </w:rPr>
      </w:pPr>
    </w:p>
    <w:p w:rsidR="007C4D2E" w:rsidRDefault="007C4D2E" w:rsidP="00582CFD">
      <w:pPr>
        <w:pStyle w:val="Ruller41"/>
        <w:rPr>
          <w:rFonts w:ascii="Century" w:hAnsi="Century"/>
          <w:rtl/>
        </w:rPr>
      </w:pPr>
      <w:r>
        <w:rPr>
          <w:rFonts w:ascii="Century" w:hAnsi="Century"/>
          <w:rtl/>
        </w:rPr>
        <w:tab/>
      </w:r>
      <w:r>
        <w:rPr>
          <w:rFonts w:ascii="Century" w:hAnsi="Century" w:hint="cs"/>
          <w:rtl/>
        </w:rPr>
        <w:t xml:space="preserve">אשר להשגות המערער על קופסת הסכינים וכתמי הדם שנזקפו לחובתו, כמו גם השקית החשודה, עמדה המשיבה על כך שממצאים אלה ממילא לא זכו למשקל גבוה מתוך מארג הראיות הנסיבתיות נגד המערער; </w:t>
      </w:r>
      <w:r w:rsidR="00582CFD">
        <w:rPr>
          <w:rFonts w:ascii="Century" w:hAnsi="Century" w:hint="cs"/>
          <w:rtl/>
        </w:rPr>
        <w:t>ובאשר</w:t>
      </w:r>
      <w:r>
        <w:rPr>
          <w:rFonts w:ascii="Century" w:hAnsi="Century" w:hint="cs"/>
          <w:rtl/>
        </w:rPr>
        <w:t xml:space="preserve"> לשקית החשודה וכתמי הדם, נטען כי גרסתו הכבושה ותמוהה של המערער ביחס אליהם היא שמקנה להם משקל. </w:t>
      </w:r>
    </w:p>
    <w:p w:rsidR="007C4D2E" w:rsidRDefault="007C4D2E" w:rsidP="007C4D2E">
      <w:pPr>
        <w:pStyle w:val="Ruller41"/>
        <w:rPr>
          <w:rFonts w:ascii="Century" w:hAnsi="Century"/>
          <w:rtl/>
        </w:rPr>
      </w:pPr>
    </w:p>
    <w:p w:rsidR="007C4D2E" w:rsidRPr="0039799C" w:rsidRDefault="002851AA" w:rsidP="002851AA">
      <w:pPr>
        <w:pStyle w:val="Ruller4"/>
        <w:overflowPunct/>
        <w:autoSpaceDE/>
        <w:autoSpaceDN/>
        <w:adjustRightInd/>
        <w:textAlignment w:val="auto"/>
        <w:rPr>
          <w:rFonts w:ascii="Century" w:hAnsi="Century"/>
          <w:sz w:val="22"/>
          <w:rtl/>
        </w:rPr>
      </w:pPr>
      <w:r>
        <w:rPr>
          <w:rFonts w:ascii="Century" w:hAnsi="Century" w:hint="cs"/>
          <w:sz w:val="22"/>
          <w:rtl/>
        </w:rPr>
        <w:t>המשיבה ה</w:t>
      </w:r>
      <w:r w:rsidR="007C4D2E">
        <w:rPr>
          <w:rFonts w:ascii="Century" w:hAnsi="Century" w:hint="cs"/>
          <w:sz w:val="22"/>
          <w:rtl/>
        </w:rPr>
        <w:t xml:space="preserve">וסיפה </w:t>
      </w:r>
      <w:r w:rsidR="00582CFD">
        <w:rPr>
          <w:rFonts w:ascii="Century" w:hAnsi="Century" w:hint="cs"/>
          <w:sz w:val="22"/>
          <w:rtl/>
        </w:rPr>
        <w:t>לעניין ה</w:t>
      </w:r>
      <w:r w:rsidR="007C4D2E" w:rsidRPr="00213F5D">
        <w:rPr>
          <w:rFonts w:ascii="Century" w:hAnsi="Century" w:hint="cs"/>
          <w:sz w:val="22"/>
          <w:rtl/>
        </w:rPr>
        <w:t xml:space="preserve">תרחיש הראשון, </w:t>
      </w:r>
      <w:r w:rsidR="007C4D2E">
        <w:rPr>
          <w:rFonts w:ascii="Century" w:hAnsi="Century" w:hint="cs"/>
          <w:sz w:val="22"/>
          <w:rtl/>
        </w:rPr>
        <w:t>שלפיו</w:t>
      </w:r>
      <w:r w:rsidR="007C4D2E" w:rsidRPr="00213F5D">
        <w:rPr>
          <w:rFonts w:ascii="Century" w:hAnsi="Century" w:hint="cs"/>
          <w:sz w:val="22"/>
          <w:rtl/>
        </w:rPr>
        <w:t xml:space="preserve"> המנוחה נרצחה על ידי אדם ששהה איתה ביחידת הדיור, כי הוא אינו מעוגן במארג הראיות הנסיבתיות </w:t>
      </w:r>
      <w:r w:rsidR="007C4D2E" w:rsidRPr="00213F5D">
        <w:rPr>
          <w:rFonts w:ascii="Century" w:hAnsi="Century" w:hint="cs"/>
          <w:rtl/>
        </w:rPr>
        <w:t>והינו ״תיאורטי לחלוטין, זניח [...] תסריט פרי הדמיון״.</w:t>
      </w:r>
      <w:r w:rsidR="007C4D2E">
        <w:rPr>
          <w:rFonts w:ascii="Century" w:hAnsi="Century" w:hint="cs"/>
          <w:rtl/>
        </w:rPr>
        <w:t xml:space="preserve"> </w:t>
      </w:r>
      <w:r w:rsidR="007C4D2E" w:rsidRPr="0039799C">
        <w:rPr>
          <w:rFonts w:ascii="Century" w:hAnsi="Century" w:hint="cs"/>
          <w:rtl/>
        </w:rPr>
        <w:t xml:space="preserve">אשר לתרחיש השני, </w:t>
      </w:r>
      <w:r w:rsidR="00F52F40">
        <w:rPr>
          <w:rFonts w:ascii="Century" w:hAnsi="Century" w:hint="cs"/>
          <w:rtl/>
        </w:rPr>
        <w:t>שלפיו</w:t>
      </w:r>
      <w:r w:rsidR="007C4D2E" w:rsidRPr="0039799C">
        <w:rPr>
          <w:rFonts w:ascii="Century" w:hAnsi="Century" w:hint="cs"/>
          <w:rtl/>
        </w:rPr>
        <w:t xml:space="preserve"> המנוחה נרצחה על ידי אדם אשר נכנס למתחם בדרך עקיפה</w:t>
      </w:r>
      <w:r w:rsidR="007C4D2E">
        <w:rPr>
          <w:rFonts w:ascii="Century" w:hAnsi="Century" w:hint="cs"/>
          <w:rtl/>
        </w:rPr>
        <w:t xml:space="preserve"> </w:t>
      </w:r>
      <w:r w:rsidR="007C4D2E">
        <w:rPr>
          <w:rFonts w:ascii="Century" w:hAnsi="Century"/>
          <w:rtl/>
        </w:rPr>
        <w:t>–</w:t>
      </w:r>
      <w:r w:rsidR="007C4D2E">
        <w:rPr>
          <w:rFonts w:ascii="Century" w:hAnsi="Century" w:hint="cs"/>
          <w:rtl/>
        </w:rPr>
        <w:t xml:space="preserve"> נטען</w:t>
      </w:r>
      <w:r w:rsidR="007C4D2E" w:rsidRPr="0039799C">
        <w:rPr>
          <w:rFonts w:ascii="Century" w:hAnsi="Century" w:hint="cs"/>
          <w:rtl/>
        </w:rPr>
        <w:t xml:space="preserve"> כי לא עלה בידי המערער </w:t>
      </w:r>
      <w:r w:rsidR="007C4D2E" w:rsidRPr="0039799C">
        <w:rPr>
          <w:rFonts w:ascii="Century" w:hAnsi="Century" w:hint="cs"/>
          <w:rtl/>
        </w:rPr>
        <w:lastRenderedPageBreak/>
        <w:t>להוכיח כי לבני המשפחה היה מניע לרצח המנוחה</w:t>
      </w:r>
      <w:r w:rsidR="007C4D2E">
        <w:rPr>
          <w:rFonts w:ascii="Century" w:hAnsi="Century" w:hint="cs"/>
          <w:rtl/>
        </w:rPr>
        <w:t xml:space="preserve"> ו</w:t>
      </w:r>
      <w:r w:rsidR="007C4D2E" w:rsidRPr="0039799C">
        <w:rPr>
          <w:rFonts w:ascii="Century" w:hAnsi="Century" w:hint="cs"/>
          <w:rtl/>
        </w:rPr>
        <w:t xml:space="preserve">גרסתו ממילא סותרת את קביעת בית המשפט המחוזי </w:t>
      </w:r>
      <w:r>
        <w:rPr>
          <w:rFonts w:ascii="Century" w:hAnsi="Century" w:hint="cs"/>
          <w:rtl/>
        </w:rPr>
        <w:t>ש</w:t>
      </w:r>
      <w:r w:rsidR="007C4D2E" w:rsidRPr="0039799C">
        <w:rPr>
          <w:rFonts w:ascii="Century" w:hAnsi="Century" w:hint="cs"/>
          <w:rtl/>
        </w:rPr>
        <w:t xml:space="preserve">לא </w:t>
      </w:r>
      <w:r w:rsidR="00F52F40">
        <w:rPr>
          <w:rFonts w:ascii="Century" w:hAnsi="Century" w:hint="cs"/>
          <w:rtl/>
        </w:rPr>
        <w:t>הייתה</w:t>
      </w:r>
      <w:r w:rsidR="007C4D2E" w:rsidRPr="0039799C">
        <w:rPr>
          <w:rFonts w:ascii="Century" w:hAnsi="Century" w:hint="cs"/>
          <w:rtl/>
        </w:rPr>
        <w:t xml:space="preserve"> להם הזדמנות לעשות כן. עוד נטען, כי </w:t>
      </w:r>
      <w:r w:rsidR="007C4D2E">
        <w:rPr>
          <w:rFonts w:ascii="Century" w:hAnsi="Century" w:hint="cs"/>
          <w:rtl/>
        </w:rPr>
        <w:t xml:space="preserve">גם </w:t>
      </w:r>
      <w:r w:rsidR="007C4D2E" w:rsidRPr="0039799C">
        <w:rPr>
          <w:rFonts w:ascii="Century" w:hAnsi="Century" w:hint="cs"/>
          <w:rtl/>
        </w:rPr>
        <w:t>תרחיש זה נראה כ״תסריט של ׳יחידת קומנדו׳״ ו-״כמעט מדע בדיוני״</w:t>
      </w:r>
      <w:r w:rsidR="007C4D2E">
        <w:rPr>
          <w:rFonts w:ascii="Century" w:hAnsi="Century" w:hint="cs"/>
          <w:rtl/>
        </w:rPr>
        <w:t>, כלשון המשיבה</w:t>
      </w:r>
      <w:r w:rsidR="007C4D2E" w:rsidRPr="0039799C">
        <w:rPr>
          <w:rFonts w:ascii="Century" w:hAnsi="Century" w:hint="cs"/>
          <w:rtl/>
        </w:rPr>
        <w:t xml:space="preserve">. </w:t>
      </w:r>
    </w:p>
    <w:p w:rsidR="007C4D2E" w:rsidRDefault="007C4D2E" w:rsidP="007C4D2E">
      <w:pPr>
        <w:pStyle w:val="Ruller41"/>
        <w:rPr>
          <w:rFonts w:ascii="Century" w:hAnsi="Century"/>
          <w:rtl/>
        </w:rPr>
      </w:pPr>
    </w:p>
    <w:p w:rsidR="007C4D2E" w:rsidRPr="002315E7" w:rsidRDefault="007C4D2E" w:rsidP="002851AA">
      <w:pPr>
        <w:pStyle w:val="Ruller41"/>
        <w:rPr>
          <w:rFonts w:ascii="Century" w:hAnsi="Century"/>
          <w:rtl/>
        </w:rPr>
      </w:pPr>
      <w:r>
        <w:rPr>
          <w:rFonts w:ascii="Century" w:hAnsi="Century"/>
          <w:rtl/>
        </w:rPr>
        <w:tab/>
      </w:r>
      <w:r>
        <w:rPr>
          <w:rFonts w:ascii="Century" w:hAnsi="Century" w:hint="cs"/>
          <w:rtl/>
        </w:rPr>
        <w:t>לעניין עקבות הנעל בדם, המשיבה עמדה על כך שלא ניתן להסיק שהן מסמנות</w:t>
      </w:r>
      <w:r w:rsidR="002851AA">
        <w:rPr>
          <w:rFonts w:ascii="Century" w:hAnsi="Century" w:hint="cs"/>
          <w:rtl/>
        </w:rPr>
        <w:t xml:space="preserve"> את</w:t>
      </w:r>
      <w:r>
        <w:rPr>
          <w:rFonts w:ascii="Century" w:hAnsi="Century" w:hint="cs"/>
          <w:rtl/>
        </w:rPr>
        <w:t xml:space="preserve"> מסלול </w:t>
      </w:r>
      <w:r w:rsidR="00F52F40">
        <w:rPr>
          <w:rFonts w:ascii="Century" w:hAnsi="Century" w:hint="cs"/>
          <w:rtl/>
        </w:rPr>
        <w:t xml:space="preserve">הימלטות הרוצח </w:t>
      </w:r>
      <w:r>
        <w:rPr>
          <w:rFonts w:ascii="Century" w:hAnsi="Century" w:hint="cs"/>
          <w:rtl/>
        </w:rPr>
        <w:t>מגופת המנוחה למרפסת, ו</w:t>
      </w:r>
      <w:r w:rsidR="002851AA">
        <w:rPr>
          <w:rFonts w:ascii="Century" w:hAnsi="Century" w:hint="cs"/>
          <w:rtl/>
        </w:rPr>
        <w:t xml:space="preserve">כי </w:t>
      </w:r>
      <w:r>
        <w:rPr>
          <w:rFonts w:ascii="Century" w:hAnsi="Century" w:hint="cs"/>
          <w:rtl/>
        </w:rPr>
        <w:t xml:space="preserve">ממילא נכחו בזירה </w:t>
      </w:r>
      <w:r w:rsidR="00A2611C">
        <w:rPr>
          <w:rFonts w:ascii="Century" w:hAnsi="Century" w:hint="cs"/>
          <w:rtl/>
        </w:rPr>
        <w:t xml:space="preserve">לאחר הרצח </w:t>
      </w:r>
      <w:r>
        <w:rPr>
          <w:rFonts w:ascii="Century" w:hAnsi="Century" w:hint="cs"/>
          <w:rtl/>
        </w:rPr>
        <w:t>אנשים רבים אשר העקבות יכולות להיות שייכות להם. המשיבה התנגדה לבקשה להוספת ראיה, בין היתר, מאחר ש</w:t>
      </w:r>
      <w:r w:rsidRPr="002315E7">
        <w:rPr>
          <w:rFonts w:ascii="Century" w:hAnsi="Century" w:hint="cs"/>
          <w:rtl/>
        </w:rPr>
        <w:t xml:space="preserve">לא הוצג כל טעם ממשי לכך שחוות </w:t>
      </w:r>
      <w:r w:rsidR="000C40DF">
        <w:rPr>
          <w:rFonts w:ascii="Century" w:hAnsi="Century" w:hint="cs"/>
          <w:rtl/>
        </w:rPr>
        <w:t>ה</w:t>
      </w:r>
      <w:r w:rsidRPr="002315E7">
        <w:rPr>
          <w:rFonts w:ascii="Century" w:hAnsi="Century" w:hint="cs"/>
          <w:rtl/>
        </w:rPr>
        <w:t xml:space="preserve">דעת </w:t>
      </w:r>
      <w:r w:rsidR="00F52F40">
        <w:rPr>
          <w:rFonts w:ascii="Century" w:hAnsi="Century" w:hint="cs"/>
          <w:rtl/>
        </w:rPr>
        <w:t xml:space="preserve">לא צורפה במסגרת </w:t>
      </w:r>
      <w:r w:rsidR="000C40DF">
        <w:rPr>
          <w:rFonts w:ascii="Century" w:hAnsi="Century" w:hint="cs"/>
          <w:rtl/>
        </w:rPr>
        <w:t xml:space="preserve">הליך </w:t>
      </w:r>
      <w:r w:rsidR="00F52F40">
        <w:rPr>
          <w:rFonts w:ascii="Century" w:hAnsi="Century" w:hint="cs"/>
          <w:rtl/>
        </w:rPr>
        <w:t xml:space="preserve">ההוכחות </w:t>
      </w:r>
      <w:r w:rsidR="000C40DF">
        <w:rPr>
          <w:rFonts w:ascii="Century" w:hAnsi="Century" w:hint="cs"/>
          <w:rtl/>
        </w:rPr>
        <w:t xml:space="preserve">לפני בית </w:t>
      </w:r>
      <w:r w:rsidRPr="002315E7">
        <w:rPr>
          <w:rFonts w:ascii="Century" w:hAnsi="Century" w:hint="cs"/>
          <w:rtl/>
        </w:rPr>
        <w:t xml:space="preserve">משפט קמא. </w:t>
      </w:r>
      <w:r>
        <w:rPr>
          <w:rFonts w:ascii="Century" w:hAnsi="Century" w:hint="cs"/>
          <w:rtl/>
        </w:rPr>
        <w:t xml:space="preserve">עוד נטען כי אין לייחס משמעות לקיומן של טביעות אצבע לא מזוהות בבית, </w:t>
      </w:r>
      <w:r w:rsidR="00C8794E">
        <w:rPr>
          <w:rFonts w:ascii="Century" w:hAnsi="Century" w:hint="cs"/>
          <w:rtl/>
        </w:rPr>
        <w:t>אשר</w:t>
      </w:r>
      <w:r>
        <w:rPr>
          <w:rFonts w:ascii="Century" w:hAnsi="Century" w:hint="cs"/>
          <w:rtl/>
        </w:rPr>
        <w:t xml:space="preserve"> יכולות להיות שייכות אף למנוחה. ה</w:t>
      </w:r>
      <w:r w:rsidR="00F52F40">
        <w:rPr>
          <w:rFonts w:ascii="Century" w:hAnsi="Century" w:hint="cs"/>
          <w:rtl/>
        </w:rPr>
        <w:t xml:space="preserve">משיבה </w:t>
      </w:r>
      <w:r w:rsidR="002851AA">
        <w:rPr>
          <w:rFonts w:ascii="Century" w:hAnsi="Century" w:hint="cs"/>
          <w:rtl/>
        </w:rPr>
        <w:t>דחתה</w:t>
      </w:r>
      <w:r w:rsidR="00F52F40">
        <w:rPr>
          <w:rFonts w:ascii="Century" w:hAnsi="Century" w:hint="cs"/>
          <w:rtl/>
        </w:rPr>
        <w:t xml:space="preserve"> גם את טענות המערער ל'</w:t>
      </w:r>
      <w:r>
        <w:rPr>
          <w:rFonts w:ascii="Century" w:hAnsi="Century" w:hint="cs"/>
          <w:rtl/>
        </w:rPr>
        <w:t>מחדלי החקירה</w:t>
      </w:r>
      <w:r w:rsidR="00F52F40">
        <w:rPr>
          <w:rFonts w:ascii="Century" w:hAnsi="Century" w:hint="cs"/>
          <w:rtl/>
        </w:rPr>
        <w:t>'</w:t>
      </w:r>
      <w:r>
        <w:rPr>
          <w:rFonts w:ascii="Century" w:hAnsi="Century" w:hint="cs"/>
          <w:rtl/>
        </w:rPr>
        <w:t xml:space="preserve">, ומוסיפה כי גם בהנחה שישנם מחדלי חקירה כאלו או אחרים, אין בהם כדי להוביל לזיכויו של המערער. </w:t>
      </w:r>
    </w:p>
    <w:p w:rsidR="007C4D2E" w:rsidRPr="002315E7" w:rsidRDefault="007C4D2E" w:rsidP="007C4D2E">
      <w:pPr>
        <w:pStyle w:val="Ruller41"/>
        <w:rPr>
          <w:rFonts w:ascii="Century" w:hAnsi="Century"/>
          <w:rtl/>
        </w:rPr>
      </w:pPr>
    </w:p>
    <w:p w:rsidR="007C4D2E" w:rsidRDefault="007C4D2E" w:rsidP="0070657D">
      <w:pPr>
        <w:pStyle w:val="Ruller4"/>
        <w:overflowPunct/>
        <w:autoSpaceDE/>
        <w:autoSpaceDN/>
        <w:adjustRightInd/>
        <w:textAlignment w:val="auto"/>
        <w:rPr>
          <w:rtl/>
        </w:rPr>
      </w:pPr>
      <w:r>
        <w:rPr>
          <w:rFonts w:ascii="Century" w:hAnsi="Century" w:hint="cs"/>
          <w:sz w:val="22"/>
          <w:rtl/>
        </w:rPr>
        <w:t>אשר ל</w:t>
      </w:r>
      <w:r w:rsidRPr="00B34A75">
        <w:rPr>
          <w:rFonts w:ascii="Century" w:hAnsi="Century" w:hint="cs"/>
          <w:sz w:val="22"/>
          <w:rtl/>
        </w:rPr>
        <w:t>השפעת הרפורמה בעבירות ההמתה על עניינו של המערער</w:t>
      </w:r>
      <w:r>
        <w:rPr>
          <w:rFonts w:ascii="Century" w:hAnsi="Century" w:hint="cs"/>
          <w:sz w:val="22"/>
          <w:rtl/>
        </w:rPr>
        <w:t xml:space="preserve"> </w:t>
      </w:r>
      <w:r>
        <w:rPr>
          <w:rFonts w:ascii="Century" w:hAnsi="Century"/>
          <w:sz w:val="22"/>
          <w:rtl/>
        </w:rPr>
        <w:t>–</w:t>
      </w:r>
      <w:r>
        <w:rPr>
          <w:rFonts w:ascii="Century" w:hAnsi="Century" w:hint="cs"/>
          <w:sz w:val="22"/>
          <w:rtl/>
        </w:rPr>
        <w:t xml:space="preserve"> </w:t>
      </w:r>
      <w:r w:rsidRPr="00B34A75">
        <w:rPr>
          <w:rFonts w:ascii="Century" w:hAnsi="Century" w:hint="cs"/>
          <w:sz w:val="22"/>
          <w:rtl/>
        </w:rPr>
        <w:t xml:space="preserve">בא-כוח המשיבה </w:t>
      </w:r>
      <w:r w:rsidRPr="00C32D09">
        <w:rPr>
          <w:rFonts w:ascii="Century" w:hAnsi="Century" w:hint="cs"/>
          <w:sz w:val="22"/>
          <w:rtl/>
        </w:rPr>
        <w:t xml:space="preserve">סמך את ידו על קביעות בית המשפט המחוזי כי מתקיימות בעניינו של המערער הנסיבות המחמירות המנויות </w:t>
      </w:r>
      <w:r w:rsidR="003A6896">
        <w:rPr>
          <w:rFonts w:ascii="Century" w:hAnsi="Century" w:hint="cs"/>
          <w:sz w:val="22"/>
          <w:rtl/>
        </w:rPr>
        <w:t>בסעיפי משנה</w:t>
      </w:r>
      <w:r w:rsidRPr="00C32D09">
        <w:rPr>
          <w:rFonts w:ascii="Century" w:hAnsi="Century" w:hint="cs"/>
          <w:sz w:val="22"/>
          <w:rtl/>
        </w:rPr>
        <w:t xml:space="preserve"> (5) ו-(8) לסעיף 301א(א) </w:t>
      </w:r>
      <w:r>
        <w:rPr>
          <w:rFonts w:ascii="Century" w:hAnsi="Century" w:hint="cs"/>
          <w:sz w:val="22"/>
          <w:rtl/>
        </w:rPr>
        <w:t xml:space="preserve">לחוק, </w:t>
      </w:r>
      <w:r w:rsidR="0070657D">
        <w:rPr>
          <w:rFonts w:ascii="Century" w:hAnsi="Century" w:hint="cs"/>
          <w:sz w:val="22"/>
          <w:rtl/>
        </w:rPr>
        <w:t>בנוסחו לאחר הרפורמה;</w:t>
      </w:r>
      <w:r w:rsidRPr="00B34A75">
        <w:rPr>
          <w:rFonts w:ascii="Century" w:hAnsi="Century" w:hint="cs"/>
          <w:sz w:val="22"/>
          <w:rtl/>
        </w:rPr>
        <w:t xml:space="preserve"> ומשכך </w:t>
      </w:r>
      <w:r w:rsidR="0070657D">
        <w:rPr>
          <w:rFonts w:ascii="Century" w:hAnsi="Century" w:hint="cs"/>
          <w:sz w:val="22"/>
          <w:rtl/>
        </w:rPr>
        <w:t>הרפורמה</w:t>
      </w:r>
      <w:r w:rsidRPr="00B34A75">
        <w:rPr>
          <w:rFonts w:ascii="Century" w:hAnsi="Century" w:hint="cs"/>
          <w:sz w:val="22"/>
          <w:rtl/>
        </w:rPr>
        <w:t xml:space="preserve"> אינה מהווה דין מקל בעניינו.</w:t>
      </w:r>
      <w:r w:rsidR="008C5E96">
        <w:rPr>
          <w:rFonts w:ascii="Century" w:hAnsi="Century" w:hint="cs"/>
          <w:sz w:val="22"/>
          <w:rtl/>
        </w:rPr>
        <w:t xml:space="preserve"> לעניין זה יצו</w:t>
      </w:r>
      <w:r>
        <w:rPr>
          <w:rFonts w:ascii="Century" w:hAnsi="Century" w:hint="cs"/>
          <w:sz w:val="22"/>
          <w:rtl/>
        </w:rPr>
        <w:t xml:space="preserve">ין, כי </w:t>
      </w:r>
      <w:r w:rsidR="00A40C28">
        <w:rPr>
          <w:rFonts w:ascii="Century" w:hAnsi="Century" w:hint="cs"/>
          <w:sz w:val="22"/>
          <w:rtl/>
        </w:rPr>
        <w:t xml:space="preserve">במענה לשאלתי בדיון </w:t>
      </w:r>
      <w:r>
        <w:rPr>
          <w:rFonts w:ascii="Century" w:hAnsi="Century" w:hint="cs"/>
          <w:sz w:val="22"/>
          <w:rtl/>
        </w:rPr>
        <w:t xml:space="preserve">בא-כוח המערער הסביר כי אין </w:t>
      </w:r>
      <w:r w:rsidR="008C5E96">
        <w:rPr>
          <w:rFonts w:ascii="Century" w:hAnsi="Century" w:hint="cs"/>
          <w:sz w:val="22"/>
          <w:rtl/>
        </w:rPr>
        <w:t>הוא מבקש להוסיף טענות בדבר הרפורמה בעבירות ההמתה והשפעתה על עניינו</w:t>
      </w:r>
      <w:r w:rsidR="0070657D">
        <w:rPr>
          <w:rFonts w:ascii="Century" w:hAnsi="Century" w:hint="cs"/>
          <w:sz w:val="22"/>
          <w:rtl/>
        </w:rPr>
        <w:t xml:space="preserve"> של שולחו</w:t>
      </w:r>
      <w:r w:rsidR="008C5E96">
        <w:rPr>
          <w:rFonts w:ascii="Century" w:hAnsi="Century" w:hint="cs"/>
          <w:sz w:val="22"/>
          <w:rtl/>
        </w:rPr>
        <w:t xml:space="preserve">. </w:t>
      </w:r>
    </w:p>
    <w:p w:rsidR="007C4D2E" w:rsidRPr="00072243" w:rsidRDefault="007C4D2E" w:rsidP="007C4D2E">
      <w:pPr>
        <w:pStyle w:val="Ruller41"/>
        <w:rPr>
          <w:rtl/>
        </w:rPr>
      </w:pPr>
    </w:p>
    <w:p w:rsidR="007C4D2E" w:rsidRDefault="007C4D2E" w:rsidP="007C4D2E">
      <w:pPr>
        <w:pStyle w:val="Ruller41"/>
        <w:rPr>
          <w:rFonts w:ascii="Century" w:hAnsi="Century" w:cs="Miriam"/>
          <w:b/>
          <w:spacing w:val="0"/>
          <w:szCs w:val="24"/>
          <w:rtl/>
        </w:rPr>
      </w:pPr>
      <w:r w:rsidRPr="004A35B0">
        <w:rPr>
          <w:rFonts w:ascii="Century" w:hAnsi="Century" w:cs="Miriam" w:hint="eastAsia"/>
          <w:b/>
          <w:spacing w:val="0"/>
          <w:szCs w:val="24"/>
          <w:rtl/>
        </w:rPr>
        <w:t>דיון</w:t>
      </w:r>
      <w:r w:rsidRPr="004A35B0">
        <w:rPr>
          <w:rFonts w:ascii="Century" w:hAnsi="Century" w:cs="Miriam"/>
          <w:b/>
          <w:spacing w:val="0"/>
          <w:szCs w:val="24"/>
          <w:rtl/>
        </w:rPr>
        <w:t xml:space="preserve"> </w:t>
      </w:r>
      <w:r w:rsidRPr="004A35B0">
        <w:rPr>
          <w:rFonts w:ascii="Century" w:hAnsi="Century" w:cs="Miriam" w:hint="eastAsia"/>
          <w:b/>
          <w:spacing w:val="0"/>
          <w:szCs w:val="24"/>
          <w:rtl/>
        </w:rPr>
        <w:t>והכרעה</w:t>
      </w:r>
    </w:p>
    <w:p w:rsidR="00EB5293" w:rsidRDefault="00EB5293" w:rsidP="007C4D2E">
      <w:pPr>
        <w:pStyle w:val="Ruller41"/>
        <w:rPr>
          <w:rFonts w:ascii="Century" w:hAnsi="Century" w:cs="Miriam"/>
          <w:b/>
          <w:spacing w:val="0"/>
          <w:szCs w:val="24"/>
          <w:rtl/>
        </w:rPr>
      </w:pPr>
    </w:p>
    <w:p w:rsidR="00EB5293" w:rsidRPr="00EB5293" w:rsidRDefault="00EB5293" w:rsidP="00B55BC9">
      <w:pPr>
        <w:pStyle w:val="Ruller4"/>
        <w:rPr>
          <w:rtl/>
        </w:rPr>
      </w:pPr>
      <w:r>
        <w:rPr>
          <w:rFonts w:hint="cs"/>
          <w:rtl/>
        </w:rPr>
        <w:t xml:space="preserve">טרם אכריע בטענות הצדדים, </w:t>
      </w:r>
      <w:r w:rsidR="00A40C28">
        <w:rPr>
          <w:rFonts w:hint="cs"/>
          <w:rtl/>
        </w:rPr>
        <w:t xml:space="preserve">ומאחר שהרשעת המערער התבססה </w:t>
      </w:r>
      <w:r w:rsidR="00B55BC9">
        <w:rPr>
          <w:rFonts w:hint="cs"/>
          <w:rtl/>
        </w:rPr>
        <w:t xml:space="preserve">כאמור </w:t>
      </w:r>
      <w:r w:rsidR="00A40C28">
        <w:rPr>
          <w:rFonts w:hint="cs"/>
          <w:rtl/>
        </w:rPr>
        <w:t xml:space="preserve">על ראיות נסיבתיות בלבד, </w:t>
      </w:r>
      <w:r>
        <w:rPr>
          <w:rFonts w:hint="cs"/>
          <w:rtl/>
        </w:rPr>
        <w:t xml:space="preserve">אציג בקצרה את המסגרת הנורמטיבית </w:t>
      </w:r>
      <w:r w:rsidR="00A40C28">
        <w:rPr>
          <w:rFonts w:hint="cs"/>
          <w:rtl/>
        </w:rPr>
        <w:t>הרלוונטית</w:t>
      </w:r>
      <w:r>
        <w:rPr>
          <w:rFonts w:hint="cs"/>
          <w:rtl/>
        </w:rPr>
        <w:t>.</w:t>
      </w:r>
      <w:r w:rsidR="00A40C28">
        <w:rPr>
          <w:rFonts w:hint="cs"/>
          <w:rtl/>
        </w:rPr>
        <w:t xml:space="preserve"> </w:t>
      </w:r>
    </w:p>
    <w:p w:rsidR="007C4D2E" w:rsidRDefault="007C4D2E" w:rsidP="007C4D2E">
      <w:pPr>
        <w:pStyle w:val="Ruller41"/>
        <w:rPr>
          <w:rFonts w:ascii="Century" w:hAnsi="Century" w:cs="Miriam"/>
          <w:b/>
          <w:spacing w:val="0"/>
          <w:szCs w:val="24"/>
          <w:rtl/>
        </w:rPr>
      </w:pPr>
    </w:p>
    <w:p w:rsidR="007C4D2E" w:rsidRPr="004A35B0" w:rsidRDefault="007C4D2E" w:rsidP="007C4D2E">
      <w:pPr>
        <w:pStyle w:val="Ruller4"/>
        <w:numPr>
          <w:ilvl w:val="0"/>
          <w:numId w:val="0"/>
        </w:numPr>
        <w:rPr>
          <w:rFonts w:ascii="Century" w:hAnsi="Century" w:cs="Miriam"/>
          <w:b/>
          <w:spacing w:val="0"/>
          <w:szCs w:val="24"/>
          <w:rtl/>
        </w:rPr>
      </w:pPr>
      <w:r w:rsidRPr="004A35B0">
        <w:rPr>
          <w:rFonts w:ascii="Century" w:hAnsi="Century" w:cs="Miriam" w:hint="eastAsia"/>
          <w:b/>
          <w:spacing w:val="0"/>
          <w:sz w:val="22"/>
          <w:szCs w:val="24"/>
          <w:rtl/>
        </w:rPr>
        <w:t>הרשעה</w:t>
      </w:r>
      <w:r w:rsidRPr="004A35B0">
        <w:rPr>
          <w:rFonts w:ascii="Century" w:hAnsi="Century" w:cs="Miriam"/>
          <w:b/>
          <w:spacing w:val="0"/>
          <w:sz w:val="22"/>
          <w:szCs w:val="24"/>
          <w:rtl/>
        </w:rPr>
        <w:t xml:space="preserve"> על בסיס ראיות נסיבתיות – מסגרת </w:t>
      </w:r>
      <w:r w:rsidRPr="004A35B0">
        <w:rPr>
          <w:rFonts w:ascii="Century" w:hAnsi="Century" w:cs="Miriam" w:hint="eastAsia"/>
          <w:b/>
          <w:spacing w:val="0"/>
          <w:sz w:val="22"/>
          <w:szCs w:val="24"/>
          <w:rtl/>
        </w:rPr>
        <w:t>נורמטיבית</w:t>
      </w:r>
    </w:p>
    <w:p w:rsidR="007C4D2E" w:rsidRDefault="007C4D2E" w:rsidP="007C4D2E">
      <w:pPr>
        <w:pStyle w:val="Ruller41"/>
        <w:rPr>
          <w:rFonts w:ascii="Century" w:hAnsi="Century" w:cs="Miriam"/>
          <w:b/>
          <w:spacing w:val="0"/>
          <w:szCs w:val="24"/>
          <w:rtl/>
        </w:rPr>
      </w:pPr>
    </w:p>
    <w:p w:rsidR="007C4D2E" w:rsidRDefault="007C4D2E" w:rsidP="003A6896">
      <w:pPr>
        <w:pStyle w:val="Ruller4"/>
        <w:overflowPunct/>
        <w:autoSpaceDE/>
        <w:autoSpaceDN/>
        <w:adjustRightInd/>
        <w:textAlignment w:val="auto"/>
        <w:rPr>
          <w:rFonts w:ascii="FrankRuehl" w:hAnsi="FrankRuehl"/>
          <w:color w:val="000000"/>
          <w:sz w:val="28"/>
          <w:shd w:val="clear" w:color="auto" w:fill="FFFFFF"/>
          <w:rtl/>
        </w:rPr>
      </w:pPr>
      <w:r>
        <w:rPr>
          <w:rFonts w:ascii="FrankRuehl" w:hAnsi="FrankRuehl" w:hint="cs"/>
          <w:color w:val="000000"/>
          <w:sz w:val="28"/>
          <w:shd w:val="clear" w:color="auto" w:fill="FFFFFF"/>
          <w:rtl/>
        </w:rPr>
        <w:t xml:space="preserve">הלכה היא שכוחן של ראיות נסיבתיות אינו נופל </w:t>
      </w:r>
      <w:r w:rsidR="003A6896">
        <w:rPr>
          <w:rFonts w:ascii="FrankRuehl" w:hAnsi="FrankRuehl" w:hint="cs"/>
          <w:color w:val="000000"/>
          <w:sz w:val="28"/>
          <w:shd w:val="clear" w:color="auto" w:fill="FFFFFF"/>
          <w:rtl/>
        </w:rPr>
        <w:t>מזה</w:t>
      </w:r>
      <w:r>
        <w:rPr>
          <w:rFonts w:ascii="FrankRuehl" w:hAnsi="FrankRuehl" w:hint="cs"/>
          <w:color w:val="000000"/>
          <w:sz w:val="28"/>
          <w:shd w:val="clear" w:color="auto" w:fill="FFFFFF"/>
          <w:rtl/>
        </w:rPr>
        <w:t xml:space="preserve"> של ראיות ישירות (ע״פ 319/21 </w:t>
      </w:r>
      <w:r w:rsidRPr="006D3F47">
        <w:rPr>
          <w:rFonts w:ascii="Century" w:hAnsi="Century" w:cs="Miriam" w:hint="cs"/>
          <w:b/>
          <w:spacing w:val="0"/>
          <w:sz w:val="22"/>
          <w:szCs w:val="24"/>
          <w:shd w:val="clear" w:color="auto" w:fill="FFFFFF"/>
          <w:rtl/>
        </w:rPr>
        <w:t>אבו אלהיגא נ׳ מדינת ישראל</w:t>
      </w:r>
      <w:r w:rsidR="003A1002">
        <w:rPr>
          <w:rFonts w:ascii="FrankRuehl" w:hAnsi="FrankRuehl" w:hint="cs"/>
          <w:color w:val="000000"/>
          <w:sz w:val="28"/>
          <w:shd w:val="clear" w:color="auto" w:fill="FFFFFF"/>
          <w:rtl/>
        </w:rPr>
        <w:t xml:space="preserve">, פסקה 24 (10.4.2022)). </w:t>
      </w:r>
      <w:r w:rsidR="003A1002" w:rsidRPr="003A1002">
        <w:rPr>
          <w:rtl/>
        </w:rPr>
        <w:t xml:space="preserve">אף ללא ראיות ישירות לביצוע העבירה, ראיות נסיבתיות </w:t>
      </w:r>
      <w:r w:rsidR="00CD4F9A" w:rsidRPr="003A1002">
        <w:rPr>
          <w:rtl/>
        </w:rPr>
        <w:t xml:space="preserve">עשויות </w:t>
      </w:r>
      <w:r w:rsidR="003A1002" w:rsidRPr="003A1002">
        <w:rPr>
          <w:rtl/>
        </w:rPr>
        <w:t xml:space="preserve">להכריע את הדין לחובת נאשם </w:t>
      </w:r>
      <w:r w:rsidR="003A1002" w:rsidRPr="003A6896">
        <w:rPr>
          <w:rtl/>
        </w:rPr>
        <w:t>בפלילים</w:t>
      </w:r>
      <w:r w:rsidR="003A6896" w:rsidRPr="003A6896">
        <w:rPr>
          <w:rFonts w:hint="cs"/>
          <w:rtl/>
        </w:rPr>
        <w:t xml:space="preserve"> (</w:t>
      </w:r>
      <w:r w:rsidR="003A6896" w:rsidRPr="003A6896">
        <w:rPr>
          <w:rtl/>
        </w:rPr>
        <w:t xml:space="preserve">ע"פ 543/79 </w:t>
      </w:r>
      <w:r w:rsidR="003A6896" w:rsidRPr="003A6896">
        <w:rPr>
          <w:rFonts w:ascii="Century" w:hAnsi="Century" w:cs="Miriam"/>
          <w:b/>
          <w:spacing w:val="0"/>
          <w:sz w:val="22"/>
          <w:szCs w:val="24"/>
          <w:rtl/>
        </w:rPr>
        <w:t>נגר נ' מדינת ישראל</w:t>
      </w:r>
      <w:r w:rsidR="003A6896" w:rsidRPr="003A6896">
        <w:rPr>
          <w:rtl/>
        </w:rPr>
        <w:t xml:space="preserve">, </w:t>
      </w:r>
      <w:r w:rsidR="003A6896" w:rsidRPr="003A6896">
        <w:rPr>
          <w:rFonts w:hint="cs"/>
          <w:rtl/>
        </w:rPr>
        <w:t xml:space="preserve">פ"ד </w:t>
      </w:r>
      <w:r w:rsidR="003A6896" w:rsidRPr="003A6896">
        <w:rPr>
          <w:rtl/>
        </w:rPr>
        <w:t>לה(1) 113</w:t>
      </w:r>
      <w:r w:rsidR="003A6896" w:rsidRPr="003A6896">
        <w:rPr>
          <w:rFonts w:hint="cs"/>
          <w:rtl/>
        </w:rPr>
        <w:t xml:space="preserve"> (1980)).</w:t>
      </w:r>
      <w:r w:rsidR="003A1002" w:rsidRPr="003A6896">
        <w:rPr>
          <w:rFonts w:hint="cs"/>
          <w:rtl/>
        </w:rPr>
        <w:t xml:space="preserve"> </w:t>
      </w:r>
      <w:r w:rsidRPr="003A6896">
        <w:rPr>
          <w:rFonts w:hint="cs"/>
          <w:rtl/>
        </w:rPr>
        <w:t>הן נבדלות מראיות ישירות</w:t>
      </w:r>
      <w:r w:rsidRPr="003A1002">
        <w:rPr>
          <w:rFonts w:hint="cs"/>
          <w:rtl/>
        </w:rPr>
        <w:t xml:space="preserve"> בכך שאינן מוכיחות במישרין קיומה של עובדה אלא קיומה של</w:t>
      </w:r>
      <w:r w:rsidRPr="00103001">
        <w:rPr>
          <w:rFonts w:ascii="FrankRuehl" w:hAnsi="FrankRuehl" w:hint="cs"/>
          <w:color w:val="000000"/>
          <w:sz w:val="28"/>
          <w:shd w:val="clear" w:color="auto" w:fill="FFFFFF"/>
          <w:rtl/>
        </w:rPr>
        <w:t xml:space="preserve"> נסיבה המשמשת בסיס לקביע</w:t>
      </w:r>
      <w:r>
        <w:rPr>
          <w:rFonts w:ascii="FrankRuehl" w:hAnsi="FrankRuehl" w:hint="cs"/>
          <w:color w:val="000000"/>
          <w:sz w:val="28"/>
          <w:shd w:val="clear" w:color="auto" w:fill="FFFFFF"/>
          <w:rtl/>
        </w:rPr>
        <w:t xml:space="preserve">ת קיומה של העובדה הטעונה הוכחה. </w:t>
      </w:r>
      <w:r w:rsidRPr="00103001">
        <w:rPr>
          <w:rFonts w:ascii="FrankRuehl" w:hAnsi="FrankRuehl" w:hint="cs"/>
          <w:color w:val="000000"/>
          <w:sz w:val="28"/>
          <w:shd w:val="clear" w:color="auto" w:fill="FFFFFF"/>
          <w:rtl/>
        </w:rPr>
        <w:t>זאת</w:t>
      </w:r>
      <w:r>
        <w:rPr>
          <w:rFonts w:ascii="FrankRuehl" w:hAnsi="FrankRuehl" w:hint="cs"/>
          <w:color w:val="000000"/>
          <w:sz w:val="28"/>
          <w:shd w:val="clear" w:color="auto" w:fill="FFFFFF"/>
          <w:rtl/>
        </w:rPr>
        <w:t>,</w:t>
      </w:r>
      <w:r w:rsidRPr="00103001">
        <w:rPr>
          <w:rFonts w:ascii="FrankRuehl" w:hAnsi="FrankRuehl" w:hint="cs"/>
          <w:color w:val="000000"/>
          <w:sz w:val="28"/>
          <w:shd w:val="clear" w:color="auto" w:fill="FFFFFF"/>
          <w:rtl/>
        </w:rPr>
        <w:t xml:space="preserve"> בדרך של הסק</w:t>
      </w:r>
      <w:r>
        <w:rPr>
          <w:rFonts w:ascii="FrankRuehl" w:hAnsi="FrankRuehl" w:hint="cs"/>
          <w:color w:val="000000"/>
          <w:sz w:val="28"/>
          <w:shd w:val="clear" w:color="auto" w:fill="FFFFFF"/>
          <w:rtl/>
        </w:rPr>
        <w:t>ת מסקנות שבהגיון ובניסיון החיים</w:t>
      </w:r>
      <w:r w:rsidR="00D61880">
        <w:rPr>
          <w:rFonts w:ascii="FrankRuehl" w:hAnsi="FrankRuehl" w:hint="cs"/>
          <w:color w:val="000000"/>
          <w:sz w:val="28"/>
          <w:shd w:val="clear" w:color="auto" w:fill="FFFFFF"/>
          <w:rtl/>
        </w:rPr>
        <w:t xml:space="preserve"> (</w:t>
      </w:r>
      <w:r w:rsidR="00D61880" w:rsidRPr="00D61880">
        <w:rPr>
          <w:rFonts w:ascii="Century" w:hAnsi="Century"/>
          <w:sz w:val="22"/>
          <w:rtl/>
        </w:rPr>
        <w:t xml:space="preserve">ע"פ 8948/12 </w:t>
      </w:r>
      <w:r w:rsidR="00D61880" w:rsidRPr="00D61880">
        <w:rPr>
          <w:rFonts w:ascii="Century" w:hAnsi="Century" w:cs="Miriam"/>
          <w:b/>
          <w:spacing w:val="0"/>
          <w:sz w:val="22"/>
          <w:szCs w:val="24"/>
          <w:rtl/>
        </w:rPr>
        <w:t>נמר נ' מדינת ישראל</w:t>
      </w:r>
      <w:r w:rsidR="001C035A">
        <w:rPr>
          <w:rFonts w:ascii="Century" w:hAnsi="Century" w:hint="cs"/>
          <w:sz w:val="22"/>
          <w:rtl/>
        </w:rPr>
        <w:t>, פסקה 31</w:t>
      </w:r>
      <w:r w:rsidR="00D61880" w:rsidRPr="00D61880">
        <w:rPr>
          <w:rFonts w:ascii="Century" w:hAnsi="Century" w:cs="Miriam"/>
          <w:b/>
          <w:spacing w:val="0"/>
          <w:sz w:val="22"/>
          <w:szCs w:val="24"/>
          <w:rtl/>
        </w:rPr>
        <w:t xml:space="preserve"> </w:t>
      </w:r>
      <w:r w:rsidR="00D61880" w:rsidRPr="00D61880">
        <w:rPr>
          <w:rFonts w:ascii="Century" w:hAnsi="Century"/>
          <w:sz w:val="22"/>
          <w:rtl/>
        </w:rPr>
        <w:t>(</w:t>
      </w:r>
      <w:r w:rsidR="001C035A">
        <w:rPr>
          <w:rFonts w:ascii="Century" w:hAnsi="Century"/>
          <w:sz w:val="22"/>
          <w:rtl/>
        </w:rPr>
        <w:t>1.</w:t>
      </w:r>
      <w:r w:rsidR="00D61880" w:rsidRPr="00D61880">
        <w:rPr>
          <w:rFonts w:ascii="Century" w:hAnsi="Century"/>
          <w:sz w:val="22"/>
          <w:rtl/>
        </w:rPr>
        <w:t>2.2016)</w:t>
      </w:r>
      <w:r w:rsidR="00D61880">
        <w:rPr>
          <w:rFonts w:ascii="FrankRuehl" w:hAnsi="FrankRuehl" w:hint="cs"/>
          <w:color w:val="000000"/>
          <w:sz w:val="28"/>
          <w:shd w:val="clear" w:color="auto" w:fill="FFFFFF"/>
          <w:rtl/>
        </w:rPr>
        <w:t>).</w:t>
      </w:r>
    </w:p>
    <w:p w:rsidR="001C035A" w:rsidRPr="001C035A" w:rsidRDefault="001C035A" w:rsidP="001C035A">
      <w:pPr>
        <w:pStyle w:val="Ruller41"/>
        <w:rPr>
          <w:rtl/>
        </w:rPr>
      </w:pPr>
    </w:p>
    <w:p w:rsidR="005611E5" w:rsidRDefault="007C4D2E" w:rsidP="00F52F40">
      <w:pPr>
        <w:pStyle w:val="Ruller4"/>
        <w:numPr>
          <w:ilvl w:val="0"/>
          <w:numId w:val="0"/>
        </w:numPr>
        <w:rPr>
          <w:rFonts w:ascii="FrankRuehl" w:hAnsi="FrankRuehl"/>
          <w:color w:val="000000"/>
          <w:sz w:val="28"/>
          <w:shd w:val="clear" w:color="auto" w:fill="FFFFFF"/>
          <w:rtl/>
        </w:rPr>
      </w:pPr>
      <w:r>
        <w:rPr>
          <w:rFonts w:ascii="FrankRuehl" w:hAnsi="FrankRuehl"/>
          <w:color w:val="000000"/>
          <w:sz w:val="28"/>
          <w:shd w:val="clear" w:color="auto" w:fill="FFFFFF"/>
          <w:rtl/>
        </w:rPr>
        <w:tab/>
      </w:r>
      <w:r>
        <w:rPr>
          <w:rFonts w:ascii="FrankRuehl" w:hAnsi="FrankRuehl" w:hint="cs"/>
          <w:color w:val="000000"/>
          <w:sz w:val="28"/>
          <w:shd w:val="clear" w:color="auto" w:fill="FFFFFF"/>
          <w:rtl/>
        </w:rPr>
        <w:t>במרוצת השנים</w:t>
      </w:r>
      <w:r w:rsidR="00F52F40">
        <w:rPr>
          <w:rFonts w:ascii="FrankRuehl" w:hAnsi="FrankRuehl" w:hint="cs"/>
          <w:color w:val="000000"/>
          <w:sz w:val="28"/>
          <w:shd w:val="clear" w:color="auto" w:fill="FFFFFF"/>
          <w:rtl/>
        </w:rPr>
        <w:t xml:space="preserve">, בית </w:t>
      </w:r>
      <w:r w:rsidRPr="005734A3">
        <w:rPr>
          <w:rFonts w:ascii="FrankRuehl" w:hAnsi="FrankRuehl" w:hint="cs"/>
          <w:color w:val="000000"/>
          <w:sz w:val="28"/>
          <w:shd w:val="clear" w:color="auto" w:fill="FFFFFF"/>
          <w:rtl/>
        </w:rPr>
        <w:t xml:space="preserve">משפט </w:t>
      </w:r>
      <w:r w:rsidR="00F52F40">
        <w:rPr>
          <w:rFonts w:ascii="FrankRuehl" w:hAnsi="FrankRuehl" w:hint="cs"/>
          <w:color w:val="000000"/>
          <w:sz w:val="28"/>
          <w:shd w:val="clear" w:color="auto" w:fill="FFFFFF"/>
          <w:rtl/>
        </w:rPr>
        <w:t xml:space="preserve">זה </w:t>
      </w:r>
      <w:r w:rsidRPr="005734A3">
        <w:rPr>
          <w:rFonts w:ascii="FrankRuehl" w:hAnsi="FrankRuehl" w:hint="cs"/>
          <w:color w:val="000000"/>
          <w:sz w:val="28"/>
          <w:shd w:val="clear" w:color="auto" w:fill="FFFFFF"/>
          <w:rtl/>
        </w:rPr>
        <w:t xml:space="preserve">פיתח גישות </w:t>
      </w:r>
      <w:r w:rsidR="00F52F40">
        <w:rPr>
          <w:rFonts w:ascii="FrankRuehl" w:hAnsi="FrankRuehl" w:hint="cs"/>
          <w:color w:val="000000"/>
          <w:sz w:val="28"/>
          <w:shd w:val="clear" w:color="auto" w:fill="FFFFFF"/>
          <w:rtl/>
        </w:rPr>
        <w:t xml:space="preserve">שונות </w:t>
      </w:r>
      <w:r>
        <w:rPr>
          <w:rFonts w:ascii="FrankRuehl" w:hAnsi="FrankRuehl" w:hint="cs"/>
          <w:color w:val="000000"/>
          <w:sz w:val="28"/>
          <w:shd w:val="clear" w:color="auto" w:fill="FFFFFF"/>
          <w:rtl/>
        </w:rPr>
        <w:t xml:space="preserve">לאופן </w:t>
      </w:r>
      <w:r w:rsidR="00F52F40">
        <w:rPr>
          <w:rFonts w:ascii="FrankRuehl" w:hAnsi="FrankRuehl" w:hint="cs"/>
          <w:color w:val="000000"/>
          <w:sz w:val="28"/>
          <w:shd w:val="clear" w:color="auto" w:fill="FFFFFF"/>
          <w:rtl/>
        </w:rPr>
        <w:t>קביעת ממצאים</w:t>
      </w:r>
      <w:r>
        <w:rPr>
          <w:rFonts w:ascii="FrankRuehl" w:hAnsi="FrankRuehl" w:hint="cs"/>
          <w:color w:val="000000"/>
          <w:sz w:val="28"/>
          <w:shd w:val="clear" w:color="auto" w:fill="FFFFFF"/>
          <w:rtl/>
        </w:rPr>
        <w:t xml:space="preserve"> על בסיס ראיות נסיבתיות בלבד, </w:t>
      </w:r>
      <w:r w:rsidRPr="00E5116A">
        <w:rPr>
          <w:rFonts w:ascii="FrankRuehl" w:hAnsi="FrankRuehl" w:hint="cs"/>
          <w:color w:val="000000"/>
          <w:sz w:val="28"/>
          <w:shd w:val="clear" w:color="auto" w:fill="FFFFFF"/>
          <w:rtl/>
        </w:rPr>
        <w:t xml:space="preserve">כאשר מקובל לפסוע בדרך </w:t>
      </w:r>
      <w:r w:rsidRPr="00E5116A">
        <w:rPr>
          <w:rFonts w:ascii="FrankRuehl" w:hAnsi="FrankRuehl"/>
          <w:color w:val="000000"/>
          <w:sz w:val="28"/>
          <w:shd w:val="clear" w:color="auto" w:fill="FFFFFF"/>
          <w:rtl/>
        </w:rPr>
        <w:t>"</w:t>
      </w:r>
      <w:r w:rsidRPr="00E5116A">
        <w:rPr>
          <w:rFonts w:ascii="FrankRuehl" w:hAnsi="FrankRuehl" w:hint="eastAsia"/>
          <w:color w:val="000000"/>
          <w:sz w:val="28"/>
          <w:shd w:val="clear" w:color="auto" w:fill="FFFFFF"/>
          <w:rtl/>
        </w:rPr>
        <w:t>המודל</w:t>
      </w:r>
      <w:r w:rsidRPr="00E5116A">
        <w:rPr>
          <w:rFonts w:ascii="FrankRuehl" w:hAnsi="FrankRuehl"/>
          <w:color w:val="000000"/>
          <w:sz w:val="28"/>
          <w:shd w:val="clear" w:color="auto" w:fill="FFFFFF"/>
          <w:rtl/>
        </w:rPr>
        <w:t xml:space="preserve"> </w:t>
      </w:r>
      <w:r w:rsidRPr="00E5116A">
        <w:rPr>
          <w:rFonts w:ascii="FrankRuehl" w:hAnsi="FrankRuehl" w:hint="eastAsia"/>
          <w:color w:val="000000"/>
          <w:sz w:val="28"/>
          <w:shd w:val="clear" w:color="auto" w:fill="FFFFFF"/>
          <w:rtl/>
        </w:rPr>
        <w:t>התלת</w:t>
      </w:r>
      <w:r w:rsidRPr="00E5116A">
        <w:rPr>
          <w:rFonts w:ascii="FrankRuehl" w:hAnsi="FrankRuehl"/>
          <w:color w:val="000000"/>
          <w:sz w:val="28"/>
          <w:shd w:val="clear" w:color="auto" w:fill="FFFFFF"/>
          <w:rtl/>
        </w:rPr>
        <w:t>-</w:t>
      </w:r>
      <w:r w:rsidRPr="00E5116A">
        <w:rPr>
          <w:rFonts w:ascii="FrankRuehl" w:hAnsi="FrankRuehl" w:hint="eastAsia"/>
          <w:color w:val="000000"/>
          <w:sz w:val="28"/>
          <w:shd w:val="clear" w:color="auto" w:fill="FFFFFF"/>
          <w:rtl/>
        </w:rPr>
        <w:t>שלבי</w:t>
      </w:r>
      <w:r w:rsidRPr="00E5116A">
        <w:rPr>
          <w:rFonts w:ascii="FrankRuehl" w:hAnsi="FrankRuehl"/>
          <w:color w:val="000000"/>
          <w:sz w:val="28"/>
          <w:shd w:val="clear" w:color="auto" w:fill="FFFFFF"/>
          <w:rtl/>
        </w:rPr>
        <w:t>"</w:t>
      </w:r>
      <w:r>
        <w:rPr>
          <w:rFonts w:ascii="FrankRuehl" w:hAnsi="FrankRuehl" w:hint="cs"/>
          <w:color w:val="000000"/>
          <w:sz w:val="28"/>
          <w:shd w:val="clear" w:color="auto" w:fill="FFFFFF"/>
          <w:rtl/>
        </w:rPr>
        <w:t xml:space="preserve"> (יעקב קדמי </w:t>
      </w:r>
      <w:r w:rsidRPr="006D3F47">
        <w:rPr>
          <w:rFonts w:ascii="Century" w:hAnsi="Century" w:cs="Miriam" w:hint="cs"/>
          <w:b/>
          <w:spacing w:val="0"/>
          <w:sz w:val="22"/>
          <w:szCs w:val="24"/>
          <w:shd w:val="clear" w:color="auto" w:fill="FFFFFF"/>
          <w:rtl/>
        </w:rPr>
        <w:t>על הראיות</w:t>
      </w:r>
      <w:r>
        <w:rPr>
          <w:rFonts w:ascii="FrankRuehl" w:hAnsi="FrankRuehl" w:hint="cs"/>
          <w:color w:val="000000"/>
          <w:sz w:val="28"/>
          <w:shd w:val="clear" w:color="auto" w:fill="FFFFFF"/>
          <w:rtl/>
        </w:rPr>
        <w:t xml:space="preserve"> חלק שני </w:t>
      </w:r>
      <w:r w:rsidR="00A22994">
        <w:rPr>
          <w:rFonts w:ascii="FrankRuehl" w:hAnsi="FrankRuehl" w:hint="cs"/>
          <w:color w:val="000000"/>
          <w:sz w:val="28"/>
          <w:shd w:val="clear" w:color="auto" w:fill="FFFFFF"/>
          <w:rtl/>
        </w:rPr>
        <w:t>801</w:t>
      </w:r>
      <w:r>
        <w:rPr>
          <w:rFonts w:ascii="FrankRuehl" w:hAnsi="FrankRuehl" w:hint="cs"/>
          <w:color w:val="000000"/>
          <w:sz w:val="28"/>
          <w:shd w:val="clear" w:color="auto" w:fill="FFFFFF"/>
          <w:rtl/>
        </w:rPr>
        <w:t xml:space="preserve"> (2009) (להלן: </w:t>
      </w:r>
      <w:r w:rsidRPr="00E80510">
        <w:rPr>
          <w:rFonts w:ascii="Century" w:hAnsi="Century" w:cs="Miriam" w:hint="cs"/>
          <w:b/>
          <w:spacing w:val="0"/>
          <w:sz w:val="22"/>
          <w:szCs w:val="24"/>
          <w:shd w:val="clear" w:color="auto" w:fill="FFFFFF"/>
          <w:rtl/>
        </w:rPr>
        <w:t>קדמי</w:t>
      </w:r>
      <w:r w:rsidR="0020683D">
        <w:rPr>
          <w:rFonts w:ascii="FrankRuehl" w:hAnsi="FrankRuehl" w:hint="cs"/>
          <w:color w:val="000000"/>
          <w:sz w:val="28"/>
          <w:shd w:val="clear" w:color="auto" w:fill="FFFFFF"/>
          <w:rtl/>
        </w:rPr>
        <w:t>)</w:t>
      </w:r>
      <w:r w:rsidR="00BF5EAD">
        <w:rPr>
          <w:rFonts w:ascii="FrankRuehl" w:hAnsi="FrankRuehl" w:hint="cs"/>
          <w:color w:val="000000"/>
          <w:sz w:val="28"/>
          <w:shd w:val="clear" w:color="auto" w:fill="FFFFFF"/>
          <w:rtl/>
        </w:rPr>
        <w:t>)</w:t>
      </w:r>
      <w:r w:rsidR="0020683D">
        <w:rPr>
          <w:rFonts w:ascii="FrankRuehl" w:hAnsi="FrankRuehl" w:hint="cs"/>
          <w:color w:val="000000"/>
          <w:sz w:val="28"/>
          <w:shd w:val="clear" w:color="auto" w:fill="FFFFFF"/>
          <w:rtl/>
        </w:rPr>
        <w:t>; לביקורת על מודל זה</w:t>
      </w:r>
      <w:r>
        <w:rPr>
          <w:rFonts w:ascii="FrankRuehl" w:hAnsi="FrankRuehl" w:hint="cs"/>
          <w:color w:val="000000"/>
          <w:sz w:val="28"/>
          <w:shd w:val="clear" w:color="auto" w:fill="FFFFFF"/>
          <w:rtl/>
        </w:rPr>
        <w:t xml:space="preserve"> והצעה של ״מודל דו-שלבי״ ראו חוות דעתו של השופט </w:t>
      </w:r>
      <w:r w:rsidRPr="00B857F6">
        <w:rPr>
          <w:rFonts w:ascii="Century" w:hAnsi="Century" w:cs="Miriam" w:hint="cs"/>
          <w:b/>
          <w:spacing w:val="0"/>
          <w:sz w:val="22"/>
          <w:szCs w:val="24"/>
          <w:shd w:val="clear" w:color="auto" w:fill="FFFFFF"/>
          <w:rtl/>
        </w:rPr>
        <w:t>נ׳ הנדל</w:t>
      </w:r>
      <w:r w:rsidRPr="00B857F6">
        <w:rPr>
          <w:rFonts w:ascii="FrankRuehl" w:hAnsi="FrankRuehl" w:hint="cs"/>
          <w:color w:val="000000"/>
          <w:sz w:val="28"/>
          <w:shd w:val="clear" w:color="auto" w:fill="FFFFFF"/>
          <w:rtl/>
        </w:rPr>
        <w:t xml:space="preserve"> </w:t>
      </w:r>
      <w:r>
        <w:rPr>
          <w:rFonts w:ascii="FrankRuehl" w:hAnsi="FrankRuehl" w:hint="cs"/>
          <w:color w:val="000000"/>
          <w:sz w:val="28"/>
          <w:shd w:val="clear" w:color="auto" w:fill="FFFFFF"/>
          <w:rtl/>
        </w:rPr>
        <w:t xml:space="preserve">ב-ע״פ 6392/13 </w:t>
      </w:r>
      <w:r w:rsidRPr="006D3F47">
        <w:rPr>
          <w:rFonts w:ascii="Century" w:hAnsi="Century" w:cs="Miriam" w:hint="cs"/>
          <w:b/>
          <w:spacing w:val="0"/>
          <w:sz w:val="22"/>
          <w:szCs w:val="24"/>
          <w:shd w:val="clear" w:color="auto" w:fill="FFFFFF"/>
          <w:rtl/>
        </w:rPr>
        <w:t>מדינת ישראל נ׳ קריאף</w:t>
      </w:r>
      <w:r w:rsidR="005611E5">
        <w:rPr>
          <w:rFonts w:ascii="FrankRuehl" w:hAnsi="FrankRuehl" w:hint="cs"/>
          <w:color w:val="000000"/>
          <w:sz w:val="28"/>
          <w:shd w:val="clear" w:color="auto" w:fill="FFFFFF"/>
          <w:rtl/>
        </w:rPr>
        <w:t xml:space="preserve"> (21.1.2015)</w:t>
      </w:r>
      <w:r w:rsidR="00454A07">
        <w:rPr>
          <w:rFonts w:ascii="FrankRuehl" w:hAnsi="FrankRuehl" w:hint="cs"/>
          <w:color w:val="000000"/>
          <w:sz w:val="28"/>
          <w:shd w:val="clear" w:color="auto" w:fill="FFFFFF"/>
          <w:rtl/>
        </w:rPr>
        <w:t xml:space="preserve"> (להלן: עניין </w:t>
      </w:r>
      <w:r w:rsidR="00454A07" w:rsidRPr="00454A07">
        <w:rPr>
          <w:rFonts w:ascii="Century" w:hAnsi="Century" w:cs="Miriam" w:hint="cs"/>
          <w:b/>
          <w:spacing w:val="0"/>
          <w:sz w:val="22"/>
          <w:szCs w:val="24"/>
          <w:shd w:val="clear" w:color="auto" w:fill="FFFFFF"/>
          <w:rtl/>
        </w:rPr>
        <w:t>קריאף</w:t>
      </w:r>
      <w:r w:rsidR="005611E5">
        <w:rPr>
          <w:rFonts w:ascii="FrankRuehl" w:hAnsi="FrankRuehl" w:hint="cs"/>
          <w:color w:val="000000"/>
          <w:sz w:val="28"/>
          <w:shd w:val="clear" w:color="auto" w:fill="FFFFFF"/>
          <w:rtl/>
        </w:rPr>
        <w:t>)</w:t>
      </w:r>
      <w:r w:rsidR="00454A07">
        <w:rPr>
          <w:rFonts w:ascii="FrankRuehl" w:hAnsi="FrankRuehl" w:hint="cs"/>
          <w:color w:val="000000"/>
          <w:sz w:val="28"/>
          <w:shd w:val="clear" w:color="auto" w:fill="FFFFFF"/>
          <w:rtl/>
        </w:rPr>
        <w:t>)</w:t>
      </w:r>
      <w:r w:rsidR="005611E5">
        <w:rPr>
          <w:rFonts w:ascii="FrankRuehl" w:hAnsi="FrankRuehl" w:hint="cs"/>
          <w:color w:val="000000"/>
          <w:sz w:val="28"/>
          <w:shd w:val="clear" w:color="auto" w:fill="FFFFFF"/>
          <w:rtl/>
        </w:rPr>
        <w:t>.</w:t>
      </w:r>
    </w:p>
    <w:p w:rsidR="005611E5" w:rsidRDefault="005611E5" w:rsidP="007C4D2E">
      <w:pPr>
        <w:pStyle w:val="Ruller4"/>
        <w:numPr>
          <w:ilvl w:val="0"/>
          <w:numId w:val="0"/>
        </w:numPr>
        <w:rPr>
          <w:rFonts w:ascii="FrankRuehl" w:hAnsi="FrankRuehl"/>
          <w:color w:val="000000"/>
          <w:sz w:val="28"/>
          <w:shd w:val="clear" w:color="auto" w:fill="FFFFFF"/>
          <w:rtl/>
        </w:rPr>
      </w:pPr>
    </w:p>
    <w:p w:rsidR="007C4D2E" w:rsidRDefault="005611E5" w:rsidP="00685F6E">
      <w:pPr>
        <w:pStyle w:val="Ruller4"/>
        <w:numPr>
          <w:ilvl w:val="0"/>
          <w:numId w:val="0"/>
        </w:numPr>
        <w:rPr>
          <w:shd w:val="clear" w:color="auto" w:fill="FFFFFF"/>
        </w:rPr>
      </w:pPr>
      <w:r>
        <w:rPr>
          <w:rFonts w:ascii="FrankRuehl" w:hAnsi="FrankRuehl"/>
          <w:color w:val="000000"/>
          <w:sz w:val="28"/>
          <w:shd w:val="clear" w:color="auto" w:fill="FFFFFF"/>
          <w:rtl/>
        </w:rPr>
        <w:tab/>
      </w:r>
      <w:r w:rsidR="00F52F40">
        <w:rPr>
          <w:rFonts w:ascii="FrankRuehl" w:hAnsi="FrankRuehl" w:hint="cs"/>
          <w:color w:val="000000"/>
          <w:sz w:val="28"/>
          <w:shd w:val="clear" w:color="auto" w:fill="FFFFFF"/>
          <w:rtl/>
        </w:rPr>
        <w:t>לפי המודל התלת-שלבי</w:t>
      </w:r>
      <w:r w:rsidR="007C4D2E">
        <w:rPr>
          <w:rFonts w:ascii="FrankRuehl" w:hAnsi="FrankRuehl" w:hint="cs"/>
          <w:color w:val="000000"/>
          <w:sz w:val="28"/>
          <w:shd w:val="clear" w:color="auto" w:fill="FFFFFF"/>
          <w:rtl/>
        </w:rPr>
        <w:t xml:space="preserve">, בשלב </w:t>
      </w:r>
      <w:r w:rsidR="007C4D2E" w:rsidRPr="00B857F6">
        <w:rPr>
          <w:rFonts w:ascii="Century" w:hAnsi="Century" w:cs="Miriam" w:hint="cs"/>
          <w:b/>
          <w:spacing w:val="0"/>
          <w:sz w:val="22"/>
          <w:szCs w:val="24"/>
          <w:shd w:val="clear" w:color="auto" w:fill="FFFFFF"/>
          <w:rtl/>
        </w:rPr>
        <w:t>הראשון</w:t>
      </w:r>
      <w:r w:rsidR="007C4D2E" w:rsidRPr="00B857F6">
        <w:rPr>
          <w:rFonts w:ascii="FrankRuehl" w:hAnsi="FrankRuehl" w:hint="cs"/>
          <w:color w:val="000000"/>
          <w:sz w:val="28"/>
          <w:shd w:val="clear" w:color="auto" w:fill="FFFFFF"/>
          <w:rtl/>
        </w:rPr>
        <w:t xml:space="preserve"> </w:t>
      </w:r>
      <w:r w:rsidR="00200412">
        <w:rPr>
          <w:rFonts w:ascii="FrankRuehl" w:hAnsi="FrankRuehl" w:hint="cs"/>
          <w:color w:val="000000"/>
          <w:sz w:val="28"/>
          <w:shd w:val="clear" w:color="auto" w:fill="FFFFFF"/>
          <w:rtl/>
        </w:rPr>
        <w:t>כל ראיה נסיבתית נבח</w:t>
      </w:r>
      <w:r w:rsidR="007C4D2E">
        <w:rPr>
          <w:rFonts w:ascii="FrankRuehl" w:hAnsi="FrankRuehl" w:hint="cs"/>
          <w:color w:val="000000"/>
          <w:sz w:val="28"/>
          <w:shd w:val="clear" w:color="auto" w:fill="FFFFFF"/>
          <w:rtl/>
        </w:rPr>
        <w:t xml:space="preserve">נת בפני עצמה ועל בית המשפט להכריע האם ניתן להשית עליה ממצא עובדתי; בשלב </w:t>
      </w:r>
      <w:r w:rsidR="007C4D2E" w:rsidRPr="00B857F6">
        <w:rPr>
          <w:rFonts w:ascii="Century" w:hAnsi="Century" w:cs="Miriam" w:hint="cs"/>
          <w:b/>
          <w:spacing w:val="0"/>
          <w:sz w:val="22"/>
          <w:szCs w:val="24"/>
          <w:shd w:val="clear" w:color="auto" w:fill="FFFFFF"/>
          <w:rtl/>
        </w:rPr>
        <w:t>השני</w:t>
      </w:r>
      <w:r w:rsidR="007C4D2E">
        <w:rPr>
          <w:rFonts w:ascii="FrankRuehl" w:hAnsi="FrankRuehl" w:hint="cs"/>
          <w:color w:val="000000"/>
          <w:sz w:val="28"/>
          <w:shd w:val="clear" w:color="auto" w:fill="FFFFFF"/>
          <w:rtl/>
        </w:rPr>
        <w:t xml:space="preserve">, נבחנת מסכת הראיות בכללותה לצורך קביעה אם היא מסבכת את הנאשם בביצוע העבירה; ובשלב </w:t>
      </w:r>
      <w:r w:rsidR="007C4D2E" w:rsidRPr="00B857F6">
        <w:rPr>
          <w:rFonts w:ascii="Century" w:hAnsi="Century" w:cs="Miriam" w:hint="cs"/>
          <w:b/>
          <w:spacing w:val="0"/>
          <w:sz w:val="22"/>
          <w:szCs w:val="24"/>
          <w:shd w:val="clear" w:color="auto" w:fill="FFFFFF"/>
          <w:rtl/>
        </w:rPr>
        <w:t>השלישי</w:t>
      </w:r>
      <w:r w:rsidR="007C4D2E" w:rsidRPr="00B857F6">
        <w:rPr>
          <w:rFonts w:ascii="FrankRuehl" w:hAnsi="FrankRuehl" w:hint="cs"/>
          <w:color w:val="000000"/>
          <w:sz w:val="28"/>
          <w:shd w:val="clear" w:color="auto" w:fill="FFFFFF"/>
          <w:rtl/>
        </w:rPr>
        <w:t xml:space="preserve"> </w:t>
      </w:r>
      <w:r w:rsidR="007C4D2E">
        <w:rPr>
          <w:rFonts w:ascii="FrankRuehl" w:hAnsi="FrankRuehl" w:hint="cs"/>
          <w:color w:val="000000"/>
          <w:sz w:val="28"/>
          <w:shd w:val="clear" w:color="auto" w:fill="FFFFFF"/>
          <w:rtl/>
        </w:rPr>
        <w:t>מועבר הנטל אל הנאשם להציע הסבר חלופי</w:t>
      </w:r>
      <w:r w:rsidR="00A76604">
        <w:rPr>
          <w:rFonts w:ascii="FrankRuehl" w:hAnsi="FrankRuehl" w:hint="cs"/>
          <w:color w:val="000000"/>
          <w:sz w:val="28"/>
          <w:shd w:val="clear" w:color="auto" w:fill="FFFFFF"/>
          <w:rtl/>
        </w:rPr>
        <w:t xml:space="preserve"> למערכת הראיות הנסיבתיות, העשוי</w:t>
      </w:r>
      <w:r w:rsidR="007C4D2E">
        <w:rPr>
          <w:rFonts w:ascii="FrankRuehl" w:hAnsi="FrankRuehl" w:hint="cs"/>
          <w:color w:val="000000"/>
          <w:sz w:val="28"/>
          <w:shd w:val="clear" w:color="auto" w:fill="FFFFFF"/>
          <w:rtl/>
        </w:rPr>
        <w:t xml:space="preserve"> להותיר ספק סב</w:t>
      </w:r>
      <w:r w:rsidR="00A76604">
        <w:rPr>
          <w:rFonts w:ascii="FrankRuehl" w:hAnsi="FrankRuehl" w:hint="cs"/>
          <w:color w:val="000000"/>
          <w:sz w:val="28"/>
          <w:shd w:val="clear" w:color="auto" w:fill="FFFFFF"/>
          <w:rtl/>
        </w:rPr>
        <w:t>י</w:t>
      </w:r>
      <w:r w:rsidR="007C4D2E">
        <w:rPr>
          <w:rFonts w:ascii="FrankRuehl" w:hAnsi="FrankRuehl" w:hint="cs"/>
          <w:color w:val="000000"/>
          <w:sz w:val="28"/>
          <w:shd w:val="clear" w:color="auto" w:fill="FFFFFF"/>
          <w:rtl/>
        </w:rPr>
        <w:t xml:space="preserve">ר </w:t>
      </w:r>
      <w:r w:rsidR="00A76604">
        <w:rPr>
          <w:rFonts w:ascii="FrankRuehl" w:hAnsi="FrankRuehl" w:hint="cs"/>
          <w:color w:val="000000"/>
          <w:sz w:val="28"/>
          <w:shd w:val="clear" w:color="auto" w:fill="FFFFFF"/>
          <w:rtl/>
        </w:rPr>
        <w:t xml:space="preserve">באשר למסקנה הלכאורית בדבר אשמתו </w:t>
      </w:r>
      <w:r w:rsidR="007C4D2E" w:rsidRPr="00775E06">
        <w:rPr>
          <w:rFonts w:ascii="FrankRuehl" w:hAnsi="FrankRuehl" w:hint="cs"/>
          <w:color w:val="000000"/>
          <w:sz w:val="28"/>
          <w:shd w:val="clear" w:color="auto" w:fill="FFFFFF"/>
          <w:rtl/>
        </w:rPr>
        <w:t>(</w:t>
      </w:r>
      <w:r w:rsidR="007C4D2E">
        <w:rPr>
          <w:rFonts w:ascii="FrankRuehl" w:hAnsi="FrankRuehl" w:hint="cs"/>
          <w:color w:val="000000"/>
          <w:sz w:val="28"/>
          <w:shd w:val="clear" w:color="auto" w:fill="FFFFFF"/>
          <w:rtl/>
        </w:rPr>
        <w:t xml:space="preserve">ע״פ 394/20 </w:t>
      </w:r>
      <w:r w:rsidR="007C4D2E" w:rsidRPr="006D3F47">
        <w:rPr>
          <w:rFonts w:ascii="Century" w:hAnsi="Century" w:cs="Miriam" w:hint="cs"/>
          <w:b/>
          <w:spacing w:val="0"/>
          <w:sz w:val="22"/>
          <w:szCs w:val="24"/>
          <w:shd w:val="clear" w:color="auto" w:fill="FFFFFF"/>
          <w:rtl/>
        </w:rPr>
        <w:t>חן נ׳ מדינת ישראל</w:t>
      </w:r>
      <w:r w:rsidR="007C4D2E">
        <w:rPr>
          <w:rFonts w:ascii="FrankRuehl" w:hAnsi="FrankRuehl" w:hint="cs"/>
          <w:color w:val="000000"/>
          <w:sz w:val="28"/>
          <w:shd w:val="clear" w:color="auto" w:fill="FFFFFF"/>
          <w:rtl/>
        </w:rPr>
        <w:t xml:space="preserve">, פסקה </w:t>
      </w:r>
      <w:r w:rsidR="00685F6E">
        <w:rPr>
          <w:rFonts w:ascii="FrankRuehl" w:hAnsi="FrankRuehl" w:hint="cs"/>
          <w:color w:val="000000"/>
          <w:sz w:val="28"/>
          <w:shd w:val="clear" w:color="auto" w:fill="FFFFFF"/>
          <w:rtl/>
        </w:rPr>
        <w:t>46</w:t>
      </w:r>
      <w:r w:rsidR="007C4D2E">
        <w:rPr>
          <w:rFonts w:ascii="FrankRuehl" w:hAnsi="FrankRuehl" w:hint="cs"/>
          <w:color w:val="000000"/>
          <w:sz w:val="28"/>
          <w:shd w:val="clear" w:color="auto" w:fill="FFFFFF"/>
          <w:rtl/>
        </w:rPr>
        <w:t xml:space="preserve"> (2.11.2011) (להלן: עניין </w:t>
      </w:r>
      <w:r w:rsidR="007C4D2E" w:rsidRPr="00613A7E">
        <w:rPr>
          <w:rFonts w:ascii="Century" w:hAnsi="Century" w:cs="Miriam" w:hint="cs"/>
          <w:b/>
          <w:spacing w:val="0"/>
          <w:sz w:val="22"/>
          <w:szCs w:val="24"/>
          <w:shd w:val="clear" w:color="auto" w:fill="FFFFFF"/>
          <w:rtl/>
        </w:rPr>
        <w:t>חן</w:t>
      </w:r>
      <w:r w:rsidR="007C4D2E">
        <w:rPr>
          <w:rFonts w:ascii="FrankRuehl" w:hAnsi="FrankRuehl" w:hint="cs"/>
          <w:color w:val="000000"/>
          <w:sz w:val="28"/>
          <w:shd w:val="clear" w:color="auto" w:fill="FFFFFF"/>
          <w:rtl/>
        </w:rPr>
        <w:t xml:space="preserve">)). </w:t>
      </w:r>
      <w:r w:rsidR="00A76604">
        <w:rPr>
          <w:rFonts w:hint="cs"/>
          <w:shd w:val="clear" w:color="auto" w:fill="FFFFFF"/>
          <w:rtl/>
        </w:rPr>
        <w:t>יובהר, כי מדובר</w:t>
      </w:r>
      <w:r w:rsidR="007C4D2E" w:rsidRPr="005734A3">
        <w:rPr>
          <w:rFonts w:hint="cs"/>
          <w:shd w:val="clear" w:color="auto" w:fill="FFFFFF"/>
          <w:rtl/>
        </w:rPr>
        <w:t xml:space="preserve"> </w:t>
      </w:r>
      <w:r w:rsidR="00A76604">
        <w:rPr>
          <w:rFonts w:hint="cs"/>
          <w:shd w:val="clear" w:color="auto" w:fill="FFFFFF"/>
          <w:rtl/>
        </w:rPr>
        <w:t>ב</w:t>
      </w:r>
      <w:r w:rsidR="007C4D2E" w:rsidRPr="005734A3">
        <w:rPr>
          <w:rFonts w:hint="cs"/>
          <w:shd w:val="clear" w:color="auto" w:fill="FFFFFF"/>
          <w:rtl/>
        </w:rPr>
        <w:t xml:space="preserve">נטל טקטי בלבד, באופן אשר </w:t>
      </w:r>
      <w:r w:rsidR="007C4D2E" w:rsidRPr="00B857F6">
        <w:rPr>
          <w:rFonts w:ascii="Century" w:hAnsi="Century" w:cs="Miriam" w:hint="cs"/>
          <w:b/>
          <w:spacing w:val="0"/>
          <w:sz w:val="22"/>
          <w:szCs w:val="24"/>
          <w:shd w:val="clear" w:color="auto" w:fill="FFFFFF"/>
          <w:rtl/>
        </w:rPr>
        <w:t>אינו</w:t>
      </w:r>
      <w:r w:rsidR="007C4D2E" w:rsidRPr="00B857F6">
        <w:rPr>
          <w:rFonts w:hint="cs"/>
          <w:shd w:val="clear" w:color="auto" w:fill="FFFFFF"/>
          <w:rtl/>
        </w:rPr>
        <w:t xml:space="preserve"> </w:t>
      </w:r>
      <w:r w:rsidR="007C4D2E" w:rsidRPr="005734A3">
        <w:rPr>
          <w:rFonts w:hint="cs"/>
          <w:shd w:val="clear" w:color="auto" w:fill="FFFFFF"/>
          <w:rtl/>
        </w:rPr>
        <w:t xml:space="preserve">משנה את </w:t>
      </w:r>
      <w:r w:rsidR="00F52F40">
        <w:rPr>
          <w:rFonts w:hint="cs"/>
          <w:shd w:val="clear" w:color="auto" w:fill="FFFFFF"/>
          <w:rtl/>
        </w:rPr>
        <w:t xml:space="preserve">חלוקת </w:t>
      </w:r>
      <w:r w:rsidR="007C4D2E" w:rsidRPr="005734A3">
        <w:rPr>
          <w:rFonts w:hint="cs"/>
          <w:shd w:val="clear" w:color="auto" w:fill="FFFFFF"/>
          <w:rtl/>
        </w:rPr>
        <w:t>נטלי ההוכחה המקובלים בהליך הפלילי</w:t>
      </w:r>
      <w:r w:rsidR="007C4D2E">
        <w:rPr>
          <w:rFonts w:hint="cs"/>
          <w:shd w:val="clear" w:color="auto" w:fill="FFFFFF"/>
          <w:rtl/>
        </w:rPr>
        <w:t xml:space="preserve"> </w:t>
      </w:r>
      <w:r w:rsidR="000227B4">
        <w:rPr>
          <w:shd w:val="clear" w:color="auto" w:fill="FFFFFF"/>
          <w:rtl/>
        </w:rPr>
        <w:t>–</w:t>
      </w:r>
      <w:r w:rsidR="000227B4">
        <w:rPr>
          <w:rFonts w:hint="cs"/>
          <w:shd w:val="clear" w:color="auto" w:fill="FFFFFF"/>
          <w:rtl/>
        </w:rPr>
        <w:t xml:space="preserve"> נטל השכנוע ונטל הבאת הראיות </w:t>
      </w:r>
      <w:r w:rsidR="007C4D2E" w:rsidRPr="004E0A74">
        <w:rPr>
          <w:rFonts w:hint="cs"/>
          <w:shd w:val="clear" w:color="auto" w:fill="FFFFFF"/>
          <w:rtl/>
        </w:rPr>
        <w:t xml:space="preserve">(ע״פ 8030/21 </w:t>
      </w:r>
      <w:r w:rsidR="007C4D2E" w:rsidRPr="006D3F47">
        <w:rPr>
          <w:rFonts w:ascii="Century" w:hAnsi="Century" w:cs="Miriam" w:hint="cs"/>
          <w:b/>
          <w:spacing w:val="0"/>
          <w:sz w:val="22"/>
          <w:szCs w:val="24"/>
          <w:shd w:val="clear" w:color="auto" w:fill="FFFFFF"/>
          <w:rtl/>
        </w:rPr>
        <w:t>אבו זיינב נ׳ מדינת ישראל</w:t>
      </w:r>
      <w:r w:rsidR="007C4D2E" w:rsidRPr="004E0A74">
        <w:rPr>
          <w:rFonts w:hint="cs"/>
          <w:shd w:val="clear" w:color="auto" w:fill="FFFFFF"/>
          <w:rtl/>
        </w:rPr>
        <w:t>, פסקה 42 (25.12.2022)</w:t>
      </w:r>
      <w:r w:rsidR="00DD660E">
        <w:rPr>
          <w:rFonts w:hint="cs"/>
          <w:shd w:val="clear" w:color="auto" w:fill="FFFFFF"/>
          <w:rtl/>
        </w:rPr>
        <w:t xml:space="preserve"> (להלן: עניין </w:t>
      </w:r>
      <w:r w:rsidR="00DD660E" w:rsidRPr="00DD660E">
        <w:rPr>
          <w:rFonts w:ascii="Century" w:hAnsi="Century" w:cs="Miriam" w:hint="cs"/>
          <w:b/>
          <w:spacing w:val="0"/>
          <w:sz w:val="22"/>
          <w:szCs w:val="24"/>
          <w:shd w:val="clear" w:color="auto" w:fill="FFFFFF"/>
          <w:rtl/>
        </w:rPr>
        <w:t>אבו זיינב</w:t>
      </w:r>
      <w:r w:rsidR="00DD660E">
        <w:rPr>
          <w:rFonts w:hint="cs"/>
          <w:shd w:val="clear" w:color="auto" w:fill="FFFFFF"/>
          <w:rtl/>
        </w:rPr>
        <w:t>)</w:t>
      </w:r>
      <w:r w:rsidR="007C4D2E" w:rsidRPr="004E0A74">
        <w:rPr>
          <w:rFonts w:hint="cs"/>
          <w:shd w:val="clear" w:color="auto" w:fill="FFFFFF"/>
          <w:rtl/>
        </w:rPr>
        <w:t>)</w:t>
      </w:r>
      <w:r w:rsidR="007C4D2E">
        <w:rPr>
          <w:rFonts w:hint="cs"/>
          <w:shd w:val="clear" w:color="auto" w:fill="FFFFFF"/>
          <w:rtl/>
        </w:rPr>
        <w:t xml:space="preserve">. </w:t>
      </w:r>
    </w:p>
    <w:p w:rsidR="007C4D2E" w:rsidRPr="00DA1D75" w:rsidRDefault="007C4D2E" w:rsidP="007C4D2E">
      <w:pPr>
        <w:pStyle w:val="Ruller41"/>
      </w:pPr>
    </w:p>
    <w:p w:rsidR="00A40C28" w:rsidRDefault="007C4D2E" w:rsidP="00F52F40">
      <w:pPr>
        <w:pStyle w:val="Ruller4"/>
        <w:rPr>
          <w:shd w:val="clear" w:color="auto" w:fill="FFFFFF"/>
        </w:rPr>
      </w:pPr>
      <w:r>
        <w:rPr>
          <w:rFonts w:hint="cs"/>
          <w:shd w:val="clear" w:color="auto" w:fill="FFFFFF"/>
          <w:rtl/>
        </w:rPr>
        <w:t xml:space="preserve">יודגש, </w:t>
      </w:r>
      <w:r w:rsidRPr="00DA1D75">
        <w:rPr>
          <w:rFonts w:hint="cs"/>
          <w:shd w:val="clear" w:color="auto" w:fill="FFFFFF"/>
          <w:rtl/>
        </w:rPr>
        <w:t xml:space="preserve">הסבר חלופי </w:t>
      </w:r>
      <w:r>
        <w:rPr>
          <w:rFonts w:hint="cs"/>
          <w:shd w:val="clear" w:color="auto" w:fill="FFFFFF"/>
          <w:rtl/>
        </w:rPr>
        <w:t>במסגרת השלב השלישי</w:t>
      </w:r>
      <w:r w:rsidRPr="00DA1D75">
        <w:rPr>
          <w:rFonts w:hint="cs"/>
          <w:shd w:val="clear" w:color="auto" w:fill="FFFFFF"/>
          <w:rtl/>
        </w:rPr>
        <w:t xml:space="preserve"> נדרש להיות בעל אחיזה ריאלית בחומר הראיות, עליו לעמוד במבחני השכל הישר </w:t>
      </w:r>
      <w:r w:rsidR="004336C7">
        <w:rPr>
          <w:rFonts w:hint="cs"/>
          <w:shd w:val="clear" w:color="auto" w:fill="FFFFFF"/>
          <w:rtl/>
        </w:rPr>
        <w:t>וניסיון החיים ועליו להקים ספק אמ</w:t>
      </w:r>
      <w:r w:rsidRPr="00DA1D75">
        <w:rPr>
          <w:rFonts w:hint="cs"/>
          <w:shd w:val="clear" w:color="auto" w:fill="FFFFFF"/>
          <w:rtl/>
        </w:rPr>
        <w:t>יתי ומהותי</w:t>
      </w:r>
      <w:r w:rsidR="00F52F40">
        <w:rPr>
          <w:rFonts w:hint="cs"/>
          <w:shd w:val="clear" w:color="auto" w:fill="FFFFFF"/>
          <w:rtl/>
        </w:rPr>
        <w:t>, המאושש בראיות, באשר לאשמתו של הנאשם</w:t>
      </w:r>
      <w:r w:rsidRPr="00DA1D75">
        <w:rPr>
          <w:rFonts w:hint="cs"/>
          <w:shd w:val="clear" w:color="auto" w:fill="FFFFFF"/>
          <w:rtl/>
        </w:rPr>
        <w:t>. אפשרות תיאורטית או דחוקה שמעלה המערער כדי לכרסם באשמה הניכרת מהראיות הנסיבתיות</w:t>
      </w:r>
      <w:r>
        <w:rPr>
          <w:rFonts w:hint="cs"/>
          <w:shd w:val="clear" w:color="auto" w:fill="FFFFFF"/>
          <w:rtl/>
        </w:rPr>
        <w:t xml:space="preserve"> </w:t>
      </w:r>
      <w:r>
        <w:rPr>
          <w:shd w:val="clear" w:color="auto" w:fill="FFFFFF"/>
          <w:rtl/>
        </w:rPr>
        <w:t>–</w:t>
      </w:r>
      <w:r>
        <w:rPr>
          <w:rFonts w:hint="cs"/>
          <w:shd w:val="clear" w:color="auto" w:fill="FFFFFF"/>
          <w:rtl/>
        </w:rPr>
        <w:t xml:space="preserve"> אינה מספקת</w:t>
      </w:r>
      <w:r w:rsidR="00EA35BB">
        <w:rPr>
          <w:rFonts w:hint="cs"/>
          <w:shd w:val="clear" w:color="auto" w:fill="FFFFFF"/>
          <w:rtl/>
        </w:rPr>
        <w:t xml:space="preserve"> (ע״פ 1464/21 </w:t>
      </w:r>
      <w:r w:rsidR="00EA35BB" w:rsidRPr="006D3F47">
        <w:rPr>
          <w:rFonts w:ascii="Century" w:hAnsi="Century" w:cs="Miriam" w:hint="cs"/>
          <w:b/>
          <w:spacing w:val="0"/>
          <w:sz w:val="22"/>
          <w:szCs w:val="24"/>
          <w:shd w:val="clear" w:color="auto" w:fill="FFFFFF"/>
          <w:rtl/>
        </w:rPr>
        <w:t>קפוסטין נ׳ מדינת ישראל</w:t>
      </w:r>
      <w:r w:rsidR="00EA35BB">
        <w:rPr>
          <w:rFonts w:hint="cs"/>
          <w:shd w:val="clear" w:color="auto" w:fill="FFFFFF"/>
          <w:rtl/>
        </w:rPr>
        <w:t>, פסקה 33 (11.9.2022)</w:t>
      </w:r>
      <w:r w:rsidR="00A40C28">
        <w:rPr>
          <w:rFonts w:hint="cs"/>
          <w:shd w:val="clear" w:color="auto" w:fill="FFFFFF"/>
          <w:rtl/>
        </w:rPr>
        <w:t>).</w:t>
      </w:r>
    </w:p>
    <w:p w:rsidR="00A40C28" w:rsidRDefault="00A40C28" w:rsidP="00A40C28">
      <w:pPr>
        <w:pStyle w:val="Ruller4"/>
        <w:numPr>
          <w:ilvl w:val="0"/>
          <w:numId w:val="0"/>
        </w:numPr>
        <w:rPr>
          <w:shd w:val="clear" w:color="auto" w:fill="FFFFFF"/>
          <w:rtl/>
        </w:rPr>
      </w:pPr>
    </w:p>
    <w:p w:rsidR="007C4D2E" w:rsidRPr="00B857F6" w:rsidRDefault="00A40C28" w:rsidP="00ED0793">
      <w:pPr>
        <w:pStyle w:val="Ruller4"/>
        <w:numPr>
          <w:ilvl w:val="0"/>
          <w:numId w:val="0"/>
        </w:numPr>
        <w:rPr>
          <w:shd w:val="clear" w:color="auto" w:fill="FFFFFF"/>
          <w:rtl/>
        </w:rPr>
      </w:pPr>
      <w:r>
        <w:rPr>
          <w:shd w:val="clear" w:color="auto" w:fill="FFFFFF"/>
          <w:rtl/>
        </w:rPr>
        <w:tab/>
      </w:r>
      <w:r w:rsidR="007C4D2E" w:rsidRPr="005734A3">
        <w:rPr>
          <w:rFonts w:hint="cs"/>
          <w:shd w:val="clear" w:color="auto" w:fill="FFFFFF"/>
          <w:rtl/>
        </w:rPr>
        <w:t>כשם שהמסקנה הלכאורית נובעת מבחינת מארג הראיות הנסיבתיות כמכלול, כך ההסבר החלופי נדרש להציע גרסה שלמה ביחס למסקנה הנשקפת מהצטברות הראיות הנסיבתיות ולא די ב</w:t>
      </w:r>
      <w:r w:rsidR="007C4D2E">
        <w:rPr>
          <w:rFonts w:hint="cs"/>
          <w:shd w:val="clear" w:color="auto" w:fill="FFFFFF"/>
          <w:rtl/>
        </w:rPr>
        <w:t>הצעת הסבר "תמים" שיש ב</w:t>
      </w:r>
      <w:r w:rsidR="00F905FC">
        <w:rPr>
          <w:rFonts w:hint="cs"/>
          <w:shd w:val="clear" w:color="auto" w:fill="FFFFFF"/>
          <w:rtl/>
        </w:rPr>
        <w:t>כ</w:t>
      </w:r>
      <w:r w:rsidR="007C4D2E">
        <w:rPr>
          <w:rFonts w:hint="cs"/>
          <w:shd w:val="clear" w:color="auto" w:fill="FFFFFF"/>
          <w:rtl/>
        </w:rPr>
        <w:t xml:space="preserve">וחו לזכות </w:t>
      </w:r>
      <w:r w:rsidR="007C4D2E" w:rsidRPr="005734A3">
        <w:rPr>
          <w:rFonts w:hint="cs"/>
          <w:shd w:val="clear" w:color="auto" w:fill="FFFFFF"/>
          <w:rtl/>
        </w:rPr>
        <w:t>ביחס לכל אחת מהראיות בנפרד</w:t>
      </w:r>
      <w:r w:rsidR="007C4D2E">
        <w:rPr>
          <w:rFonts w:hint="cs"/>
          <w:shd w:val="clear" w:color="auto" w:fill="FFFFFF"/>
          <w:rtl/>
        </w:rPr>
        <w:t xml:space="preserve"> </w:t>
      </w:r>
      <w:r w:rsidR="00EA35BB" w:rsidRPr="00DA1D75">
        <w:rPr>
          <w:rFonts w:hint="cs"/>
          <w:shd w:val="clear" w:color="auto" w:fill="FFFFFF"/>
          <w:rtl/>
        </w:rPr>
        <w:t xml:space="preserve">(ע״פ 3965/22 </w:t>
      </w:r>
      <w:r w:rsidR="00EA35BB" w:rsidRPr="006D3F47">
        <w:rPr>
          <w:rFonts w:ascii="Century" w:hAnsi="Century" w:cs="Miriam" w:hint="cs"/>
          <w:b/>
          <w:spacing w:val="0"/>
          <w:sz w:val="22"/>
          <w:szCs w:val="24"/>
          <w:shd w:val="clear" w:color="auto" w:fill="FFFFFF"/>
          <w:rtl/>
        </w:rPr>
        <w:t>טל נ׳ מדינת ישראל</w:t>
      </w:r>
      <w:r w:rsidR="00EA35BB">
        <w:rPr>
          <w:rFonts w:hint="cs"/>
          <w:shd w:val="clear" w:color="auto" w:fill="FFFFFF"/>
          <w:rtl/>
        </w:rPr>
        <w:t xml:space="preserve">, פסקה </w:t>
      </w:r>
      <w:r w:rsidR="00ED0793">
        <w:rPr>
          <w:rFonts w:hint="cs"/>
          <w:shd w:val="clear" w:color="auto" w:fill="FFFFFF"/>
          <w:rtl/>
        </w:rPr>
        <w:t>20</w:t>
      </w:r>
      <w:r w:rsidR="00EA35BB">
        <w:rPr>
          <w:rFonts w:hint="cs"/>
          <w:shd w:val="clear" w:color="auto" w:fill="FFFFFF"/>
          <w:rtl/>
        </w:rPr>
        <w:t xml:space="preserve"> (30.3.2023)</w:t>
      </w:r>
      <w:r w:rsidR="007C4D2E">
        <w:rPr>
          <w:rFonts w:hint="cs"/>
          <w:shd w:val="clear" w:color="auto" w:fill="FFFFFF"/>
          <w:rtl/>
        </w:rPr>
        <w:t xml:space="preserve">). </w:t>
      </w:r>
      <w:r w:rsidR="007C4D2E" w:rsidRPr="005734A3">
        <w:rPr>
          <w:rFonts w:hint="cs"/>
          <w:shd w:val="clear" w:color="auto" w:fill="FFFFFF"/>
          <w:rtl/>
        </w:rPr>
        <w:t>בדומה, ככל שהמסקנה הלכאורית מעוגנת יותר בחומר הראיות</w:t>
      </w:r>
      <w:r w:rsidR="007C4D2E">
        <w:rPr>
          <w:rFonts w:hint="cs"/>
          <w:shd w:val="clear" w:color="auto" w:fill="FFFFFF"/>
          <w:rtl/>
        </w:rPr>
        <w:t xml:space="preserve">, </w:t>
      </w:r>
      <w:r w:rsidR="007C4D2E" w:rsidRPr="005734A3">
        <w:rPr>
          <w:rFonts w:hint="cs"/>
          <w:shd w:val="clear" w:color="auto" w:fill="FFFFFF"/>
          <w:rtl/>
        </w:rPr>
        <w:t>כך נדרש ההסבר החלופי ליתן מענה הולם ומבוסס אף הוא למארג הראייתי</w:t>
      </w:r>
      <w:r w:rsidR="007C4D2E">
        <w:rPr>
          <w:rFonts w:hint="cs"/>
          <w:shd w:val="clear" w:color="auto" w:fill="FFFFFF"/>
          <w:rtl/>
        </w:rPr>
        <w:t xml:space="preserve">. </w:t>
      </w:r>
    </w:p>
    <w:p w:rsidR="007C4D2E" w:rsidRDefault="007C4D2E" w:rsidP="007C4D2E">
      <w:pPr>
        <w:pStyle w:val="Ruller41"/>
        <w:rPr>
          <w:rFonts w:ascii="FrankRuehl" w:hAnsi="FrankRuehl"/>
          <w:color w:val="000000"/>
          <w:sz w:val="28"/>
          <w:shd w:val="clear" w:color="auto" w:fill="FFFFFF"/>
          <w:rtl/>
        </w:rPr>
      </w:pPr>
    </w:p>
    <w:p w:rsidR="007C4D2E" w:rsidRPr="00912E18" w:rsidRDefault="004C2E09" w:rsidP="00F52F40">
      <w:pPr>
        <w:pStyle w:val="Ruller4"/>
        <w:numPr>
          <w:ilvl w:val="0"/>
          <w:numId w:val="0"/>
        </w:numPr>
        <w:rPr>
          <w:rFonts w:ascii="Century" w:hAnsi="Century"/>
          <w:sz w:val="22"/>
          <w:shd w:val="clear" w:color="auto" w:fill="FFFFFF"/>
          <w:rtl/>
        </w:rPr>
      </w:pPr>
      <w:r>
        <w:rPr>
          <w:shd w:val="clear" w:color="auto" w:fill="FFFFFF"/>
          <w:rtl/>
        </w:rPr>
        <w:tab/>
      </w:r>
      <w:r w:rsidR="007C4D2E">
        <w:rPr>
          <w:rFonts w:hint="cs"/>
          <w:shd w:val="clear" w:color="auto" w:fill="FFFFFF"/>
          <w:rtl/>
        </w:rPr>
        <w:t>בסופו של יום,</w:t>
      </w:r>
      <w:r w:rsidR="007C4D2E" w:rsidRPr="0011444D">
        <w:rPr>
          <w:rFonts w:hint="cs"/>
          <w:shd w:val="clear" w:color="auto" w:fill="FFFFFF"/>
          <w:rtl/>
        </w:rPr>
        <w:t xml:space="preserve"> ניתן להרשיע נאשם על סמך ראיות נסיבתיות </w:t>
      </w:r>
      <w:r w:rsidR="007C4D2E" w:rsidRPr="0011444D">
        <w:rPr>
          <w:rFonts w:hint="eastAsia"/>
          <w:shd w:val="clear" w:color="auto" w:fill="FFFFFF"/>
          <w:rtl/>
        </w:rPr>
        <w:t>רק</w:t>
      </w:r>
      <w:r w:rsidR="007C4D2E" w:rsidRPr="0011444D">
        <w:rPr>
          <w:shd w:val="clear" w:color="auto" w:fill="FFFFFF"/>
          <w:rtl/>
        </w:rPr>
        <w:t xml:space="preserve"> </w:t>
      </w:r>
      <w:r w:rsidR="007C4D2E" w:rsidRPr="0011444D">
        <w:rPr>
          <w:rFonts w:hint="eastAsia"/>
          <w:shd w:val="clear" w:color="auto" w:fill="FFFFFF"/>
          <w:rtl/>
        </w:rPr>
        <w:t>אם</w:t>
      </w:r>
      <w:r w:rsidR="007C4D2E" w:rsidRPr="0011444D">
        <w:rPr>
          <w:shd w:val="clear" w:color="auto" w:fill="FFFFFF"/>
          <w:rtl/>
        </w:rPr>
        <w:t xml:space="preserve"> </w:t>
      </w:r>
      <w:r w:rsidR="007C4D2E" w:rsidRPr="0011444D">
        <w:rPr>
          <w:rFonts w:hint="eastAsia"/>
          <w:shd w:val="clear" w:color="auto" w:fill="FFFFFF"/>
          <w:rtl/>
        </w:rPr>
        <w:t>המסקנה</w:t>
      </w:r>
      <w:r w:rsidR="007C4D2E" w:rsidRPr="0011444D">
        <w:rPr>
          <w:shd w:val="clear" w:color="auto" w:fill="FFFFFF"/>
          <w:rtl/>
        </w:rPr>
        <w:t xml:space="preserve"> </w:t>
      </w:r>
      <w:r w:rsidR="007C4D2E" w:rsidRPr="0011444D">
        <w:rPr>
          <w:rFonts w:hint="eastAsia"/>
          <w:shd w:val="clear" w:color="auto" w:fill="FFFFFF"/>
          <w:rtl/>
        </w:rPr>
        <w:t>המרשיעה</w:t>
      </w:r>
      <w:r w:rsidR="007C4D2E" w:rsidRPr="0011444D">
        <w:rPr>
          <w:shd w:val="clear" w:color="auto" w:fill="FFFFFF"/>
          <w:rtl/>
        </w:rPr>
        <w:t xml:space="preserve">, </w:t>
      </w:r>
      <w:r w:rsidR="007C4D2E" w:rsidRPr="0011444D">
        <w:rPr>
          <w:rFonts w:hint="eastAsia"/>
          <w:shd w:val="clear" w:color="auto" w:fill="FFFFFF"/>
          <w:rtl/>
        </w:rPr>
        <w:t>אשר</w:t>
      </w:r>
      <w:r w:rsidR="007C4D2E" w:rsidRPr="0011444D">
        <w:rPr>
          <w:shd w:val="clear" w:color="auto" w:fill="FFFFFF"/>
          <w:rtl/>
        </w:rPr>
        <w:t xml:space="preserve"> </w:t>
      </w:r>
      <w:r w:rsidR="007C4D2E" w:rsidRPr="0011444D">
        <w:rPr>
          <w:rFonts w:hint="eastAsia"/>
          <w:shd w:val="clear" w:color="auto" w:fill="FFFFFF"/>
          <w:rtl/>
        </w:rPr>
        <w:t>מוסקת</w:t>
      </w:r>
      <w:r w:rsidR="007C4D2E" w:rsidRPr="0011444D">
        <w:rPr>
          <w:shd w:val="clear" w:color="auto" w:fill="FFFFFF"/>
          <w:rtl/>
        </w:rPr>
        <w:t xml:space="preserve"> </w:t>
      </w:r>
      <w:r w:rsidR="007C4D2E" w:rsidRPr="0011444D">
        <w:rPr>
          <w:rFonts w:hint="eastAsia"/>
          <w:shd w:val="clear" w:color="auto" w:fill="FFFFFF"/>
          <w:rtl/>
        </w:rPr>
        <w:t>מן</w:t>
      </w:r>
      <w:r w:rsidR="007C4D2E" w:rsidRPr="0011444D">
        <w:rPr>
          <w:shd w:val="clear" w:color="auto" w:fill="FFFFFF"/>
          <w:rtl/>
        </w:rPr>
        <w:t xml:space="preserve"> </w:t>
      </w:r>
      <w:r w:rsidR="007C4D2E" w:rsidRPr="0011444D">
        <w:rPr>
          <w:rFonts w:hint="eastAsia"/>
          <w:shd w:val="clear" w:color="auto" w:fill="FFFFFF"/>
          <w:rtl/>
        </w:rPr>
        <w:t>הראיות</w:t>
      </w:r>
      <w:r w:rsidR="007C4D2E" w:rsidRPr="0011444D">
        <w:rPr>
          <w:shd w:val="clear" w:color="auto" w:fill="FFFFFF"/>
          <w:rtl/>
        </w:rPr>
        <w:t xml:space="preserve"> </w:t>
      </w:r>
      <w:r w:rsidR="007C4D2E" w:rsidRPr="0011444D">
        <w:rPr>
          <w:rFonts w:hint="eastAsia"/>
          <w:shd w:val="clear" w:color="auto" w:fill="FFFFFF"/>
          <w:rtl/>
        </w:rPr>
        <w:t>הנסיבתיות</w:t>
      </w:r>
      <w:r w:rsidR="007C4D2E" w:rsidRPr="0011444D">
        <w:rPr>
          <w:shd w:val="clear" w:color="auto" w:fill="FFFFFF"/>
          <w:rtl/>
        </w:rPr>
        <w:t>,</w:t>
      </w:r>
      <w:r w:rsidR="007C4D2E" w:rsidRPr="0011444D">
        <w:rPr>
          <w:rFonts w:hint="cs"/>
          <w:shd w:val="clear" w:color="auto" w:fill="FFFFFF"/>
          <w:rtl/>
        </w:rPr>
        <w:t xml:space="preserve"> </w:t>
      </w:r>
      <w:r w:rsidR="00F52F40">
        <w:rPr>
          <w:rFonts w:hint="cs"/>
          <w:shd w:val="clear" w:color="auto" w:fill="FFFFFF"/>
          <w:rtl/>
        </w:rPr>
        <w:t>שוללת,</w:t>
      </w:r>
      <w:r w:rsidR="007C4D2E" w:rsidRPr="0011444D">
        <w:rPr>
          <w:shd w:val="clear" w:color="auto" w:fill="FFFFFF"/>
          <w:rtl/>
        </w:rPr>
        <w:t xml:space="preserve"> </w:t>
      </w:r>
      <w:r w:rsidR="007C4D2E" w:rsidRPr="0011444D">
        <w:rPr>
          <w:rFonts w:hint="eastAsia"/>
          <w:shd w:val="clear" w:color="auto" w:fill="FFFFFF"/>
          <w:rtl/>
        </w:rPr>
        <w:t>באופן</w:t>
      </w:r>
      <w:r w:rsidR="007C4D2E" w:rsidRPr="0011444D">
        <w:rPr>
          <w:shd w:val="clear" w:color="auto" w:fill="FFFFFF"/>
          <w:rtl/>
        </w:rPr>
        <w:t xml:space="preserve"> </w:t>
      </w:r>
      <w:r w:rsidR="007C4D2E" w:rsidRPr="0011444D">
        <w:rPr>
          <w:rFonts w:hint="eastAsia"/>
          <w:shd w:val="clear" w:color="auto" w:fill="FFFFFF"/>
          <w:rtl/>
        </w:rPr>
        <w:t>ברור</w:t>
      </w:r>
      <w:r w:rsidR="007C4D2E" w:rsidRPr="0011444D">
        <w:rPr>
          <w:shd w:val="clear" w:color="auto" w:fill="FFFFFF"/>
          <w:rtl/>
        </w:rPr>
        <w:t xml:space="preserve"> </w:t>
      </w:r>
      <w:r w:rsidR="007C4D2E" w:rsidRPr="0011444D">
        <w:rPr>
          <w:rFonts w:hint="eastAsia"/>
          <w:shd w:val="clear" w:color="auto" w:fill="FFFFFF"/>
          <w:rtl/>
        </w:rPr>
        <w:t>והחלטי</w:t>
      </w:r>
      <w:r w:rsidR="00F52F40">
        <w:rPr>
          <w:rFonts w:hint="cs"/>
          <w:shd w:val="clear" w:color="auto" w:fill="FFFFFF"/>
          <w:rtl/>
        </w:rPr>
        <w:t>,</w:t>
      </w:r>
      <w:r w:rsidR="007C4D2E" w:rsidRPr="0011444D">
        <w:rPr>
          <w:shd w:val="clear" w:color="auto" w:fill="FFFFFF"/>
          <w:rtl/>
        </w:rPr>
        <w:t xml:space="preserve"> </w:t>
      </w:r>
      <w:r w:rsidR="00F52F40">
        <w:rPr>
          <w:rFonts w:hint="cs"/>
          <w:shd w:val="clear" w:color="auto" w:fill="FFFFFF"/>
          <w:rtl/>
        </w:rPr>
        <w:t>את סבירותה של</w:t>
      </w:r>
      <w:r w:rsidR="007C4D2E" w:rsidRPr="0011444D">
        <w:rPr>
          <w:rFonts w:hint="cs"/>
          <w:shd w:val="clear" w:color="auto" w:fill="FFFFFF"/>
          <w:rtl/>
        </w:rPr>
        <w:t xml:space="preserve"> </w:t>
      </w:r>
      <w:r w:rsidR="007C4D2E" w:rsidRPr="0011444D">
        <w:rPr>
          <w:rFonts w:hint="eastAsia"/>
          <w:shd w:val="clear" w:color="auto" w:fill="FFFFFF"/>
          <w:rtl/>
        </w:rPr>
        <w:t>כל</w:t>
      </w:r>
      <w:r w:rsidR="007C4D2E" w:rsidRPr="0011444D">
        <w:rPr>
          <w:shd w:val="clear" w:color="auto" w:fill="FFFFFF"/>
          <w:rtl/>
        </w:rPr>
        <w:t xml:space="preserve"> </w:t>
      </w:r>
      <w:r w:rsidR="00B55BC9">
        <w:rPr>
          <w:rFonts w:hint="eastAsia"/>
          <w:shd w:val="clear" w:color="auto" w:fill="FFFFFF"/>
          <w:rtl/>
        </w:rPr>
        <w:t>ת</w:t>
      </w:r>
      <w:r w:rsidR="00F52F40">
        <w:rPr>
          <w:rFonts w:hint="eastAsia"/>
          <w:shd w:val="clear" w:color="auto" w:fill="FFFFFF"/>
          <w:rtl/>
        </w:rPr>
        <w:t>ז</w:t>
      </w:r>
      <w:r w:rsidR="00F52F40">
        <w:rPr>
          <w:rFonts w:hint="cs"/>
          <w:shd w:val="clear" w:color="auto" w:fill="FFFFFF"/>
          <w:rtl/>
        </w:rPr>
        <w:t>ת חפות</w:t>
      </w:r>
      <w:r w:rsidR="007C4D2E" w:rsidRPr="0011444D">
        <w:rPr>
          <w:shd w:val="clear" w:color="auto" w:fill="FFFFFF"/>
          <w:rtl/>
        </w:rPr>
        <w:t xml:space="preserve"> </w:t>
      </w:r>
      <w:r w:rsidR="007C4D2E" w:rsidRPr="0011444D">
        <w:rPr>
          <w:rFonts w:hint="cs"/>
          <w:shd w:val="clear" w:color="auto" w:fill="FFFFFF"/>
          <w:rtl/>
        </w:rPr>
        <w:t>(</w:t>
      </w:r>
      <w:r w:rsidR="00912E18" w:rsidRPr="00912E18">
        <w:rPr>
          <w:rFonts w:ascii="Century" w:hAnsi="Century"/>
          <w:sz w:val="22"/>
          <w:rtl/>
        </w:rPr>
        <w:t xml:space="preserve">ע"פ 8808/14 </w:t>
      </w:r>
      <w:r w:rsidR="00912E18" w:rsidRPr="00912E18">
        <w:rPr>
          <w:rFonts w:ascii="Century" w:hAnsi="Century" w:cs="Miriam"/>
          <w:b/>
          <w:spacing w:val="0"/>
          <w:sz w:val="22"/>
          <w:szCs w:val="24"/>
          <w:rtl/>
        </w:rPr>
        <w:t>פחימה נ' מדינת ישראל</w:t>
      </w:r>
      <w:r w:rsidR="00912E18">
        <w:rPr>
          <w:rFonts w:ascii="Century" w:hAnsi="Century" w:hint="cs"/>
          <w:sz w:val="22"/>
          <w:rtl/>
        </w:rPr>
        <w:t>, פסקה 40</w:t>
      </w:r>
      <w:r w:rsidR="00912E18" w:rsidRPr="00912E18">
        <w:rPr>
          <w:rFonts w:ascii="Century" w:hAnsi="Century"/>
          <w:sz w:val="22"/>
          <w:rtl/>
        </w:rPr>
        <w:t xml:space="preserve"> (</w:t>
      </w:r>
      <w:r w:rsidR="00912E18">
        <w:rPr>
          <w:rFonts w:ascii="Century" w:hAnsi="Century"/>
          <w:sz w:val="22"/>
          <w:rtl/>
        </w:rPr>
        <w:t>10.</w:t>
      </w:r>
      <w:r w:rsidR="00912E18" w:rsidRPr="00912E18">
        <w:rPr>
          <w:rFonts w:ascii="Century" w:hAnsi="Century"/>
          <w:sz w:val="22"/>
          <w:rtl/>
        </w:rPr>
        <w:t>1.2017)</w:t>
      </w:r>
      <w:r w:rsidR="00A45148">
        <w:rPr>
          <w:rFonts w:ascii="Century" w:hAnsi="Century" w:hint="cs"/>
          <w:sz w:val="22"/>
          <w:shd w:val="clear" w:color="auto" w:fill="FFFFFF"/>
          <w:rtl/>
        </w:rPr>
        <w:t xml:space="preserve"> (להלן: עניין </w:t>
      </w:r>
      <w:r w:rsidR="00A45148">
        <w:rPr>
          <w:rFonts w:ascii="Century" w:hAnsi="Century" w:cs="Miriam" w:hint="cs"/>
          <w:b/>
          <w:spacing w:val="0"/>
          <w:sz w:val="22"/>
          <w:szCs w:val="24"/>
          <w:shd w:val="clear" w:color="auto" w:fill="FFFFFF"/>
          <w:rtl/>
        </w:rPr>
        <w:t>פחימה</w:t>
      </w:r>
      <w:r w:rsidR="00912E18">
        <w:rPr>
          <w:rFonts w:ascii="Century" w:hAnsi="Century" w:hint="cs"/>
          <w:sz w:val="22"/>
          <w:shd w:val="clear" w:color="auto" w:fill="FFFFFF"/>
          <w:rtl/>
        </w:rPr>
        <w:t>)</w:t>
      </w:r>
      <w:r w:rsidR="00E57B5F">
        <w:rPr>
          <w:rFonts w:ascii="Century" w:hAnsi="Century" w:hint="cs"/>
          <w:sz w:val="22"/>
          <w:shd w:val="clear" w:color="auto" w:fill="FFFFFF"/>
          <w:rtl/>
        </w:rPr>
        <w:t>)</w:t>
      </w:r>
      <w:r w:rsidR="00912E18">
        <w:rPr>
          <w:rFonts w:ascii="Century" w:hAnsi="Century" w:hint="cs"/>
          <w:sz w:val="22"/>
          <w:shd w:val="clear" w:color="auto" w:fill="FFFFFF"/>
          <w:rtl/>
        </w:rPr>
        <w:t xml:space="preserve">. </w:t>
      </w:r>
    </w:p>
    <w:p w:rsidR="007C4D2E" w:rsidRDefault="007C4D2E" w:rsidP="007C4D2E">
      <w:pPr>
        <w:pStyle w:val="Ruller41"/>
        <w:rPr>
          <w:rtl/>
        </w:rPr>
      </w:pPr>
    </w:p>
    <w:p w:rsidR="007C4D2E" w:rsidRPr="007F5B0A" w:rsidRDefault="007C4D2E" w:rsidP="000227B4">
      <w:pPr>
        <w:pStyle w:val="Ruller4"/>
        <w:rPr>
          <w:rtl/>
        </w:rPr>
      </w:pPr>
      <w:r>
        <w:rPr>
          <w:rFonts w:ascii="FrankRuehl" w:hAnsi="FrankRuehl" w:hint="cs"/>
          <w:sz w:val="28"/>
          <w:shd w:val="clear" w:color="auto" w:fill="FFFFFF"/>
          <w:rtl/>
        </w:rPr>
        <w:t xml:space="preserve">ככלל, </w:t>
      </w:r>
      <w:r w:rsidR="004C2E09">
        <w:rPr>
          <w:rFonts w:hint="cs"/>
          <w:rtl/>
        </w:rPr>
        <w:t>מאחר ש</w:t>
      </w:r>
      <w:r>
        <w:rPr>
          <w:rtl/>
        </w:rPr>
        <w:t>הרשעה על יסוד ראיות נסיבתיות מבוססת על הסקת מסקנות לוגיות, עובדה זו מקלה על ערכאת הערעור לבחון ולהתערב בהליך הסקת המסקנות של הערכאה הדיונית</w:t>
      </w:r>
      <w:r>
        <w:rPr>
          <w:rFonts w:hint="cs"/>
          <w:rtl/>
        </w:rPr>
        <w:t>.</w:t>
      </w:r>
      <w:r w:rsidR="00570A64">
        <w:rPr>
          <w:rFonts w:hint="cs"/>
          <w:rtl/>
        </w:rPr>
        <w:t xml:space="preserve"> </w:t>
      </w:r>
      <w:r>
        <w:rPr>
          <w:rFonts w:hint="cs"/>
          <w:rtl/>
        </w:rPr>
        <w:t>עם זאת, טיבו של המבחן התלת-שלבי משליך על רף ההתערבות של ערכאת הערעור בשלביו השונים.</w:t>
      </w:r>
      <w:r w:rsidRPr="00570A64">
        <w:rPr>
          <w:rFonts w:ascii="FrankRuehl" w:hAnsi="FrankRuehl" w:hint="cs"/>
          <w:sz w:val="28"/>
          <w:shd w:val="clear" w:color="auto" w:fill="FFFFFF"/>
          <w:rtl/>
        </w:rPr>
        <w:t xml:space="preserve"> </w:t>
      </w:r>
      <w:r>
        <w:rPr>
          <w:rtl/>
        </w:rPr>
        <w:t>ככל שהדברים מתייחסים לשלב הראשון של הבחינה</w:t>
      </w:r>
      <w:r>
        <w:rPr>
          <w:rFonts w:hint="cs"/>
          <w:rtl/>
        </w:rPr>
        <w:t xml:space="preserve"> </w:t>
      </w:r>
      <w:r>
        <w:rPr>
          <w:rtl/>
        </w:rPr>
        <w:t xml:space="preserve">– שלב קביעת הממצאים העובדתיים, ערכאת הערעור לא תיטה להתערב בממצאי עובדה ומהימנות שנקבעו על ידי הערכאה הדיונית, אלא במצבים חריגים. לעומת זאת, נטיית בית המשפט בערכאת הערעור להתערב בממצאים הנוגעים לשלב השני ולשלב השלישי תהיה </w:t>
      </w:r>
      <w:r w:rsidR="000227B4">
        <w:rPr>
          <w:rFonts w:hint="cs"/>
          <w:rtl/>
        </w:rPr>
        <w:t>מקלה</w:t>
      </w:r>
      <w:r>
        <w:rPr>
          <w:rtl/>
        </w:rPr>
        <w:t xml:space="preserve"> יותר, בהיעדר יתרון לערכאה הדיונית </w:t>
      </w:r>
      <w:r>
        <w:rPr>
          <w:rFonts w:hint="cs"/>
          <w:rtl/>
        </w:rPr>
        <w:t xml:space="preserve">(עניין </w:t>
      </w:r>
      <w:r w:rsidRPr="00570A64">
        <w:rPr>
          <w:rFonts w:ascii="Century" w:hAnsi="Century" w:cs="Miriam" w:hint="cs"/>
          <w:b/>
          <w:spacing w:val="0"/>
          <w:sz w:val="22"/>
          <w:szCs w:val="24"/>
          <w:rtl/>
        </w:rPr>
        <w:t>חן</w:t>
      </w:r>
      <w:r>
        <w:rPr>
          <w:rFonts w:hint="cs"/>
          <w:rtl/>
        </w:rPr>
        <w:t xml:space="preserve">, </w:t>
      </w:r>
      <w:r w:rsidR="00454A07">
        <w:rPr>
          <w:rFonts w:hint="cs"/>
          <w:rtl/>
        </w:rPr>
        <w:t>ב</w:t>
      </w:r>
      <w:r>
        <w:rPr>
          <w:rFonts w:hint="cs"/>
          <w:rtl/>
        </w:rPr>
        <w:t>פסקאות 48-47</w:t>
      </w:r>
      <w:r w:rsidR="00A45148">
        <w:rPr>
          <w:rFonts w:hint="cs"/>
          <w:rtl/>
        </w:rPr>
        <w:t xml:space="preserve">; עניין </w:t>
      </w:r>
      <w:r w:rsidR="00A45148" w:rsidRPr="00570A64">
        <w:rPr>
          <w:rFonts w:ascii="Century" w:hAnsi="Century" w:cs="Miriam" w:hint="cs"/>
          <w:b/>
          <w:spacing w:val="0"/>
          <w:sz w:val="22"/>
          <w:szCs w:val="24"/>
          <w:rtl/>
        </w:rPr>
        <w:t>פחימה</w:t>
      </w:r>
      <w:r w:rsidR="00A45148" w:rsidRPr="00570A64">
        <w:rPr>
          <w:rFonts w:ascii="Century" w:hAnsi="Century" w:hint="cs"/>
          <w:sz w:val="22"/>
          <w:rtl/>
        </w:rPr>
        <w:t>, בפסקה 43</w:t>
      </w:r>
      <w:r>
        <w:rPr>
          <w:rFonts w:hint="cs"/>
          <w:rtl/>
        </w:rPr>
        <w:t xml:space="preserve">).  </w:t>
      </w:r>
    </w:p>
    <w:p w:rsidR="007C4D2E" w:rsidRPr="005734A3" w:rsidRDefault="007C4D2E" w:rsidP="007C4D2E">
      <w:pPr>
        <w:pStyle w:val="Ruller41"/>
        <w:rPr>
          <w:rFonts w:ascii="FrankRuehl" w:hAnsi="FrankRuehl"/>
          <w:color w:val="000000"/>
          <w:sz w:val="28"/>
          <w:shd w:val="clear" w:color="auto" w:fill="FFFFFF"/>
          <w:rtl/>
        </w:rPr>
      </w:pPr>
    </w:p>
    <w:p w:rsidR="00200412" w:rsidRPr="00200412" w:rsidRDefault="007C4D2E" w:rsidP="00200412">
      <w:pPr>
        <w:pStyle w:val="Ruller41"/>
        <w:rPr>
          <w:rFonts w:ascii="Century" w:hAnsi="Century" w:cs="Miriam"/>
          <w:b/>
          <w:spacing w:val="0"/>
          <w:szCs w:val="24"/>
          <w:shd w:val="clear" w:color="auto" w:fill="FFFFFF"/>
          <w:rtl/>
        </w:rPr>
      </w:pPr>
      <w:r w:rsidRPr="0011444D">
        <w:rPr>
          <w:rFonts w:ascii="Century" w:hAnsi="Century" w:cs="Miriam" w:hint="cs"/>
          <w:b/>
          <w:spacing w:val="0"/>
          <w:szCs w:val="24"/>
          <w:shd w:val="clear" w:color="auto" w:fill="FFFFFF"/>
          <w:rtl/>
        </w:rPr>
        <w:t>מן הכלל אל הפרט</w:t>
      </w:r>
    </w:p>
    <w:p w:rsidR="007C4D2E" w:rsidRPr="005734A3" w:rsidRDefault="007C4D2E" w:rsidP="007C4D2E">
      <w:pPr>
        <w:pStyle w:val="Ruller41"/>
        <w:rPr>
          <w:rFonts w:ascii="FrankRuehl" w:hAnsi="FrankRuehl"/>
          <w:color w:val="000000"/>
          <w:sz w:val="28"/>
          <w:shd w:val="clear" w:color="auto" w:fill="FFFFFF"/>
          <w:rtl/>
        </w:rPr>
      </w:pPr>
    </w:p>
    <w:p w:rsidR="00200412" w:rsidRPr="00846EA0" w:rsidRDefault="007C4D2E" w:rsidP="00A175E2">
      <w:pPr>
        <w:pStyle w:val="Ruller4"/>
        <w:overflowPunct/>
        <w:autoSpaceDE/>
        <w:autoSpaceDN/>
        <w:adjustRightInd/>
        <w:textAlignment w:val="auto"/>
        <w:rPr>
          <w:rFonts w:ascii="FrankRuehl" w:hAnsi="FrankRuehl"/>
          <w:color w:val="000000"/>
          <w:sz w:val="28"/>
          <w:shd w:val="clear" w:color="auto" w:fill="FFFFFF"/>
          <w:rtl/>
        </w:rPr>
      </w:pPr>
      <w:r w:rsidRPr="005734A3">
        <w:rPr>
          <w:rFonts w:ascii="FrankRuehl" w:hAnsi="FrankRuehl" w:hint="cs"/>
          <w:color w:val="000000"/>
          <w:sz w:val="28"/>
          <w:shd w:val="clear" w:color="auto" w:fill="FFFFFF"/>
          <w:rtl/>
        </w:rPr>
        <w:t xml:space="preserve">בית המשפט המחוזי </w:t>
      </w:r>
      <w:r>
        <w:rPr>
          <w:rFonts w:ascii="FrankRuehl" w:hAnsi="FrankRuehl" w:hint="cs"/>
          <w:color w:val="000000"/>
          <w:sz w:val="28"/>
          <w:shd w:val="clear" w:color="auto" w:fill="FFFFFF"/>
          <w:rtl/>
        </w:rPr>
        <w:t xml:space="preserve">קבע בהכרעת דינו </w:t>
      </w:r>
      <w:r w:rsidR="002971BE">
        <w:rPr>
          <w:rFonts w:ascii="FrankRuehl" w:hAnsi="FrankRuehl" w:hint="cs"/>
          <w:color w:val="000000"/>
          <w:sz w:val="28"/>
          <w:shd w:val="clear" w:color="auto" w:fill="FFFFFF"/>
          <w:rtl/>
        </w:rPr>
        <w:t>מספר רב של</w:t>
      </w:r>
      <w:r>
        <w:rPr>
          <w:rFonts w:ascii="FrankRuehl" w:hAnsi="FrankRuehl" w:hint="cs"/>
          <w:color w:val="000000"/>
          <w:sz w:val="28"/>
          <w:shd w:val="clear" w:color="auto" w:fill="FFFFFF"/>
          <w:rtl/>
        </w:rPr>
        <w:t xml:space="preserve"> </w:t>
      </w:r>
      <w:r w:rsidR="00EB5293">
        <w:rPr>
          <w:rFonts w:ascii="FrankRuehl" w:hAnsi="FrankRuehl" w:hint="cs"/>
          <w:color w:val="000000"/>
          <w:sz w:val="28"/>
          <w:shd w:val="clear" w:color="auto" w:fill="FFFFFF"/>
          <w:rtl/>
        </w:rPr>
        <w:t>קביעות עובדתיות</w:t>
      </w:r>
      <w:r w:rsidR="008F373B">
        <w:rPr>
          <w:rFonts w:ascii="FrankRuehl" w:hAnsi="FrankRuehl" w:hint="cs"/>
          <w:color w:val="000000"/>
          <w:sz w:val="28"/>
          <w:shd w:val="clear" w:color="auto" w:fill="FFFFFF"/>
          <w:rtl/>
        </w:rPr>
        <w:t xml:space="preserve"> ה</w:t>
      </w:r>
      <w:r w:rsidR="00A175E2">
        <w:rPr>
          <w:rFonts w:ascii="FrankRuehl" w:hAnsi="FrankRuehl" w:hint="cs"/>
          <w:color w:val="000000"/>
          <w:sz w:val="28"/>
          <w:shd w:val="clear" w:color="auto" w:fill="FFFFFF"/>
          <w:rtl/>
        </w:rPr>
        <w:t>פרוסות על ציר הזמן אשר מהן</w:t>
      </w:r>
      <w:r>
        <w:rPr>
          <w:rFonts w:ascii="FrankRuehl" w:hAnsi="FrankRuehl" w:hint="cs"/>
          <w:color w:val="000000"/>
          <w:sz w:val="28"/>
          <w:shd w:val="clear" w:color="auto" w:fill="FFFFFF"/>
          <w:rtl/>
        </w:rPr>
        <w:t xml:space="preserve"> הסיק כי המערער הוא שרצח את המנוחה. </w:t>
      </w:r>
      <w:r>
        <w:rPr>
          <w:rFonts w:hint="cs"/>
          <w:rtl/>
        </w:rPr>
        <w:t xml:space="preserve">יש לומר באופן ברור </w:t>
      </w:r>
      <w:r>
        <w:rPr>
          <w:rtl/>
        </w:rPr>
        <w:t>–</w:t>
      </w:r>
      <w:r w:rsidR="00E93BB4">
        <w:rPr>
          <w:rFonts w:hint="cs"/>
          <w:rtl/>
        </w:rPr>
        <w:t xml:space="preserve"> מדובר במארג ראיות נסיב</w:t>
      </w:r>
      <w:r w:rsidR="00A175E2">
        <w:rPr>
          <w:rFonts w:hint="cs"/>
          <w:rtl/>
        </w:rPr>
        <w:t xml:space="preserve">תיות איכותי ומקיף ביותר הכולל גם מניע ברור ומובהק לרצח; </w:t>
      </w:r>
      <w:r>
        <w:rPr>
          <w:rFonts w:hint="cs"/>
          <w:rtl/>
        </w:rPr>
        <w:t>ממקם את המ</w:t>
      </w:r>
      <w:r w:rsidR="00A175E2">
        <w:rPr>
          <w:rFonts w:hint="cs"/>
          <w:rtl/>
        </w:rPr>
        <w:t>ערער בזירת הרצח בעיתוי הרלוונטי</w:t>
      </w:r>
      <w:r>
        <w:rPr>
          <w:rFonts w:hint="cs"/>
          <w:rtl/>
        </w:rPr>
        <w:t>; ומצביע על התנהגות מפלילה עד מאוד של המערער במספר רב של היבטים</w:t>
      </w:r>
      <w:r w:rsidR="00A175E2">
        <w:rPr>
          <w:rFonts w:hint="cs"/>
          <w:rtl/>
        </w:rPr>
        <w:t xml:space="preserve"> לאחר המעשה</w:t>
      </w:r>
      <w:r>
        <w:rPr>
          <w:rFonts w:hint="cs"/>
          <w:rtl/>
        </w:rPr>
        <w:t xml:space="preserve">. </w:t>
      </w:r>
    </w:p>
    <w:p w:rsidR="00200412" w:rsidRPr="00200412" w:rsidRDefault="00200412" w:rsidP="00200412">
      <w:pPr>
        <w:pStyle w:val="Ruller41"/>
      </w:pPr>
    </w:p>
    <w:p w:rsidR="00023ED0" w:rsidRPr="00023ED0" w:rsidRDefault="003A1002" w:rsidP="00E85C07">
      <w:pPr>
        <w:pStyle w:val="Ruller4"/>
      </w:pPr>
      <w:r w:rsidRPr="003A1002">
        <w:rPr>
          <w:rFonts w:hint="cs"/>
          <w:rtl/>
        </w:rPr>
        <w:t xml:space="preserve">כפי שציינתי בעבר: </w:t>
      </w:r>
      <w:r w:rsidRPr="003A1002">
        <w:rPr>
          <w:rtl/>
        </w:rPr>
        <w:t>"</w:t>
      </w:r>
      <w:r w:rsidRPr="003A1002">
        <w:rPr>
          <w:rFonts w:ascii="Century" w:hAnsi="Century" w:cs="Miriam" w:hint="cs"/>
          <w:b/>
          <w:spacing w:val="0"/>
          <w:sz w:val="22"/>
          <w:szCs w:val="24"/>
          <w:rtl/>
        </w:rPr>
        <w:t xml:space="preserve">[...] </w:t>
      </w:r>
      <w:r w:rsidRPr="003A1002">
        <w:rPr>
          <w:rFonts w:ascii="Century" w:hAnsi="Century" w:cs="Miriam"/>
          <w:b/>
          <w:spacing w:val="0"/>
          <w:sz w:val="22"/>
          <w:szCs w:val="24"/>
          <w:rtl/>
        </w:rPr>
        <w:t>משנמצא מקבץ של ראיות נסיבתיות לחובת הנאשם, וזאת להבדיל מראיה נסיבתית בודדת, אזי, בחינת כל אחת מן הראיות תיעשה על רקע ובהתייחס לראיות הנוספות הסובבות אותה ולא באופן נפרד ועצמאי</w:t>
      </w:r>
      <w:r w:rsidRPr="003A1002">
        <w:rPr>
          <w:rFonts w:hint="cs"/>
          <w:rtl/>
        </w:rPr>
        <w:t xml:space="preserve">" </w:t>
      </w:r>
      <w:r>
        <w:rPr>
          <w:rFonts w:hint="cs"/>
          <w:rtl/>
        </w:rPr>
        <w:t>(</w:t>
      </w:r>
      <w:r w:rsidRPr="003A1002">
        <w:rPr>
          <w:rtl/>
        </w:rPr>
        <w:t>תפ"ח (מחוזי חי') 42731-07-12 </w:t>
      </w:r>
      <w:r w:rsidRPr="00023ED0">
        <w:rPr>
          <w:rFonts w:ascii="Century" w:hAnsi="Century" w:cs="Miriam"/>
          <w:b/>
          <w:spacing w:val="0"/>
          <w:sz w:val="22"/>
          <w:szCs w:val="24"/>
          <w:rtl/>
        </w:rPr>
        <w:t>מדינת ישראל נ' זאהדה</w:t>
      </w:r>
      <w:r w:rsidRPr="00023ED0">
        <w:rPr>
          <w:rtl/>
        </w:rPr>
        <w:t> </w:t>
      </w:r>
      <w:r w:rsidRPr="003A1002">
        <w:rPr>
          <w:rtl/>
        </w:rPr>
        <w:t>(</w:t>
      </w:r>
      <w:r>
        <w:rPr>
          <w:rFonts w:hint="cs"/>
          <w:rtl/>
        </w:rPr>
        <w:t>9.9.2014</w:t>
      </w:r>
      <w:r w:rsidRPr="003A1002">
        <w:rPr>
          <w:rtl/>
        </w:rPr>
        <w:t>)</w:t>
      </w:r>
      <w:r>
        <w:rPr>
          <w:rFonts w:hint="cs"/>
          <w:rtl/>
        </w:rPr>
        <w:t xml:space="preserve">). </w:t>
      </w:r>
      <w:r w:rsidRPr="003A1002">
        <w:rPr>
          <w:rFonts w:hint="cs"/>
          <w:shd w:val="clear" w:color="auto" w:fill="FFFFFF"/>
          <w:rtl/>
        </w:rPr>
        <w:t xml:space="preserve">חרף זאת, </w:t>
      </w:r>
      <w:r>
        <w:rPr>
          <w:rFonts w:hint="cs"/>
          <w:shd w:val="clear" w:color="auto" w:fill="FFFFFF"/>
          <w:rtl/>
        </w:rPr>
        <w:t>באי-כוח המערער</w:t>
      </w:r>
      <w:r w:rsidRPr="003A1002">
        <w:rPr>
          <w:rFonts w:hint="cs"/>
          <w:shd w:val="clear" w:color="auto" w:fill="FFFFFF"/>
          <w:rtl/>
        </w:rPr>
        <w:t xml:space="preserve"> מבקשים לבודד ראיות מסוימות מבין צבר הראיות הקיים</w:t>
      </w:r>
      <w:r w:rsidR="00846EA0">
        <w:rPr>
          <w:rFonts w:hint="cs"/>
          <w:shd w:val="clear" w:color="auto" w:fill="FFFFFF"/>
          <w:rtl/>
        </w:rPr>
        <w:t xml:space="preserve">, לנתק אותן מיתר </w:t>
      </w:r>
      <w:r w:rsidR="00E85C07">
        <w:rPr>
          <w:rFonts w:hint="cs"/>
          <w:shd w:val="clear" w:color="auto" w:fill="FFFFFF"/>
          <w:rtl/>
        </w:rPr>
        <w:t>חומר ה</w:t>
      </w:r>
      <w:r w:rsidR="00846EA0">
        <w:rPr>
          <w:rFonts w:hint="cs"/>
          <w:shd w:val="clear" w:color="auto" w:fill="FFFFFF"/>
          <w:rtl/>
        </w:rPr>
        <w:t>ראיות</w:t>
      </w:r>
      <w:r w:rsidR="00E85C07">
        <w:rPr>
          <w:rFonts w:hint="cs"/>
          <w:shd w:val="clear" w:color="auto" w:fill="FFFFFF"/>
          <w:rtl/>
        </w:rPr>
        <w:t>,</w:t>
      </w:r>
      <w:r w:rsidRPr="003A1002">
        <w:rPr>
          <w:rFonts w:hint="cs"/>
          <w:shd w:val="clear" w:color="auto" w:fill="FFFFFF"/>
          <w:rtl/>
        </w:rPr>
        <w:t xml:space="preserve"> ולהעניק לכל אחת מהן </w:t>
      </w:r>
      <w:r w:rsidRPr="003A1002">
        <w:rPr>
          <w:rFonts w:hint="cs"/>
          <w:rtl/>
        </w:rPr>
        <w:t>בנפרד הסבר כלשהו שיכול להפחית ממשקלן</w:t>
      </w:r>
      <w:r>
        <w:rPr>
          <w:rFonts w:hint="cs"/>
          <w:rtl/>
        </w:rPr>
        <w:t>.</w:t>
      </w:r>
      <w:r w:rsidR="00200412" w:rsidRPr="003A1002">
        <w:rPr>
          <w:rFonts w:hint="cs"/>
          <w:shd w:val="clear" w:color="auto" w:fill="FFFFFF"/>
          <w:rtl/>
        </w:rPr>
        <w:t xml:space="preserve"> </w:t>
      </w:r>
    </w:p>
    <w:p w:rsidR="00023ED0" w:rsidRDefault="00023ED0" w:rsidP="00023ED0">
      <w:pPr>
        <w:pStyle w:val="Ruller4"/>
        <w:numPr>
          <w:ilvl w:val="0"/>
          <w:numId w:val="0"/>
        </w:numPr>
        <w:rPr>
          <w:shd w:val="clear" w:color="auto" w:fill="FFFFFF"/>
          <w:rtl/>
        </w:rPr>
      </w:pPr>
    </w:p>
    <w:p w:rsidR="00872189" w:rsidRDefault="00023ED0" w:rsidP="002C3E8B">
      <w:pPr>
        <w:pStyle w:val="Ruller4"/>
        <w:numPr>
          <w:ilvl w:val="0"/>
          <w:numId w:val="0"/>
        </w:numPr>
        <w:rPr>
          <w:shd w:val="clear" w:color="auto" w:fill="FFFFFF"/>
          <w:rtl/>
        </w:rPr>
      </w:pPr>
      <w:r>
        <w:rPr>
          <w:shd w:val="clear" w:color="auto" w:fill="FFFFFF"/>
          <w:rtl/>
        </w:rPr>
        <w:tab/>
      </w:r>
      <w:r w:rsidR="002971BE">
        <w:rPr>
          <w:rFonts w:hint="cs"/>
          <w:shd w:val="clear" w:color="auto" w:fill="FFFFFF"/>
          <w:rtl/>
        </w:rPr>
        <w:t>מלבד זאת,</w:t>
      </w:r>
      <w:r w:rsidR="003A1002" w:rsidRPr="003A1002">
        <w:rPr>
          <w:rFonts w:hint="cs"/>
          <w:shd w:val="clear" w:color="auto" w:fill="FFFFFF"/>
          <w:rtl/>
        </w:rPr>
        <w:t xml:space="preserve"> </w:t>
      </w:r>
      <w:r w:rsidR="007C4D2E" w:rsidRPr="003A1002">
        <w:rPr>
          <w:rFonts w:hint="cs"/>
          <w:shd w:val="clear" w:color="auto" w:fill="FFFFFF"/>
          <w:rtl/>
        </w:rPr>
        <w:t>טענות המערער</w:t>
      </w:r>
      <w:r w:rsidR="00F905FC" w:rsidRPr="003A1002">
        <w:rPr>
          <w:rFonts w:hint="cs"/>
          <w:shd w:val="clear" w:color="auto" w:fill="FFFFFF"/>
          <w:rtl/>
        </w:rPr>
        <w:t xml:space="preserve"> במישור זה</w:t>
      </w:r>
      <w:r w:rsidR="007C4D2E" w:rsidRPr="003A1002">
        <w:rPr>
          <w:rFonts w:hint="cs"/>
          <w:shd w:val="clear" w:color="auto" w:fill="FFFFFF"/>
          <w:rtl/>
        </w:rPr>
        <w:t xml:space="preserve"> </w:t>
      </w:r>
      <w:r w:rsidR="007C4D2E" w:rsidRPr="003A1002">
        <w:rPr>
          <w:shd w:val="clear" w:color="auto" w:fill="FFFFFF"/>
          <w:rtl/>
        </w:rPr>
        <w:t>–</w:t>
      </w:r>
      <w:r w:rsidR="007C4D2E" w:rsidRPr="003A1002">
        <w:rPr>
          <w:rFonts w:hint="cs"/>
          <w:shd w:val="clear" w:color="auto" w:fill="FFFFFF"/>
          <w:rtl/>
        </w:rPr>
        <w:t xml:space="preserve"> רובן ככולן </w:t>
      </w:r>
      <w:r w:rsidR="007C4D2E" w:rsidRPr="003A1002">
        <w:rPr>
          <w:shd w:val="clear" w:color="auto" w:fill="FFFFFF"/>
          <w:rtl/>
        </w:rPr>
        <w:t>–</w:t>
      </w:r>
      <w:r w:rsidR="007C4D2E" w:rsidRPr="003A1002">
        <w:rPr>
          <w:rFonts w:hint="cs"/>
          <w:shd w:val="clear" w:color="auto" w:fill="FFFFFF"/>
          <w:rtl/>
        </w:rPr>
        <w:t xml:space="preserve"> </w:t>
      </w:r>
      <w:r w:rsidR="00872189">
        <w:rPr>
          <w:rFonts w:hint="cs"/>
          <w:shd w:val="clear" w:color="auto" w:fill="FFFFFF"/>
          <w:rtl/>
        </w:rPr>
        <w:t>מופנות</w:t>
      </w:r>
      <w:r w:rsidR="007C4D2E" w:rsidRPr="003A1002">
        <w:rPr>
          <w:rFonts w:hint="cs"/>
          <w:shd w:val="clear" w:color="auto" w:fill="FFFFFF"/>
          <w:rtl/>
        </w:rPr>
        <w:t xml:space="preserve"> כלפי ממצאי עובדה ומהימנות שקבעה הערכאה הדיונית</w:t>
      </w:r>
      <w:r w:rsidR="003A1002">
        <w:rPr>
          <w:rFonts w:hint="cs"/>
          <w:rtl/>
        </w:rPr>
        <w:t xml:space="preserve">. </w:t>
      </w:r>
      <w:r w:rsidR="007C4D2E" w:rsidRPr="00A0790A">
        <w:rPr>
          <w:rFonts w:hint="cs"/>
          <w:rtl/>
        </w:rPr>
        <w:t xml:space="preserve">כלל ידוע הוא כי </w:t>
      </w:r>
      <w:r w:rsidR="007C4D2E" w:rsidRPr="00A0790A">
        <w:rPr>
          <w:rtl/>
        </w:rPr>
        <w:t>ערכאת הערעור אינה נוהגת להתערב בממצאים מסוג זה שנקבעו על ידי הערכאה הדיונית</w:t>
      </w:r>
      <w:r w:rsidR="00510342">
        <w:rPr>
          <w:rFonts w:hint="cs"/>
          <w:rtl/>
        </w:rPr>
        <w:t>,</w:t>
      </w:r>
      <w:r w:rsidR="007C4D2E" w:rsidRPr="00A0790A">
        <w:rPr>
          <w:rtl/>
        </w:rPr>
        <w:t xml:space="preserve"> אשר התרשמה באורח ישיר מהעדויות שהובאו בפניה ומהשתלבותן במארג הראייתי</w:t>
      </w:r>
      <w:r w:rsidR="007C4D2E" w:rsidRPr="003A1002">
        <w:rPr>
          <w:rFonts w:hint="cs"/>
          <w:shd w:val="clear" w:color="auto" w:fill="FFFFFF"/>
          <w:rtl/>
        </w:rPr>
        <w:t xml:space="preserve"> (ע"פ 8199/20 </w:t>
      </w:r>
      <w:r w:rsidR="007C4D2E" w:rsidRPr="003A1002">
        <w:rPr>
          <w:rFonts w:ascii="Century" w:hAnsi="Century" w:cs="Miriam" w:hint="cs"/>
          <w:b/>
          <w:spacing w:val="0"/>
          <w:sz w:val="22"/>
          <w:szCs w:val="24"/>
          <w:shd w:val="clear" w:color="auto" w:fill="FFFFFF"/>
          <w:rtl/>
        </w:rPr>
        <w:t>זיאדאת נ' מדינת ישראל</w:t>
      </w:r>
      <w:r w:rsidR="00EB5293" w:rsidRPr="003A1002">
        <w:rPr>
          <w:rFonts w:hint="cs"/>
          <w:shd w:val="clear" w:color="auto" w:fill="FFFFFF"/>
          <w:rtl/>
        </w:rPr>
        <w:t>, פסקה 24 (30.4.2023)).</w:t>
      </w:r>
      <w:r w:rsidR="002B2922">
        <w:rPr>
          <w:rFonts w:hint="cs"/>
          <w:rtl/>
        </w:rPr>
        <w:t xml:space="preserve"> </w:t>
      </w:r>
    </w:p>
    <w:p w:rsidR="00872189" w:rsidRDefault="00872189" w:rsidP="00872189">
      <w:pPr>
        <w:pStyle w:val="Ruller4"/>
        <w:numPr>
          <w:ilvl w:val="0"/>
          <w:numId w:val="0"/>
        </w:numPr>
        <w:rPr>
          <w:shd w:val="clear" w:color="auto" w:fill="FFFFFF"/>
          <w:rtl/>
        </w:rPr>
      </w:pPr>
    </w:p>
    <w:p w:rsidR="005611E5" w:rsidRPr="003A1002" w:rsidRDefault="00872189" w:rsidP="00872189">
      <w:pPr>
        <w:pStyle w:val="Ruller4"/>
        <w:numPr>
          <w:ilvl w:val="0"/>
          <w:numId w:val="0"/>
        </w:numPr>
      </w:pPr>
      <w:r>
        <w:rPr>
          <w:shd w:val="clear" w:color="auto" w:fill="FFFFFF"/>
          <w:rtl/>
        </w:rPr>
        <w:lastRenderedPageBreak/>
        <w:tab/>
      </w:r>
      <w:r w:rsidR="007C4D2E" w:rsidRPr="003A1002">
        <w:rPr>
          <w:rFonts w:hint="cs"/>
          <w:shd w:val="clear" w:color="auto" w:fill="FFFFFF"/>
          <w:rtl/>
        </w:rPr>
        <w:t xml:space="preserve">המערער </w:t>
      </w:r>
      <w:r w:rsidR="005611E5" w:rsidRPr="003A1002">
        <w:rPr>
          <w:rFonts w:hint="cs"/>
          <w:shd w:val="clear" w:color="auto" w:fill="FFFFFF"/>
          <w:rtl/>
        </w:rPr>
        <w:t>טוען</w:t>
      </w:r>
      <w:r w:rsidR="007C4D2E" w:rsidRPr="003A1002">
        <w:rPr>
          <w:rFonts w:hint="cs"/>
          <w:shd w:val="clear" w:color="auto" w:fill="FFFFFF"/>
          <w:rtl/>
        </w:rPr>
        <w:t xml:space="preserve"> </w:t>
      </w:r>
      <w:r w:rsidR="005611E5" w:rsidRPr="003A1002">
        <w:rPr>
          <w:rFonts w:hint="cs"/>
          <w:shd w:val="clear" w:color="auto" w:fill="FFFFFF"/>
          <w:rtl/>
        </w:rPr>
        <w:t>ש</w:t>
      </w:r>
      <w:r w:rsidR="007C4D2E" w:rsidRPr="003A1002">
        <w:rPr>
          <w:rFonts w:hint="cs"/>
          <w:shd w:val="clear" w:color="auto" w:fill="FFFFFF"/>
          <w:rtl/>
        </w:rPr>
        <w:t xml:space="preserve">עלינו </w:t>
      </w:r>
      <w:r w:rsidR="00200412" w:rsidRPr="003A1002">
        <w:rPr>
          <w:rFonts w:hint="cs"/>
          <w:shd w:val="clear" w:color="auto" w:fill="FFFFFF"/>
          <w:rtl/>
        </w:rPr>
        <w:t xml:space="preserve">לחרוג מכלל זה, </w:t>
      </w:r>
      <w:r w:rsidR="003A1002">
        <w:rPr>
          <w:rFonts w:hint="cs"/>
          <w:shd w:val="clear" w:color="auto" w:fill="FFFFFF"/>
          <w:rtl/>
        </w:rPr>
        <w:t>אך</w:t>
      </w:r>
      <w:r w:rsidR="007C4D2E" w:rsidRPr="003A1002">
        <w:rPr>
          <w:rFonts w:hint="cs"/>
          <w:shd w:val="clear" w:color="auto" w:fill="FFFFFF"/>
          <w:rtl/>
        </w:rPr>
        <w:t xml:space="preserve"> איני רואה </w:t>
      </w:r>
      <w:r w:rsidR="008F373B" w:rsidRPr="003A1002">
        <w:rPr>
          <w:rFonts w:hint="cs"/>
          <w:shd w:val="clear" w:color="auto" w:fill="FFFFFF"/>
          <w:rtl/>
        </w:rPr>
        <w:t xml:space="preserve">הצדקה </w:t>
      </w:r>
      <w:r w:rsidR="007C4D2E" w:rsidRPr="003A1002">
        <w:rPr>
          <w:rFonts w:hint="cs"/>
          <w:shd w:val="clear" w:color="auto" w:fill="FFFFFF"/>
          <w:rtl/>
        </w:rPr>
        <w:t>לעשות כן</w:t>
      </w:r>
      <w:r w:rsidR="005611E5" w:rsidRPr="003A1002">
        <w:rPr>
          <w:rFonts w:hint="cs"/>
          <w:shd w:val="clear" w:color="auto" w:fill="FFFFFF"/>
          <w:rtl/>
        </w:rPr>
        <w:t>.</w:t>
      </w:r>
      <w:r w:rsidR="003A1002" w:rsidRPr="003A1002">
        <w:rPr>
          <w:rFonts w:hint="cs"/>
          <w:shd w:val="clear" w:color="auto" w:fill="FFFFFF"/>
          <w:rtl/>
        </w:rPr>
        <w:t xml:space="preserve"> </w:t>
      </w:r>
      <w:r w:rsidR="003A1002" w:rsidRPr="005611E5">
        <w:rPr>
          <w:rFonts w:hint="cs"/>
          <w:shd w:val="clear" w:color="auto" w:fill="FFFFFF"/>
          <w:rtl/>
        </w:rPr>
        <w:t xml:space="preserve">הכרעת הדין של בית המשפט המחוזי מקיפה, מפורטת ומנומקת. מסקנותיו </w:t>
      </w:r>
      <w:r w:rsidR="003A1002" w:rsidRPr="005611E5">
        <w:rPr>
          <w:shd w:val="clear" w:color="auto" w:fill="FFFFFF"/>
          <w:rtl/>
        </w:rPr>
        <w:t>–</w:t>
      </w:r>
      <w:r w:rsidR="003A1002" w:rsidRPr="005611E5">
        <w:rPr>
          <w:rFonts w:hint="cs"/>
          <w:shd w:val="clear" w:color="auto" w:fill="FFFFFF"/>
          <w:rtl/>
        </w:rPr>
        <w:t xml:space="preserve"> הגיוניות ומבוססות כדבעי על חומר הראיות.</w:t>
      </w:r>
    </w:p>
    <w:p w:rsidR="005611E5" w:rsidRDefault="005611E5" w:rsidP="005611E5">
      <w:pPr>
        <w:pStyle w:val="Ruller4"/>
        <w:numPr>
          <w:ilvl w:val="0"/>
          <w:numId w:val="0"/>
        </w:numPr>
        <w:rPr>
          <w:shd w:val="clear" w:color="auto" w:fill="FFFFFF"/>
          <w:rtl/>
        </w:rPr>
      </w:pPr>
    </w:p>
    <w:p w:rsidR="00F05E87" w:rsidRPr="00F05E87" w:rsidRDefault="00F52F40" w:rsidP="00846EA0">
      <w:pPr>
        <w:pStyle w:val="Ruller4"/>
      </w:pPr>
      <w:r>
        <w:rPr>
          <w:rFonts w:hint="cs"/>
          <w:rtl/>
        </w:rPr>
        <w:t xml:space="preserve">אדרש </w:t>
      </w:r>
      <w:r w:rsidR="004033C4">
        <w:rPr>
          <w:rFonts w:hint="cs"/>
          <w:rtl/>
        </w:rPr>
        <w:t xml:space="preserve">תחילה </w:t>
      </w:r>
      <w:r w:rsidR="00F05E87">
        <w:rPr>
          <w:rFonts w:hint="cs"/>
          <w:rtl/>
        </w:rPr>
        <w:t>לטענות</w:t>
      </w:r>
      <w:r w:rsidR="004033C4">
        <w:rPr>
          <w:rFonts w:hint="cs"/>
          <w:rtl/>
        </w:rPr>
        <w:t xml:space="preserve"> המערער באשר לקביעת בית המשפט המחוזי על המניע שהיה לו להמית את המנוחה, אשר התחזק בתקופה שקדמה לרצח. </w:t>
      </w:r>
      <w:r w:rsidR="00872189">
        <w:rPr>
          <w:rFonts w:hint="cs"/>
          <w:shd w:val="clear" w:color="auto" w:fill="FFFFFF"/>
          <w:rtl/>
        </w:rPr>
        <w:t xml:space="preserve">הלכה היא, כי </w:t>
      </w:r>
      <w:r w:rsidR="00846EA0">
        <w:rPr>
          <w:rFonts w:hint="cs"/>
          <w:shd w:val="clear" w:color="auto" w:fill="FFFFFF"/>
          <w:rtl/>
        </w:rPr>
        <w:t>הוכחת</w:t>
      </w:r>
      <w:r w:rsidR="004033C4" w:rsidRPr="005734A3">
        <w:rPr>
          <w:rFonts w:hint="cs"/>
          <w:shd w:val="clear" w:color="auto" w:fill="FFFFFF"/>
          <w:rtl/>
        </w:rPr>
        <w:t xml:space="preserve"> </w:t>
      </w:r>
      <w:r w:rsidR="00846EA0">
        <w:rPr>
          <w:rFonts w:hint="cs"/>
          <w:shd w:val="clear" w:color="auto" w:fill="FFFFFF"/>
          <w:rtl/>
        </w:rPr>
        <w:t>מניע במשפט הפלילי אינה</w:t>
      </w:r>
      <w:r w:rsidR="004033C4" w:rsidRPr="005734A3">
        <w:rPr>
          <w:rFonts w:hint="cs"/>
          <w:shd w:val="clear" w:color="auto" w:fill="FFFFFF"/>
          <w:rtl/>
        </w:rPr>
        <w:t xml:space="preserve"> מעלה או מוריד</w:t>
      </w:r>
      <w:r w:rsidR="00846EA0">
        <w:rPr>
          <w:rFonts w:hint="cs"/>
          <w:shd w:val="clear" w:color="auto" w:fill="FFFFFF"/>
          <w:rtl/>
        </w:rPr>
        <w:t>ה</w:t>
      </w:r>
      <w:r w:rsidR="004033C4" w:rsidRPr="005734A3">
        <w:rPr>
          <w:rFonts w:hint="cs"/>
          <w:shd w:val="clear" w:color="auto" w:fill="FFFFFF"/>
          <w:rtl/>
        </w:rPr>
        <w:t xml:space="preserve"> לצורך ביסוס אשמתו בעבירת הרצח, שהרי מני</w:t>
      </w:r>
      <w:r w:rsidR="00F05E87">
        <w:rPr>
          <w:rFonts w:hint="cs"/>
          <w:shd w:val="clear" w:color="auto" w:fill="FFFFFF"/>
          <w:rtl/>
        </w:rPr>
        <w:t>ע אינו יסוד מבין יסודות העבירה.</w:t>
      </w:r>
      <w:r w:rsidR="00F05E87">
        <w:rPr>
          <w:rFonts w:hint="cs"/>
          <w:rtl/>
        </w:rPr>
        <w:t xml:space="preserve"> </w:t>
      </w:r>
      <w:r w:rsidR="004033C4" w:rsidRPr="00F05E87">
        <w:rPr>
          <w:rFonts w:hint="cs"/>
          <w:shd w:val="clear" w:color="auto" w:fill="FFFFFF"/>
          <w:rtl/>
        </w:rPr>
        <w:t xml:space="preserve">לצד זאת, מניע, או היעדרו, יכולים להוות ראיה נסיבתית שעוצמתה משתנה ממקרה למקרה על פי נסיבותיו (ע״פ 1130/19 </w:t>
      </w:r>
      <w:r w:rsidR="004033C4" w:rsidRPr="00F05E87">
        <w:rPr>
          <w:rFonts w:ascii="Century" w:hAnsi="Century" w:cs="Miriam" w:hint="cs"/>
          <w:b/>
          <w:spacing w:val="0"/>
          <w:sz w:val="22"/>
          <w:szCs w:val="24"/>
          <w:shd w:val="clear" w:color="auto" w:fill="FFFFFF"/>
          <w:rtl/>
        </w:rPr>
        <w:t>שוא נ׳ מדינת ישראל</w:t>
      </w:r>
      <w:r w:rsidR="004033C4" w:rsidRPr="00F05E87">
        <w:rPr>
          <w:rFonts w:hint="cs"/>
          <w:shd w:val="clear" w:color="auto" w:fill="FFFFFF"/>
          <w:rtl/>
        </w:rPr>
        <w:t xml:space="preserve">, פסקה </w:t>
      </w:r>
      <w:r w:rsidR="00B80CED">
        <w:rPr>
          <w:rFonts w:hint="cs"/>
          <w:shd w:val="clear" w:color="auto" w:fill="FFFFFF"/>
          <w:rtl/>
        </w:rPr>
        <w:t>18</w:t>
      </w:r>
      <w:r w:rsidR="004033C4" w:rsidRPr="00F05E87">
        <w:rPr>
          <w:rFonts w:hint="cs"/>
          <w:shd w:val="clear" w:color="auto" w:fill="FFFFFF"/>
          <w:rtl/>
        </w:rPr>
        <w:t xml:space="preserve"> (27.12.2020)). </w:t>
      </w:r>
    </w:p>
    <w:p w:rsidR="00F05E87" w:rsidRDefault="00F05E87" w:rsidP="00F05E87">
      <w:pPr>
        <w:pStyle w:val="Ruller4"/>
        <w:numPr>
          <w:ilvl w:val="0"/>
          <w:numId w:val="0"/>
        </w:numPr>
        <w:rPr>
          <w:rtl/>
        </w:rPr>
      </w:pPr>
    </w:p>
    <w:p w:rsidR="004033C4" w:rsidRDefault="00F05E87" w:rsidP="000227B4">
      <w:pPr>
        <w:pStyle w:val="Ruller4"/>
        <w:numPr>
          <w:ilvl w:val="0"/>
          <w:numId w:val="0"/>
        </w:numPr>
        <w:rPr>
          <w:rFonts w:ascii="FrankRuehl" w:hAnsi="FrankRuehl"/>
          <w:color w:val="000000"/>
          <w:sz w:val="28"/>
          <w:shd w:val="clear" w:color="auto" w:fill="FFFFFF"/>
          <w:rtl/>
        </w:rPr>
      </w:pPr>
      <w:r>
        <w:rPr>
          <w:rtl/>
        </w:rPr>
        <w:tab/>
      </w:r>
      <w:r w:rsidR="004033C4" w:rsidRPr="00F05E87">
        <w:rPr>
          <w:rFonts w:hint="cs"/>
          <w:shd w:val="clear" w:color="auto" w:fill="FFFFFF"/>
          <w:rtl/>
        </w:rPr>
        <w:t xml:space="preserve">בענייננו, הוכח מניע מובהק למעשה הרצח, </w:t>
      </w:r>
      <w:r w:rsidR="002B2922">
        <w:rPr>
          <w:rFonts w:hint="cs"/>
          <w:shd w:val="clear" w:color="auto" w:fill="FFFFFF"/>
          <w:rtl/>
        </w:rPr>
        <w:t xml:space="preserve">אשר יש לייחס לו </w:t>
      </w:r>
      <w:r w:rsidR="004033C4" w:rsidRPr="00F05E87">
        <w:rPr>
          <w:rFonts w:hint="cs"/>
          <w:shd w:val="clear" w:color="auto" w:fill="FFFFFF"/>
          <w:rtl/>
        </w:rPr>
        <w:t>משקל משמעותי.</w:t>
      </w:r>
      <w:r>
        <w:rPr>
          <w:rFonts w:hint="cs"/>
          <w:rtl/>
        </w:rPr>
        <w:t xml:space="preserve"> </w:t>
      </w:r>
      <w:r w:rsidR="004033C4">
        <w:rPr>
          <w:rFonts w:hint="cs"/>
          <w:rtl/>
        </w:rPr>
        <w:t xml:space="preserve">המערער טוען כי גם אם כעס על המנוחה ולא היה שבע רצון מהקשר שניהלה עם אמיר לא היה לו מניע לרצוח את בתו. </w:t>
      </w:r>
      <w:r w:rsidR="00F37551">
        <w:rPr>
          <w:rFonts w:hint="cs"/>
          <w:rtl/>
        </w:rPr>
        <w:t>טענתו</w:t>
      </w:r>
      <w:r w:rsidR="00EA4BDF">
        <w:rPr>
          <w:rFonts w:hint="cs"/>
          <w:rtl/>
        </w:rPr>
        <w:t xml:space="preserve"> נסתרת על ידי </w:t>
      </w:r>
      <w:r w:rsidR="004033C4">
        <w:rPr>
          <w:rFonts w:hint="cs"/>
          <w:rtl/>
        </w:rPr>
        <w:t>שורת ראיות, ובכלל</w:t>
      </w:r>
      <w:r w:rsidR="00EA4BDF">
        <w:rPr>
          <w:rFonts w:hint="cs"/>
          <w:rtl/>
        </w:rPr>
        <w:t>ן</w:t>
      </w:r>
      <w:r w:rsidR="004033C4">
        <w:rPr>
          <w:rFonts w:hint="cs"/>
          <w:rtl/>
        </w:rPr>
        <w:t xml:space="preserve"> </w:t>
      </w:r>
      <w:r w:rsidR="004033C4" w:rsidRPr="005734A3">
        <w:rPr>
          <w:rFonts w:ascii="FrankRuehl" w:hAnsi="FrankRuehl" w:hint="cs"/>
          <w:color w:val="000000"/>
          <w:sz w:val="28"/>
          <w:shd w:val="clear" w:color="auto" w:fill="FFFFFF"/>
          <w:rtl/>
        </w:rPr>
        <w:t xml:space="preserve">דברי הקרובים למערער, </w:t>
      </w:r>
      <w:r w:rsidR="004033C4">
        <w:rPr>
          <w:rFonts w:ascii="FrankRuehl" w:hAnsi="FrankRuehl" w:hint="cs"/>
          <w:color w:val="000000"/>
          <w:sz w:val="28"/>
          <w:shd w:val="clear" w:color="auto" w:fill="FFFFFF"/>
          <w:rtl/>
        </w:rPr>
        <w:t xml:space="preserve">לרבות </w:t>
      </w:r>
      <w:r w:rsidR="004033C4" w:rsidRPr="005734A3">
        <w:rPr>
          <w:rFonts w:ascii="FrankRuehl" w:hAnsi="FrankRuehl" w:hint="cs"/>
          <w:color w:val="000000"/>
          <w:sz w:val="28"/>
          <w:shd w:val="clear" w:color="auto" w:fill="FFFFFF"/>
          <w:rtl/>
        </w:rPr>
        <w:t>הודעת גברא במ</w:t>
      </w:r>
      <w:r w:rsidR="004033C4">
        <w:rPr>
          <w:rFonts w:ascii="FrankRuehl" w:hAnsi="FrankRuehl" w:hint="cs"/>
          <w:color w:val="000000"/>
          <w:sz w:val="28"/>
          <w:shd w:val="clear" w:color="auto" w:fill="FFFFFF"/>
          <w:rtl/>
        </w:rPr>
        <w:t xml:space="preserve">שטרה (ת/160ב, עמ' 14, ש' 14-10); </w:t>
      </w:r>
      <w:r w:rsidR="004033C4" w:rsidRPr="005734A3">
        <w:rPr>
          <w:rFonts w:ascii="FrankRuehl" w:hAnsi="FrankRuehl" w:hint="cs"/>
          <w:color w:val="000000"/>
          <w:sz w:val="28"/>
          <w:shd w:val="clear" w:color="auto" w:fill="FFFFFF"/>
          <w:rtl/>
        </w:rPr>
        <w:t xml:space="preserve">שיחות טלפון מוקלטות בין </w:t>
      </w:r>
      <w:r w:rsidR="004033C4" w:rsidRPr="001F71D9">
        <w:rPr>
          <w:rFonts w:hint="cs"/>
          <w:rtl/>
        </w:rPr>
        <w:t xml:space="preserve">אלהאם </w:t>
      </w:r>
      <w:r w:rsidR="004033C4" w:rsidRPr="005734A3">
        <w:rPr>
          <w:rFonts w:ascii="FrankRuehl" w:hAnsi="FrankRuehl" w:hint="cs"/>
          <w:color w:val="000000"/>
          <w:sz w:val="28"/>
          <w:shd w:val="clear" w:color="auto" w:fill="FFFFFF"/>
          <w:rtl/>
        </w:rPr>
        <w:t>למנאר (</w:t>
      </w:r>
      <w:r w:rsidR="00364791">
        <w:rPr>
          <w:rFonts w:ascii="FrankRuehl" w:hAnsi="FrankRuehl" w:hint="cs"/>
          <w:color w:val="000000"/>
          <w:sz w:val="28"/>
          <w:shd w:val="clear" w:color="auto" w:fill="FFFFFF"/>
          <w:rtl/>
        </w:rPr>
        <w:t>ת/98א</w:t>
      </w:r>
      <w:r w:rsidR="003D5E89">
        <w:rPr>
          <w:rFonts w:ascii="FrankRuehl" w:hAnsi="FrankRuehl" w:hint="cs"/>
          <w:color w:val="000000"/>
          <w:sz w:val="28"/>
          <w:shd w:val="clear" w:color="auto" w:fill="FFFFFF"/>
          <w:rtl/>
        </w:rPr>
        <w:t>, עמ' 5, ש' 38-34; עמ' 8, ש' 36-33</w:t>
      </w:r>
      <w:r w:rsidR="00364791">
        <w:rPr>
          <w:rFonts w:ascii="FrankRuehl" w:hAnsi="FrankRuehl" w:hint="cs"/>
          <w:color w:val="000000"/>
          <w:sz w:val="28"/>
          <w:shd w:val="clear" w:color="auto" w:fill="FFFFFF"/>
          <w:rtl/>
        </w:rPr>
        <w:t>)</w:t>
      </w:r>
      <w:r w:rsidR="004033C4">
        <w:rPr>
          <w:rFonts w:ascii="FrankRuehl" w:hAnsi="FrankRuehl" w:hint="cs"/>
          <w:color w:val="000000"/>
          <w:sz w:val="28"/>
          <w:shd w:val="clear" w:color="auto" w:fill="FFFFFF"/>
          <w:rtl/>
        </w:rPr>
        <w:t>; ו</w:t>
      </w:r>
      <w:r w:rsidR="004033C4" w:rsidRPr="005734A3">
        <w:rPr>
          <w:rFonts w:ascii="FrankRuehl" w:hAnsi="FrankRuehl" w:hint="cs"/>
          <w:color w:val="000000"/>
          <w:sz w:val="28"/>
          <w:shd w:val="clear" w:color="auto" w:fill="FFFFFF"/>
          <w:rtl/>
        </w:rPr>
        <w:t xml:space="preserve">דברי המנוחה לסביבתה </w:t>
      </w:r>
      <w:r w:rsidR="004033C4">
        <w:rPr>
          <w:rFonts w:ascii="FrankRuehl" w:hAnsi="FrankRuehl" w:hint="cs"/>
          <w:color w:val="000000"/>
          <w:sz w:val="28"/>
          <w:shd w:val="clear" w:color="auto" w:fill="FFFFFF"/>
          <w:rtl/>
        </w:rPr>
        <w:t xml:space="preserve">בימים שלפני </w:t>
      </w:r>
      <w:r>
        <w:rPr>
          <w:rFonts w:ascii="FrankRuehl" w:hAnsi="FrankRuehl" w:hint="cs"/>
          <w:color w:val="000000"/>
          <w:sz w:val="28"/>
          <w:shd w:val="clear" w:color="auto" w:fill="FFFFFF"/>
          <w:rtl/>
        </w:rPr>
        <w:t>הרצח כי היא חוששת לחייה (ת/95</w:t>
      </w:r>
      <w:r w:rsidR="00B63317">
        <w:rPr>
          <w:rFonts w:ascii="FrankRuehl" w:hAnsi="FrankRuehl" w:hint="cs"/>
          <w:color w:val="000000"/>
          <w:sz w:val="28"/>
          <w:shd w:val="clear" w:color="auto" w:fill="FFFFFF"/>
          <w:rtl/>
        </w:rPr>
        <w:t>; ת/96</w:t>
      </w:r>
      <w:r>
        <w:rPr>
          <w:rFonts w:ascii="FrankRuehl" w:hAnsi="FrankRuehl" w:hint="cs"/>
          <w:color w:val="000000"/>
          <w:sz w:val="28"/>
          <w:shd w:val="clear" w:color="auto" w:fill="FFFFFF"/>
          <w:rtl/>
        </w:rPr>
        <w:t>)</w:t>
      </w:r>
      <w:r w:rsidR="008D7095">
        <w:rPr>
          <w:rFonts w:ascii="FrankRuehl" w:hAnsi="FrankRuehl" w:hint="cs"/>
          <w:color w:val="000000"/>
          <w:sz w:val="28"/>
          <w:shd w:val="clear" w:color="auto" w:fill="FFFFFF"/>
          <w:rtl/>
        </w:rPr>
        <w:t xml:space="preserve"> </w:t>
      </w:r>
      <w:r w:rsidR="008D7095">
        <w:rPr>
          <w:rFonts w:ascii="FrankRuehl" w:hAnsi="FrankRuehl"/>
          <w:color w:val="000000"/>
          <w:sz w:val="28"/>
          <w:shd w:val="clear" w:color="auto" w:fill="FFFFFF"/>
          <w:rtl/>
        </w:rPr>
        <w:t>–</w:t>
      </w:r>
      <w:r w:rsidR="008D7095">
        <w:rPr>
          <w:rFonts w:ascii="FrankRuehl" w:hAnsi="FrankRuehl" w:hint="cs"/>
          <w:color w:val="000000"/>
          <w:sz w:val="28"/>
          <w:shd w:val="clear" w:color="auto" w:fill="FFFFFF"/>
          <w:rtl/>
        </w:rPr>
        <w:t xml:space="preserve"> </w:t>
      </w:r>
      <w:r w:rsidR="000227B4">
        <w:rPr>
          <w:rFonts w:ascii="FrankRuehl" w:hAnsi="FrankRuehl" w:hint="cs"/>
          <w:color w:val="000000"/>
          <w:sz w:val="28"/>
          <w:shd w:val="clear" w:color="auto" w:fill="FFFFFF"/>
          <w:rtl/>
        </w:rPr>
        <w:t>אמרות הקבילות להוכחת אמיתותן (</w:t>
      </w:r>
      <w:r w:rsidR="000227B4" w:rsidRPr="000227B4">
        <w:rPr>
          <w:rFonts w:hint="cs"/>
          <w:rtl/>
        </w:rPr>
        <w:t xml:space="preserve">ראו: </w:t>
      </w:r>
      <w:r w:rsidR="000227B4" w:rsidRPr="000227B4">
        <w:rPr>
          <w:rtl/>
        </w:rPr>
        <w:t xml:space="preserve">ע"פ 5864/19 </w:t>
      </w:r>
      <w:r w:rsidR="000227B4" w:rsidRPr="000227B4">
        <w:rPr>
          <w:rFonts w:ascii="Century" w:hAnsi="Century" w:cs="Miriam"/>
          <w:b/>
          <w:spacing w:val="0"/>
          <w:sz w:val="22"/>
          <w:szCs w:val="24"/>
          <w:rtl/>
        </w:rPr>
        <w:t>פלוני נ' מדינת ישראל</w:t>
      </w:r>
      <w:r w:rsidR="000227B4" w:rsidRPr="000227B4">
        <w:rPr>
          <w:rFonts w:hint="cs"/>
          <w:rtl/>
        </w:rPr>
        <w:t xml:space="preserve">, פסקאות 55-49 לפסק דינו של חברי, השופט </w:t>
      </w:r>
      <w:r w:rsidR="000227B4" w:rsidRPr="008D7095">
        <w:rPr>
          <w:rFonts w:ascii="Century" w:hAnsi="Century" w:cs="Miriam" w:hint="cs"/>
          <w:b/>
          <w:spacing w:val="0"/>
          <w:sz w:val="22"/>
          <w:szCs w:val="24"/>
          <w:rtl/>
        </w:rPr>
        <w:t>א' שטיין</w:t>
      </w:r>
      <w:r w:rsidR="000227B4" w:rsidRPr="008D7095">
        <w:rPr>
          <w:rFonts w:hint="cs"/>
          <w:rtl/>
        </w:rPr>
        <w:t xml:space="preserve"> </w:t>
      </w:r>
      <w:r w:rsidR="000227B4" w:rsidRPr="000227B4">
        <w:rPr>
          <w:rtl/>
        </w:rPr>
        <w:t>(</w:t>
      </w:r>
      <w:r w:rsidR="000227B4">
        <w:rPr>
          <w:rFonts w:hint="cs"/>
          <w:rtl/>
        </w:rPr>
        <w:t>22.8.2021</w:t>
      </w:r>
      <w:r w:rsidR="000227B4" w:rsidRPr="000227B4">
        <w:rPr>
          <w:rtl/>
        </w:rPr>
        <w:t>)</w:t>
      </w:r>
      <w:r w:rsidR="000227B4" w:rsidRPr="000227B4">
        <w:rPr>
          <w:rFonts w:hint="cs"/>
          <w:rtl/>
        </w:rPr>
        <w:t>)</w:t>
      </w:r>
      <w:r w:rsidRPr="000227B4">
        <w:rPr>
          <w:rFonts w:hint="cs"/>
          <w:rtl/>
        </w:rPr>
        <w:t>.</w:t>
      </w:r>
      <w:r w:rsidR="00F37551">
        <w:rPr>
          <w:rFonts w:ascii="FrankRuehl" w:hAnsi="FrankRuehl" w:hint="cs"/>
          <w:color w:val="000000"/>
          <w:sz w:val="28"/>
          <w:shd w:val="clear" w:color="auto" w:fill="FFFFFF"/>
          <w:rtl/>
        </w:rPr>
        <w:t xml:space="preserve"> </w:t>
      </w:r>
      <w:r w:rsidR="004033C4">
        <w:rPr>
          <w:rFonts w:hint="cs"/>
          <w:rtl/>
        </w:rPr>
        <w:t>מלבד זאת, האלימות ש</w:t>
      </w:r>
      <w:r w:rsidR="008D7095">
        <w:rPr>
          <w:rFonts w:hint="cs"/>
          <w:rtl/>
        </w:rPr>
        <w:t xml:space="preserve">המערער </w:t>
      </w:r>
      <w:r w:rsidR="004033C4">
        <w:rPr>
          <w:rFonts w:hint="cs"/>
          <w:rtl/>
        </w:rPr>
        <w:t>הפגין כלפי המנוחה בסמוך לפני הרצח מקשה עד מאוד לקבל את טענתו כי לא היה חוצה את קו הגבול שבין ניסיונות לגיטימיים להניא את</w:t>
      </w:r>
      <w:r w:rsidR="00510342">
        <w:rPr>
          <w:rFonts w:hint="cs"/>
          <w:rtl/>
        </w:rPr>
        <w:t xml:space="preserve"> בתו מהמשך מערכת היחסים עם אמיר</w:t>
      </w:r>
      <w:r w:rsidR="004033C4">
        <w:rPr>
          <w:rFonts w:hint="cs"/>
          <w:rtl/>
        </w:rPr>
        <w:t xml:space="preserve"> לבין פניה לאמצעים אלימים.  </w:t>
      </w:r>
    </w:p>
    <w:p w:rsidR="009933ED" w:rsidRDefault="009933ED" w:rsidP="009933ED">
      <w:pPr>
        <w:pStyle w:val="Ruller41"/>
        <w:rPr>
          <w:rtl/>
        </w:rPr>
      </w:pPr>
    </w:p>
    <w:p w:rsidR="009933ED" w:rsidRPr="009933ED" w:rsidRDefault="009933ED" w:rsidP="00872189">
      <w:pPr>
        <w:pStyle w:val="Ruller4"/>
        <w:rPr>
          <w:shd w:val="clear" w:color="auto" w:fill="FFFFFF"/>
        </w:rPr>
      </w:pPr>
      <w:r>
        <w:rPr>
          <w:rFonts w:hint="cs"/>
          <w:shd w:val="clear" w:color="auto" w:fill="FFFFFF"/>
          <w:rtl/>
        </w:rPr>
        <w:t>בהקשר זה, אף יש לדחות את הטענה כי המערער והמנוחה התפיי</w:t>
      </w:r>
      <w:r w:rsidR="00872189">
        <w:rPr>
          <w:rFonts w:hint="cs"/>
          <w:shd w:val="clear" w:color="auto" w:fill="FFFFFF"/>
          <w:rtl/>
        </w:rPr>
        <w:t xml:space="preserve">סו במידה כזו או אחרת לפני הרצח. </w:t>
      </w:r>
      <w:r>
        <w:rPr>
          <w:rFonts w:hint="cs"/>
          <w:shd w:val="clear" w:color="auto" w:fill="FFFFFF"/>
          <w:rtl/>
        </w:rPr>
        <w:t>טענה זו</w:t>
      </w:r>
      <w:r w:rsidR="00EA4BDF">
        <w:rPr>
          <w:rFonts w:hint="cs"/>
          <w:shd w:val="clear" w:color="auto" w:fill="FFFFFF"/>
          <w:rtl/>
        </w:rPr>
        <w:t>, אף היא</w:t>
      </w:r>
      <w:r>
        <w:rPr>
          <w:rFonts w:hint="cs"/>
          <w:shd w:val="clear" w:color="auto" w:fill="FFFFFF"/>
          <w:rtl/>
        </w:rPr>
        <w:t xml:space="preserve"> סותרת בבירור את הראיות שהוצגו </w:t>
      </w:r>
      <w:r>
        <w:rPr>
          <w:shd w:val="clear" w:color="auto" w:fill="FFFFFF"/>
          <w:rtl/>
        </w:rPr>
        <w:t>–</w:t>
      </w:r>
      <w:r>
        <w:rPr>
          <w:rFonts w:hint="cs"/>
          <w:shd w:val="clear" w:color="auto" w:fill="FFFFFF"/>
          <w:rtl/>
        </w:rPr>
        <w:t xml:space="preserve"> ובכלל זה העובדה כי המנוחה מסרה לעובדת סוציאלית יומיים לפני הרצח כי היא אינה</w:t>
      </w:r>
      <w:r w:rsidR="00170C79">
        <w:rPr>
          <w:rFonts w:hint="cs"/>
          <w:shd w:val="clear" w:color="auto" w:fill="FFFFFF"/>
          <w:rtl/>
        </w:rPr>
        <w:t xml:space="preserve"> רוצה לשוב לביתה והראתה לה סימן</w:t>
      </w:r>
      <w:r>
        <w:rPr>
          <w:rFonts w:hint="cs"/>
          <w:shd w:val="clear" w:color="auto" w:fill="FFFFFF"/>
          <w:rtl/>
        </w:rPr>
        <w:t xml:space="preserve"> אלימות על ידה (ת/155).   </w:t>
      </w:r>
    </w:p>
    <w:p w:rsidR="004033C4" w:rsidRPr="005734A3" w:rsidRDefault="004033C4" w:rsidP="004033C4">
      <w:pPr>
        <w:pStyle w:val="Ruller4"/>
        <w:numPr>
          <w:ilvl w:val="0"/>
          <w:numId w:val="0"/>
        </w:numPr>
        <w:rPr>
          <w:rFonts w:ascii="FrankRuehl" w:hAnsi="FrankRuehl"/>
          <w:color w:val="000000"/>
          <w:sz w:val="28"/>
          <w:shd w:val="clear" w:color="auto" w:fill="FFFFFF"/>
          <w:rtl/>
        </w:rPr>
      </w:pPr>
    </w:p>
    <w:p w:rsidR="004033C4" w:rsidRPr="00F37551" w:rsidRDefault="004033C4" w:rsidP="008D7095">
      <w:pPr>
        <w:pStyle w:val="Ruller4"/>
        <w:overflowPunct/>
        <w:autoSpaceDE/>
        <w:autoSpaceDN/>
        <w:adjustRightInd/>
        <w:textAlignment w:val="auto"/>
        <w:rPr>
          <w:rFonts w:ascii="FrankRuehl" w:hAnsi="FrankRuehl"/>
          <w:color w:val="000000"/>
          <w:sz w:val="28"/>
          <w:shd w:val="clear" w:color="auto" w:fill="FFFFFF"/>
          <w:rtl/>
        </w:rPr>
      </w:pPr>
      <w:r>
        <w:rPr>
          <w:rFonts w:ascii="FrankRuehl" w:hAnsi="FrankRuehl" w:hint="cs"/>
          <w:color w:val="000000"/>
          <w:sz w:val="28"/>
          <w:shd w:val="clear" w:color="auto" w:fill="FFFFFF"/>
          <w:rtl/>
        </w:rPr>
        <w:t>כך גם ביחס</w:t>
      </w:r>
      <w:r w:rsidRPr="005734A3">
        <w:rPr>
          <w:rFonts w:ascii="FrankRuehl" w:hAnsi="FrankRuehl" w:hint="cs"/>
          <w:color w:val="000000"/>
          <w:sz w:val="28"/>
          <w:shd w:val="clear" w:color="auto" w:fill="FFFFFF"/>
          <w:rtl/>
        </w:rPr>
        <w:t xml:space="preserve"> </w:t>
      </w:r>
      <w:r>
        <w:rPr>
          <w:rFonts w:ascii="FrankRuehl" w:hAnsi="FrankRuehl" w:hint="cs"/>
          <w:color w:val="000000"/>
          <w:sz w:val="28"/>
          <w:shd w:val="clear" w:color="auto" w:fill="FFFFFF"/>
          <w:rtl/>
        </w:rPr>
        <w:t>ל</w:t>
      </w:r>
      <w:r w:rsidRPr="005734A3">
        <w:rPr>
          <w:rFonts w:ascii="FrankRuehl" w:hAnsi="FrankRuehl" w:hint="cs"/>
          <w:color w:val="000000"/>
          <w:sz w:val="28"/>
          <w:shd w:val="clear" w:color="auto" w:fill="FFFFFF"/>
          <w:rtl/>
        </w:rPr>
        <w:t>איר</w:t>
      </w:r>
      <w:r>
        <w:rPr>
          <w:rFonts w:ascii="FrankRuehl" w:hAnsi="FrankRuehl" w:hint="cs"/>
          <w:color w:val="000000"/>
          <w:sz w:val="28"/>
          <w:shd w:val="clear" w:color="auto" w:fill="FFFFFF"/>
          <w:rtl/>
        </w:rPr>
        <w:t xml:space="preserve">וע </w:t>
      </w:r>
      <w:r w:rsidR="008D7095">
        <w:rPr>
          <w:rFonts w:ascii="FrankRuehl" w:hAnsi="FrankRuehl" w:hint="cs"/>
          <w:color w:val="000000"/>
          <w:sz w:val="28"/>
          <w:shd w:val="clear" w:color="auto" w:fill="FFFFFF"/>
          <w:rtl/>
        </w:rPr>
        <w:t>'</w:t>
      </w:r>
      <w:r>
        <w:rPr>
          <w:rFonts w:ascii="FrankRuehl" w:hAnsi="FrankRuehl" w:hint="cs"/>
          <w:color w:val="000000"/>
          <w:sz w:val="28"/>
          <w:shd w:val="clear" w:color="auto" w:fill="FFFFFF"/>
          <w:rtl/>
        </w:rPr>
        <w:t>הטריגר</w:t>
      </w:r>
      <w:r w:rsidR="008D7095">
        <w:rPr>
          <w:rFonts w:ascii="FrankRuehl" w:hAnsi="FrankRuehl" w:hint="cs"/>
          <w:color w:val="000000"/>
          <w:sz w:val="28"/>
          <w:shd w:val="clear" w:color="auto" w:fill="FFFFFF"/>
          <w:rtl/>
        </w:rPr>
        <w:t>'</w:t>
      </w:r>
      <w:r>
        <w:rPr>
          <w:rFonts w:ascii="FrankRuehl" w:hAnsi="FrankRuehl" w:hint="cs"/>
          <w:color w:val="000000"/>
          <w:sz w:val="28"/>
          <w:shd w:val="clear" w:color="auto" w:fill="FFFFFF"/>
          <w:rtl/>
        </w:rPr>
        <w:t xml:space="preserve">, שהוביל למעשה הרצח. בבוקר הרצח </w:t>
      </w:r>
      <w:r w:rsidRPr="005734A3">
        <w:rPr>
          <w:rFonts w:ascii="FrankRuehl" w:hAnsi="FrankRuehl" w:hint="cs"/>
          <w:color w:val="000000"/>
          <w:sz w:val="28"/>
          <w:shd w:val="clear" w:color="auto" w:fill="FFFFFF"/>
          <w:rtl/>
        </w:rPr>
        <w:t xml:space="preserve">המערער למד </w:t>
      </w:r>
      <w:r>
        <w:rPr>
          <w:rFonts w:ascii="FrankRuehl" w:hAnsi="FrankRuehl" w:hint="cs"/>
          <w:color w:val="000000"/>
          <w:sz w:val="28"/>
          <w:shd w:val="clear" w:color="auto" w:fill="FFFFFF"/>
          <w:rtl/>
        </w:rPr>
        <w:t xml:space="preserve">ממנאר </w:t>
      </w:r>
      <w:r w:rsidRPr="005734A3">
        <w:rPr>
          <w:rFonts w:ascii="FrankRuehl" w:hAnsi="FrankRuehl" w:hint="cs"/>
          <w:color w:val="000000"/>
          <w:sz w:val="28"/>
          <w:shd w:val="clear" w:color="auto" w:fill="FFFFFF"/>
          <w:rtl/>
        </w:rPr>
        <w:t>על ת</w:t>
      </w:r>
      <w:r>
        <w:rPr>
          <w:rFonts w:ascii="FrankRuehl" w:hAnsi="FrankRuehl" w:hint="cs"/>
          <w:color w:val="000000"/>
          <w:sz w:val="28"/>
          <w:shd w:val="clear" w:color="auto" w:fill="FFFFFF"/>
          <w:rtl/>
        </w:rPr>
        <w:t>ו</w:t>
      </w:r>
      <w:r w:rsidRPr="005734A3">
        <w:rPr>
          <w:rFonts w:ascii="FrankRuehl" w:hAnsi="FrankRuehl" w:hint="cs"/>
          <w:color w:val="000000"/>
          <w:sz w:val="28"/>
          <w:shd w:val="clear" w:color="auto" w:fill="FFFFFF"/>
          <w:rtl/>
        </w:rPr>
        <w:t>כניתה הקונקרטית של המנוחה להינשא לאמיר ולהתאסלם. מידע זה הותיר אותו ״רותח</w:t>
      </w:r>
      <w:r w:rsidR="00872189">
        <w:rPr>
          <w:rFonts w:ascii="FrankRuehl" w:hAnsi="FrankRuehl" w:hint="cs"/>
          <w:color w:val="000000"/>
          <w:sz w:val="28"/>
          <w:shd w:val="clear" w:color="auto" w:fill="FFFFFF"/>
          <w:rtl/>
        </w:rPr>
        <w:t>" מעצבים</w:t>
      </w:r>
      <w:r w:rsidRPr="005734A3">
        <w:rPr>
          <w:rFonts w:ascii="FrankRuehl" w:hAnsi="FrankRuehl" w:hint="cs"/>
          <w:color w:val="000000"/>
          <w:sz w:val="28"/>
          <w:shd w:val="clear" w:color="auto" w:fill="FFFFFF"/>
          <w:rtl/>
        </w:rPr>
        <w:t xml:space="preserve"> והובילו בתוך רגעים ספו</w:t>
      </w:r>
      <w:r w:rsidR="009933ED">
        <w:rPr>
          <w:rFonts w:ascii="FrankRuehl" w:hAnsi="FrankRuehl" w:hint="cs"/>
          <w:color w:val="000000"/>
          <w:sz w:val="28"/>
          <w:shd w:val="clear" w:color="auto" w:fill="FFFFFF"/>
          <w:rtl/>
        </w:rPr>
        <w:t>רים לפתח יחידת הדיור של המנוחה.</w:t>
      </w:r>
      <w:r w:rsidR="00F37551">
        <w:rPr>
          <w:rFonts w:ascii="FrankRuehl" w:hAnsi="FrankRuehl" w:hint="cs"/>
          <w:color w:val="000000"/>
          <w:sz w:val="28"/>
          <w:shd w:val="clear" w:color="auto" w:fill="FFFFFF"/>
          <w:rtl/>
        </w:rPr>
        <w:t xml:space="preserve"> </w:t>
      </w:r>
      <w:r w:rsidR="009933ED" w:rsidRPr="00F37551">
        <w:rPr>
          <w:rFonts w:ascii="FrankRuehl" w:hAnsi="FrankRuehl" w:hint="cs"/>
          <w:color w:val="000000"/>
          <w:sz w:val="28"/>
          <w:shd w:val="clear" w:color="auto" w:fill="FFFFFF"/>
          <w:rtl/>
        </w:rPr>
        <w:t xml:space="preserve">לטענתו, </w:t>
      </w:r>
      <w:r w:rsidRPr="00F37551">
        <w:rPr>
          <w:rFonts w:ascii="FrankRuehl" w:hAnsi="FrankRuehl" w:hint="cs"/>
          <w:color w:val="000000"/>
          <w:sz w:val="28"/>
          <w:shd w:val="clear" w:color="auto" w:fill="FFFFFF"/>
          <w:rtl/>
        </w:rPr>
        <w:t>כבר ידע על כוונותיה למסד את הקשר עם אמיר עובר לשיחת הטלפון עם מנאר בבוקר הרצח.</w:t>
      </w:r>
      <w:r w:rsidR="009933ED" w:rsidRPr="00F37551">
        <w:rPr>
          <w:rFonts w:ascii="FrankRuehl" w:hAnsi="FrankRuehl" w:hint="cs"/>
          <w:color w:val="000000"/>
          <w:sz w:val="28"/>
          <w:shd w:val="clear" w:color="auto" w:fill="FFFFFF"/>
          <w:rtl/>
        </w:rPr>
        <w:t xml:space="preserve"> </w:t>
      </w:r>
      <w:r w:rsidRPr="00F37551">
        <w:rPr>
          <w:rFonts w:ascii="FrankRuehl" w:hAnsi="FrankRuehl" w:hint="cs"/>
          <w:color w:val="000000"/>
          <w:sz w:val="28"/>
          <w:shd w:val="clear" w:color="auto" w:fill="FFFFFF"/>
          <w:rtl/>
        </w:rPr>
        <w:t xml:space="preserve">גם אם אקבל את עמדת המערער, הרי שיש לערוך הבחנה בין </w:t>
      </w:r>
      <w:r w:rsidR="00F05E87" w:rsidRPr="00F37551">
        <w:rPr>
          <w:rFonts w:ascii="FrankRuehl" w:hAnsi="FrankRuehl" w:hint="cs"/>
          <w:color w:val="000000"/>
          <w:sz w:val="28"/>
          <w:shd w:val="clear" w:color="auto" w:fill="FFFFFF"/>
          <w:rtl/>
        </w:rPr>
        <w:t>הכרת</w:t>
      </w:r>
      <w:r w:rsidRPr="00F37551">
        <w:rPr>
          <w:rFonts w:ascii="FrankRuehl" w:hAnsi="FrankRuehl" w:hint="cs"/>
          <w:color w:val="000000"/>
          <w:sz w:val="28"/>
          <w:shd w:val="clear" w:color="auto" w:fill="FFFFFF"/>
          <w:rtl/>
        </w:rPr>
        <w:t xml:space="preserve"> </w:t>
      </w:r>
      <w:r w:rsidR="00F05E87" w:rsidRPr="00F37551">
        <w:rPr>
          <w:rFonts w:ascii="FrankRuehl" w:hAnsi="FrankRuehl" w:hint="cs"/>
          <w:color w:val="000000"/>
          <w:sz w:val="28"/>
          <w:shd w:val="clear" w:color="auto" w:fill="FFFFFF"/>
          <w:rtl/>
        </w:rPr>
        <w:t>תכניתה הכללי</w:t>
      </w:r>
      <w:r w:rsidRPr="00F37551">
        <w:rPr>
          <w:rFonts w:ascii="FrankRuehl" w:hAnsi="FrankRuehl" w:hint="cs"/>
          <w:color w:val="000000"/>
          <w:sz w:val="28"/>
          <w:shd w:val="clear" w:color="auto" w:fill="FFFFFF"/>
          <w:rtl/>
        </w:rPr>
        <w:t xml:space="preserve">ת של המנוחה </w:t>
      </w:r>
      <w:r w:rsidR="00F05E87" w:rsidRPr="00F37551">
        <w:rPr>
          <w:rFonts w:ascii="FrankRuehl" w:hAnsi="FrankRuehl" w:hint="cs"/>
          <w:color w:val="000000"/>
          <w:sz w:val="28"/>
          <w:shd w:val="clear" w:color="auto" w:fill="FFFFFF"/>
          <w:rtl/>
        </w:rPr>
        <w:t xml:space="preserve">בדבר </w:t>
      </w:r>
      <w:r w:rsidRPr="00F37551">
        <w:rPr>
          <w:rFonts w:ascii="FrankRuehl" w:hAnsi="FrankRuehl" w:hint="cs"/>
          <w:color w:val="000000"/>
          <w:sz w:val="28"/>
          <w:shd w:val="clear" w:color="auto" w:fill="FFFFFF"/>
          <w:rtl/>
        </w:rPr>
        <w:t xml:space="preserve">המשך הקשר עם אמיר, לבין התוכנית </w:t>
      </w:r>
      <w:r w:rsidRPr="00F37551">
        <w:rPr>
          <w:rFonts w:ascii="FrankRuehl" w:hAnsi="FrankRuehl" w:hint="cs"/>
          <w:color w:val="000000"/>
          <w:sz w:val="28"/>
          <w:shd w:val="clear" w:color="auto" w:fill="FFFFFF"/>
          <w:rtl/>
        </w:rPr>
        <w:lastRenderedPageBreak/>
        <w:t xml:space="preserve">הקונקרטית להינשא לאמיר המשתחרר מבית הסוהר בימים הקרובים. ממילא, המערער עצמו </w:t>
      </w:r>
      <w:r w:rsidR="00872189">
        <w:rPr>
          <w:rFonts w:ascii="FrankRuehl" w:hAnsi="FrankRuehl" w:hint="cs"/>
          <w:color w:val="000000"/>
          <w:sz w:val="28"/>
          <w:shd w:val="clear" w:color="auto" w:fill="FFFFFF"/>
          <w:rtl/>
        </w:rPr>
        <w:t>תיאר</w:t>
      </w:r>
      <w:r w:rsidRPr="00F37551">
        <w:rPr>
          <w:rFonts w:ascii="FrankRuehl" w:hAnsi="FrankRuehl" w:hint="cs"/>
          <w:color w:val="000000"/>
          <w:sz w:val="28"/>
          <w:shd w:val="clear" w:color="auto" w:fill="FFFFFF"/>
          <w:rtl/>
        </w:rPr>
        <w:t xml:space="preserve"> כאמור ש"רתח</w:t>
      </w:r>
      <w:r w:rsidR="00872189">
        <w:rPr>
          <w:rFonts w:ascii="FrankRuehl" w:hAnsi="FrankRuehl" w:hint="cs"/>
          <w:color w:val="000000"/>
          <w:sz w:val="28"/>
          <w:shd w:val="clear" w:color="auto" w:fill="FFFFFF"/>
          <w:rtl/>
        </w:rPr>
        <w:t xml:space="preserve">" מעצבים </w:t>
      </w:r>
      <w:r w:rsidRPr="00F37551">
        <w:rPr>
          <w:rFonts w:ascii="FrankRuehl" w:hAnsi="FrankRuehl" w:hint="cs"/>
          <w:color w:val="000000"/>
          <w:sz w:val="28"/>
          <w:shd w:val="clear" w:color="auto" w:fill="FFFFFF"/>
          <w:rtl/>
        </w:rPr>
        <w:t xml:space="preserve">לאחר אותה שיחה עם מנאר </w:t>
      </w:r>
      <w:r w:rsidRPr="00F37551">
        <w:rPr>
          <w:rFonts w:ascii="FrankRuehl" w:hAnsi="FrankRuehl"/>
          <w:color w:val="000000"/>
          <w:sz w:val="28"/>
          <w:shd w:val="clear" w:color="auto" w:fill="FFFFFF"/>
          <w:rtl/>
        </w:rPr>
        <w:t>–</w:t>
      </w:r>
      <w:r w:rsidRPr="00F37551">
        <w:rPr>
          <w:rFonts w:ascii="FrankRuehl" w:hAnsi="FrankRuehl" w:hint="cs"/>
          <w:color w:val="000000"/>
          <w:sz w:val="28"/>
          <w:shd w:val="clear" w:color="auto" w:fill="FFFFFF"/>
          <w:rtl/>
        </w:rPr>
        <w:t xml:space="preserve"> באופן שאינו מתיישב עם העובדה כי לא היה </w:t>
      </w:r>
      <w:r w:rsidR="00F05E87" w:rsidRPr="00F37551">
        <w:rPr>
          <w:rFonts w:ascii="FrankRuehl" w:hAnsi="FrankRuehl" w:hint="cs"/>
          <w:color w:val="000000"/>
          <w:sz w:val="28"/>
          <w:shd w:val="clear" w:color="auto" w:fill="FFFFFF"/>
          <w:rtl/>
        </w:rPr>
        <w:t xml:space="preserve">כל </w:t>
      </w:r>
      <w:r w:rsidRPr="00F37551">
        <w:rPr>
          <w:rFonts w:ascii="FrankRuehl" w:hAnsi="FrankRuehl" w:hint="cs"/>
          <w:color w:val="000000"/>
          <w:sz w:val="28"/>
          <w:shd w:val="clear" w:color="auto" w:fill="FFFFFF"/>
          <w:rtl/>
        </w:rPr>
        <w:t>חדש בדברים שמסרה לו</w:t>
      </w:r>
      <w:r w:rsidR="00F05E87" w:rsidRPr="00F37551">
        <w:rPr>
          <w:rFonts w:ascii="FrankRuehl" w:hAnsi="FrankRuehl" w:hint="cs"/>
          <w:color w:val="000000"/>
          <w:sz w:val="28"/>
          <w:shd w:val="clear" w:color="auto" w:fill="FFFFFF"/>
          <w:rtl/>
        </w:rPr>
        <w:t xml:space="preserve">. </w:t>
      </w:r>
    </w:p>
    <w:p w:rsidR="004033C4" w:rsidRPr="004033C4" w:rsidRDefault="004033C4" w:rsidP="004033C4">
      <w:pPr>
        <w:pStyle w:val="Ruller41"/>
      </w:pPr>
    </w:p>
    <w:p w:rsidR="00872189" w:rsidRDefault="00A2611C" w:rsidP="009933ED">
      <w:pPr>
        <w:pStyle w:val="Ruller4"/>
        <w:rPr>
          <w:shd w:val="clear" w:color="auto" w:fill="FFFFFF"/>
        </w:rPr>
      </w:pPr>
      <w:r>
        <w:rPr>
          <w:rFonts w:hint="cs"/>
          <w:rtl/>
        </w:rPr>
        <w:t>אפנה</w:t>
      </w:r>
      <w:r w:rsidR="004033C4">
        <w:rPr>
          <w:rFonts w:hint="cs"/>
          <w:rtl/>
        </w:rPr>
        <w:t xml:space="preserve"> ל</w:t>
      </w:r>
      <w:r w:rsidR="003A1002">
        <w:rPr>
          <w:rFonts w:hint="cs"/>
          <w:rtl/>
        </w:rPr>
        <w:t>טענות ביחס</w:t>
      </w:r>
      <w:r w:rsidR="007C4D2E">
        <w:rPr>
          <w:rFonts w:hint="cs"/>
          <w:rtl/>
        </w:rPr>
        <w:t xml:space="preserve"> לעדות אמו של אמיר</w:t>
      </w:r>
      <w:r w:rsidR="004033C4">
        <w:rPr>
          <w:rFonts w:hint="cs"/>
          <w:rtl/>
        </w:rPr>
        <w:t xml:space="preserve">. </w:t>
      </w:r>
      <w:r w:rsidR="003A1002">
        <w:rPr>
          <w:rFonts w:hint="cs"/>
          <w:rtl/>
        </w:rPr>
        <w:t>לעדות זו</w:t>
      </w:r>
      <w:r w:rsidR="007C4D2E">
        <w:rPr>
          <w:rFonts w:hint="cs"/>
          <w:rtl/>
        </w:rPr>
        <w:t xml:space="preserve"> </w:t>
      </w:r>
      <w:r w:rsidR="003A1002">
        <w:rPr>
          <w:rFonts w:hint="cs"/>
          <w:rtl/>
        </w:rPr>
        <w:t>חשיבות רבה</w:t>
      </w:r>
      <w:r w:rsidR="004033C4">
        <w:rPr>
          <w:rFonts w:hint="cs"/>
          <w:rtl/>
        </w:rPr>
        <w:t xml:space="preserve"> ו</w:t>
      </w:r>
      <w:r w:rsidR="007C4D2E">
        <w:rPr>
          <w:rFonts w:hint="cs"/>
          <w:rtl/>
        </w:rPr>
        <w:t xml:space="preserve">לצורך הבנתה </w:t>
      </w:r>
      <w:r w:rsidR="007C4D2E" w:rsidRPr="005611E5">
        <w:rPr>
          <w:rFonts w:hint="cs"/>
          <w:shd w:val="clear" w:color="auto" w:fill="FFFFFF"/>
          <w:rtl/>
        </w:rPr>
        <w:t>יש</w:t>
      </w:r>
      <w:r w:rsidR="003A1002">
        <w:rPr>
          <w:rFonts w:hint="cs"/>
          <w:shd w:val="clear" w:color="auto" w:fill="FFFFFF"/>
          <w:rtl/>
        </w:rPr>
        <w:t xml:space="preserve"> לעמוד ביתר דיוק על ציר הזמנים</w:t>
      </w:r>
      <w:r w:rsidR="004033C4">
        <w:rPr>
          <w:rFonts w:hint="cs"/>
          <w:shd w:val="clear" w:color="auto" w:fill="FFFFFF"/>
          <w:rtl/>
        </w:rPr>
        <w:t>.</w:t>
      </w:r>
      <w:r w:rsidR="003A1002">
        <w:rPr>
          <w:rFonts w:hint="cs"/>
          <w:shd w:val="clear" w:color="auto" w:fill="FFFFFF"/>
          <w:rtl/>
        </w:rPr>
        <w:t xml:space="preserve"> </w:t>
      </w:r>
      <w:r w:rsidR="007C4D2E" w:rsidRPr="003A1002">
        <w:rPr>
          <w:rFonts w:hint="cs"/>
          <w:shd w:val="clear" w:color="auto" w:fill="FFFFFF"/>
          <w:rtl/>
        </w:rPr>
        <w:t>בי</w:t>
      </w:r>
      <w:r w:rsidR="00F05E87">
        <w:rPr>
          <w:rFonts w:hint="cs"/>
          <w:shd w:val="clear" w:color="auto" w:fill="FFFFFF"/>
          <w:rtl/>
        </w:rPr>
        <w:t>ום הרצח, בשיחה בין המנוחה למנאר</w:t>
      </w:r>
      <w:r w:rsidR="007C4D2E" w:rsidRPr="003A1002">
        <w:rPr>
          <w:rFonts w:hint="cs"/>
          <w:shd w:val="clear" w:color="auto" w:fill="FFFFFF"/>
          <w:rtl/>
        </w:rPr>
        <w:t xml:space="preserve"> שנמשכה 37 דקות, המנוחה סיפרה למנאר על מסיבת הסיום, על כך שאמיר עתיד להשתחרר מהכלא בימים הקרו</w:t>
      </w:r>
      <w:r w:rsidR="00872189">
        <w:rPr>
          <w:rFonts w:hint="cs"/>
          <w:shd w:val="clear" w:color="auto" w:fill="FFFFFF"/>
          <w:rtl/>
        </w:rPr>
        <w:t>בים וכי היא תתאסלם ותתחתן איתו.</w:t>
      </w:r>
    </w:p>
    <w:p w:rsidR="00872189" w:rsidRDefault="00872189" w:rsidP="00872189">
      <w:pPr>
        <w:pStyle w:val="Ruller4"/>
        <w:numPr>
          <w:ilvl w:val="0"/>
          <w:numId w:val="0"/>
        </w:numPr>
        <w:rPr>
          <w:shd w:val="clear" w:color="auto" w:fill="FFFFFF"/>
          <w:rtl/>
        </w:rPr>
      </w:pPr>
    </w:p>
    <w:p w:rsidR="007C4D2E" w:rsidRPr="003A1002" w:rsidRDefault="00872189" w:rsidP="008D7095">
      <w:pPr>
        <w:pStyle w:val="Ruller4"/>
        <w:numPr>
          <w:ilvl w:val="0"/>
          <w:numId w:val="0"/>
        </w:numPr>
        <w:rPr>
          <w:shd w:val="clear" w:color="auto" w:fill="FFFFFF"/>
          <w:rtl/>
        </w:rPr>
      </w:pPr>
      <w:r>
        <w:rPr>
          <w:shd w:val="clear" w:color="auto" w:fill="FFFFFF"/>
          <w:rtl/>
        </w:rPr>
        <w:tab/>
      </w:r>
      <w:r w:rsidR="007C4D2E" w:rsidRPr="003A1002">
        <w:rPr>
          <w:rFonts w:hint="cs"/>
          <w:shd w:val="clear" w:color="auto" w:fill="FFFFFF"/>
          <w:rtl/>
        </w:rPr>
        <w:t xml:space="preserve">דקות לאחר מכן, </w:t>
      </w:r>
      <w:r w:rsidR="009933ED">
        <w:rPr>
          <w:rFonts w:hint="cs"/>
          <w:shd w:val="clear" w:color="auto" w:fill="FFFFFF"/>
          <w:rtl/>
        </w:rPr>
        <w:t>מנאר התקשרה</w:t>
      </w:r>
      <w:r w:rsidR="007C4D2E" w:rsidRPr="003A1002">
        <w:rPr>
          <w:rFonts w:hint="cs"/>
          <w:shd w:val="clear" w:color="auto" w:fill="FFFFFF"/>
          <w:rtl/>
        </w:rPr>
        <w:t xml:space="preserve"> למערער בשעה 10:32 וסיפרה לו על </w:t>
      </w:r>
      <w:r w:rsidR="001A598B" w:rsidRPr="003A1002">
        <w:rPr>
          <w:rFonts w:hint="cs"/>
          <w:shd w:val="clear" w:color="auto" w:fill="FFFFFF"/>
          <w:rtl/>
        </w:rPr>
        <w:t>תוכנית</w:t>
      </w:r>
      <w:r w:rsidR="007C4D2E" w:rsidRPr="003A1002">
        <w:rPr>
          <w:rFonts w:hint="cs"/>
          <w:shd w:val="clear" w:color="auto" w:fill="FFFFFF"/>
          <w:rtl/>
        </w:rPr>
        <w:t xml:space="preserve"> המנו</w:t>
      </w:r>
      <w:r w:rsidR="003A1002">
        <w:rPr>
          <w:rFonts w:hint="cs"/>
          <w:shd w:val="clear" w:color="auto" w:fill="FFFFFF"/>
          <w:rtl/>
        </w:rPr>
        <w:t xml:space="preserve">חה. שיחה זו </w:t>
      </w:r>
      <w:r>
        <w:rPr>
          <w:rFonts w:hint="cs"/>
          <w:shd w:val="clear" w:color="auto" w:fill="FFFFFF"/>
          <w:rtl/>
        </w:rPr>
        <w:t>הסתיימה</w:t>
      </w:r>
      <w:r w:rsidR="003A1002">
        <w:rPr>
          <w:rFonts w:hint="cs"/>
          <w:shd w:val="clear" w:color="auto" w:fill="FFFFFF"/>
          <w:rtl/>
        </w:rPr>
        <w:t xml:space="preserve"> בשעה 10:36.</w:t>
      </w:r>
      <w:r>
        <w:rPr>
          <w:rFonts w:hint="cs"/>
          <w:shd w:val="clear" w:color="auto" w:fill="FFFFFF"/>
          <w:rtl/>
        </w:rPr>
        <w:t xml:space="preserve"> </w:t>
      </w:r>
      <w:r w:rsidR="007C4D2E">
        <w:rPr>
          <w:rFonts w:hint="cs"/>
          <w:rtl/>
        </w:rPr>
        <w:t>נוכח גילוי זה, המע</w:t>
      </w:r>
      <w:r w:rsidR="008816B1">
        <w:rPr>
          <w:rFonts w:hint="cs"/>
          <w:rtl/>
        </w:rPr>
        <w:t>רער יצא מיחידת הדיור שלו כשהוא</w:t>
      </w:r>
      <w:r>
        <w:rPr>
          <w:rFonts w:hint="cs"/>
          <w:rtl/>
        </w:rPr>
        <w:t>, כאמור,</w:t>
      </w:r>
      <w:r w:rsidR="008816B1">
        <w:rPr>
          <w:rFonts w:hint="cs"/>
          <w:rtl/>
        </w:rPr>
        <w:t xml:space="preserve"> </w:t>
      </w:r>
      <w:r>
        <w:rPr>
          <w:rFonts w:hint="cs"/>
          <w:rtl/>
        </w:rPr>
        <w:t>"</w:t>
      </w:r>
      <w:r w:rsidR="008816B1">
        <w:rPr>
          <w:rFonts w:hint="cs"/>
          <w:rtl/>
        </w:rPr>
        <w:t>רותח</w:t>
      </w:r>
      <w:r>
        <w:rPr>
          <w:rFonts w:hint="cs"/>
          <w:rtl/>
        </w:rPr>
        <w:t>"</w:t>
      </w:r>
      <w:r w:rsidR="008816B1">
        <w:rPr>
          <w:rFonts w:hint="cs"/>
          <w:rtl/>
        </w:rPr>
        <w:t xml:space="preserve"> מעצבים</w:t>
      </w:r>
      <w:r>
        <w:rPr>
          <w:rFonts w:hint="cs"/>
          <w:rtl/>
        </w:rPr>
        <w:t xml:space="preserve"> </w:t>
      </w:r>
      <w:r w:rsidR="007C4D2E" w:rsidRPr="001F71D9">
        <w:rPr>
          <w:rFonts w:hint="cs"/>
          <w:rtl/>
        </w:rPr>
        <w:t>(</w:t>
      </w:r>
      <w:r w:rsidR="007C4D2E" w:rsidRPr="007B1362">
        <w:rPr>
          <w:rFonts w:hint="cs"/>
          <w:rtl/>
        </w:rPr>
        <w:t xml:space="preserve">פרו׳ הדיון מיום </w:t>
      </w:r>
      <w:r w:rsidR="007C4D2E">
        <w:rPr>
          <w:rFonts w:hint="cs"/>
          <w:rtl/>
        </w:rPr>
        <w:t>26</w:t>
      </w:r>
      <w:r w:rsidR="007C4D2E" w:rsidRPr="007B1362">
        <w:rPr>
          <w:rFonts w:hint="cs"/>
          <w:rtl/>
        </w:rPr>
        <w:t>.9.2019</w:t>
      </w:r>
      <w:r w:rsidR="007C4D2E" w:rsidRPr="001F71D9">
        <w:rPr>
          <w:rFonts w:hint="cs"/>
          <w:rtl/>
        </w:rPr>
        <w:t>, בעמ׳ 33</w:t>
      </w:r>
      <w:r w:rsidR="007C4D2E">
        <w:rPr>
          <w:rFonts w:hint="cs"/>
          <w:rtl/>
        </w:rPr>
        <w:t xml:space="preserve">9, ש׳ </w:t>
      </w:r>
      <w:r w:rsidR="008D7095">
        <w:rPr>
          <w:rFonts w:hint="cs"/>
          <w:rtl/>
        </w:rPr>
        <w:t>17</w:t>
      </w:r>
      <w:r w:rsidR="007C4D2E">
        <w:rPr>
          <w:rFonts w:hint="cs"/>
          <w:rtl/>
        </w:rPr>
        <w:t>-</w:t>
      </w:r>
      <w:r w:rsidR="008D7095">
        <w:rPr>
          <w:rFonts w:hint="cs"/>
          <w:rtl/>
        </w:rPr>
        <w:t>19</w:t>
      </w:r>
      <w:r w:rsidR="007C4D2E">
        <w:rPr>
          <w:rFonts w:hint="cs"/>
          <w:rtl/>
        </w:rPr>
        <w:t>)</w:t>
      </w:r>
      <w:r w:rsidR="007C4D2E" w:rsidRPr="003A1002">
        <w:rPr>
          <w:rFonts w:ascii="FrankRuehl" w:hAnsi="FrankRuehl" w:hint="cs"/>
          <w:color w:val="000000"/>
          <w:sz w:val="28"/>
          <w:shd w:val="clear" w:color="auto" w:fill="FFFFFF"/>
          <w:rtl/>
        </w:rPr>
        <w:t xml:space="preserve">. </w:t>
      </w:r>
      <w:r w:rsidR="00F05E87">
        <w:rPr>
          <w:rFonts w:ascii="FrankRuehl" w:hAnsi="FrankRuehl" w:hint="cs"/>
          <w:color w:val="000000"/>
          <w:sz w:val="28"/>
          <w:shd w:val="clear" w:color="auto" w:fill="FFFFFF"/>
          <w:rtl/>
        </w:rPr>
        <w:t>על שארע ברגעים שלאחר מכן</w:t>
      </w:r>
      <w:r w:rsidR="001A598B" w:rsidRPr="003A1002">
        <w:rPr>
          <w:rFonts w:ascii="FrankRuehl" w:hAnsi="FrankRuehl" w:hint="cs"/>
          <w:color w:val="000000"/>
          <w:sz w:val="28"/>
          <w:shd w:val="clear" w:color="auto" w:fill="FFFFFF"/>
          <w:rtl/>
        </w:rPr>
        <w:t xml:space="preserve"> נלמד מעדות אמו של אמיר</w:t>
      </w:r>
      <w:r w:rsidR="006F3645">
        <w:rPr>
          <w:rFonts w:ascii="FrankRuehl" w:hAnsi="FrankRuehl" w:hint="cs"/>
          <w:color w:val="000000"/>
          <w:sz w:val="28"/>
          <w:shd w:val="clear" w:color="auto" w:fill="FFFFFF"/>
          <w:rtl/>
        </w:rPr>
        <w:t xml:space="preserve">, אשר שוחחה עם המנוחה עד לשעה </w:t>
      </w:r>
      <w:r w:rsidR="006F3645" w:rsidRPr="003A1002">
        <w:rPr>
          <w:rFonts w:ascii="FrankRuehl" w:hAnsi="FrankRuehl" w:hint="cs"/>
          <w:color w:val="000000"/>
          <w:sz w:val="28"/>
          <w:shd w:val="clear" w:color="auto" w:fill="FFFFFF"/>
          <w:rtl/>
        </w:rPr>
        <w:t>10:37</w:t>
      </w:r>
      <w:r w:rsidR="001A598B" w:rsidRPr="003A1002">
        <w:rPr>
          <w:rFonts w:ascii="FrankRuehl" w:hAnsi="FrankRuehl" w:hint="cs"/>
          <w:color w:val="000000"/>
          <w:sz w:val="28"/>
          <w:shd w:val="clear" w:color="auto" w:fill="FFFFFF"/>
          <w:rtl/>
        </w:rPr>
        <w:t>:</w:t>
      </w:r>
    </w:p>
    <w:p w:rsidR="00FE20B4" w:rsidRDefault="00FE20B4" w:rsidP="00FE20B4">
      <w:pPr>
        <w:pStyle w:val="Ruller41"/>
        <w:rPr>
          <w:rtl/>
        </w:rPr>
      </w:pPr>
    </w:p>
    <w:p w:rsidR="00FE20B4" w:rsidRPr="00FE20B4" w:rsidRDefault="00FE20B4" w:rsidP="00A013DD">
      <w:pPr>
        <w:pStyle w:val="Ruller5"/>
      </w:pPr>
      <w:r>
        <w:rPr>
          <w:rtl/>
        </w:rPr>
        <w:t xml:space="preserve">"אני והנרייט </w:t>
      </w:r>
      <w:r w:rsidR="00F05E87">
        <w:rPr>
          <w:rFonts w:hint="cs"/>
          <w:rtl/>
        </w:rPr>
        <w:t xml:space="preserve">[המנוחה </w:t>
      </w:r>
      <w:r w:rsidR="00F05E87">
        <w:rPr>
          <w:rtl/>
        </w:rPr>
        <w:t>–</w:t>
      </w:r>
      <w:r w:rsidR="00F05E87">
        <w:rPr>
          <w:rFonts w:hint="cs"/>
          <w:rtl/>
        </w:rPr>
        <w:t xml:space="preserve"> </w:t>
      </w:r>
      <w:r w:rsidR="00F05E87" w:rsidRPr="00F05E87">
        <w:rPr>
          <w:rFonts w:ascii="Century" w:hAnsi="Century" w:cs="Miriam" w:hint="cs"/>
          <w:b/>
          <w:spacing w:val="0"/>
          <w:szCs w:val="24"/>
          <w:rtl/>
        </w:rPr>
        <w:t>י' א'</w:t>
      </w:r>
      <w:r w:rsidR="00F05E87">
        <w:rPr>
          <w:rFonts w:hint="cs"/>
          <w:rtl/>
        </w:rPr>
        <w:t xml:space="preserve">] </w:t>
      </w:r>
      <w:r>
        <w:rPr>
          <w:rtl/>
        </w:rPr>
        <w:t>תמיד השיחות שלנו היו ארוכות אבל השיחה הזו לא הייתה ארוכה, היא הייתה 10, 11 דקות פשוט רק דיברנו על הדברים האלו לא דיברתי איתה עליה, לא הספקתי לדבר איתה עליה. אני שומעת שתי דפיקות בדלת במהלך השיחה, הנרייט בטלפון ואף אחד לא יודע שיש ל</w:t>
      </w:r>
      <w:r w:rsidR="00A013DD">
        <w:rPr>
          <w:rtl/>
        </w:rPr>
        <w:t xml:space="preserve">ה טלפון.  אני שומעת קול של גבר </w:t>
      </w:r>
      <w:r w:rsidR="00A013DD">
        <w:rPr>
          <w:rFonts w:hint="cs"/>
          <w:rtl/>
        </w:rPr>
        <w:t>'</w:t>
      </w:r>
      <w:r w:rsidR="00A013DD">
        <w:rPr>
          <w:rtl/>
        </w:rPr>
        <w:t>איפתחי</w:t>
      </w:r>
      <w:r w:rsidR="00A013DD">
        <w:rPr>
          <w:rFonts w:hint="cs"/>
          <w:rtl/>
        </w:rPr>
        <w:t>'</w:t>
      </w:r>
      <w:r>
        <w:rPr>
          <w:rtl/>
        </w:rPr>
        <w:t>, אני שואלת מי זה והיא אומרת שז</w:t>
      </w:r>
      <w:r w:rsidR="00171ED8">
        <w:rPr>
          <w:rtl/>
        </w:rPr>
        <w:t>ה אבא שלה. אני אומרת לה תפתחי ל</w:t>
      </w:r>
      <w:r w:rsidR="00171ED8">
        <w:rPr>
          <w:rFonts w:hint="cs"/>
          <w:rtl/>
        </w:rPr>
        <w:t>י</w:t>
      </w:r>
      <w:r>
        <w:rPr>
          <w:rtl/>
        </w:rPr>
        <w:t xml:space="preserve"> והיא אומרת שהיא לא</w:t>
      </w:r>
      <w:r w:rsidR="00A013DD">
        <w:rPr>
          <w:rtl/>
        </w:rPr>
        <w:t xml:space="preserve"> רוצה לראות אף אחד. שאלתי אותה </w:t>
      </w:r>
      <w:r w:rsidR="00A013DD">
        <w:rPr>
          <w:rFonts w:hint="cs"/>
          <w:rtl/>
        </w:rPr>
        <w:t>'</w:t>
      </w:r>
      <w:r>
        <w:rPr>
          <w:rtl/>
        </w:rPr>
        <w:t>איש בידו</w:t>
      </w:r>
      <w:r w:rsidR="00A013DD">
        <w:rPr>
          <w:rFonts w:hint="cs"/>
          <w:rtl/>
        </w:rPr>
        <w:t>'</w:t>
      </w:r>
      <w:r>
        <w:rPr>
          <w:rtl/>
        </w:rPr>
        <w:t xml:space="preserve"> מה הוא רוצה, אמרתי לה תפתחי שלא יהיה לך עוד פעם בלאגן ותראי מה הוא רוצה, תחזרי אלי ותספרי לי מה היה במסיבת הסיום. אבל עוד פעם 2 דפיקות בדלת והוא אמר לה </w:t>
      </w:r>
      <w:r w:rsidR="00A013DD">
        <w:rPr>
          <w:rFonts w:hint="cs"/>
          <w:rtl/>
        </w:rPr>
        <w:t>'</w:t>
      </w:r>
      <w:r>
        <w:rPr>
          <w:rtl/>
        </w:rPr>
        <w:t>איפתחי</w:t>
      </w:r>
      <w:r w:rsidR="00A013DD">
        <w:rPr>
          <w:rFonts w:hint="cs"/>
          <w:rtl/>
        </w:rPr>
        <w:t>'</w:t>
      </w:r>
      <w:r>
        <w:rPr>
          <w:rtl/>
        </w:rPr>
        <w:t>. את הקול הזה אני בחיים לא אשכח. היא אמרה לי שהיא מחביאה את הטלפון ותחזור אלי. ועד היום היא לא חזרה</w:t>
      </w:r>
      <w:r>
        <w:rPr>
          <w:rFonts w:hint="cs"/>
          <w:rtl/>
        </w:rPr>
        <w:t xml:space="preserve">" (פרו' </w:t>
      </w:r>
      <w:r w:rsidR="003D3B8C">
        <w:rPr>
          <w:rFonts w:hint="cs"/>
          <w:rtl/>
        </w:rPr>
        <w:t xml:space="preserve">דיון </w:t>
      </w:r>
      <w:r>
        <w:rPr>
          <w:rFonts w:hint="cs"/>
          <w:rtl/>
        </w:rPr>
        <w:t xml:space="preserve">מיום </w:t>
      </w:r>
      <w:r w:rsidR="00171ED8">
        <w:rPr>
          <w:rFonts w:hint="cs"/>
          <w:rtl/>
        </w:rPr>
        <w:t xml:space="preserve">12.9.2018, </w:t>
      </w:r>
      <w:r>
        <w:rPr>
          <w:rFonts w:hint="cs"/>
          <w:rtl/>
        </w:rPr>
        <w:t xml:space="preserve">עמוד 26, ש' 17-10). </w:t>
      </w:r>
    </w:p>
    <w:p w:rsidR="007C4D2E" w:rsidRDefault="007C4D2E" w:rsidP="007C4D2E">
      <w:pPr>
        <w:pStyle w:val="Ruller4"/>
        <w:numPr>
          <w:ilvl w:val="0"/>
          <w:numId w:val="0"/>
        </w:numPr>
        <w:rPr>
          <w:rFonts w:ascii="FrankRuehl" w:hAnsi="FrankRuehl"/>
          <w:color w:val="000000"/>
          <w:sz w:val="28"/>
          <w:shd w:val="clear" w:color="auto" w:fill="FFFFFF"/>
          <w:rtl/>
        </w:rPr>
      </w:pPr>
    </w:p>
    <w:p w:rsidR="003A1002" w:rsidRPr="003A1002" w:rsidRDefault="00FE20B4" w:rsidP="00F37551">
      <w:pPr>
        <w:pStyle w:val="Ruller4"/>
      </w:pPr>
      <w:r>
        <w:rPr>
          <w:rFonts w:hint="cs"/>
          <w:shd w:val="clear" w:color="auto" w:fill="FFFFFF"/>
          <w:rtl/>
        </w:rPr>
        <w:t>עדות אמו של אמיר בבית המשפט</w:t>
      </w:r>
      <w:r w:rsidR="00F37551">
        <w:rPr>
          <w:rFonts w:hint="cs"/>
          <w:shd w:val="clear" w:color="auto" w:fill="FFFFFF"/>
          <w:rtl/>
        </w:rPr>
        <w:t xml:space="preserve"> המחוזי</w:t>
      </w:r>
      <w:r>
        <w:rPr>
          <w:rFonts w:hint="cs"/>
          <w:shd w:val="clear" w:color="auto" w:fill="FFFFFF"/>
          <w:rtl/>
        </w:rPr>
        <w:t xml:space="preserve"> סטתה, במידה מסוימת, מהדברים שמסרה למשטרה. בעוד ש</w:t>
      </w:r>
      <w:r w:rsidR="00430A84">
        <w:rPr>
          <w:rFonts w:hint="cs"/>
          <w:shd w:val="clear" w:color="auto" w:fill="FFFFFF"/>
          <w:rtl/>
        </w:rPr>
        <w:t>למשטרה מסרה בנחרצות</w:t>
      </w:r>
      <w:r w:rsidR="007C4D2E">
        <w:rPr>
          <w:rFonts w:hint="cs"/>
          <w:shd w:val="clear" w:color="auto" w:fill="FFFFFF"/>
          <w:rtl/>
        </w:rPr>
        <w:t xml:space="preserve"> </w:t>
      </w:r>
      <w:r w:rsidR="007C4D2E" w:rsidRPr="005734A3">
        <w:rPr>
          <w:rFonts w:hint="cs"/>
          <w:shd w:val="clear" w:color="auto" w:fill="FFFFFF"/>
          <w:rtl/>
        </w:rPr>
        <w:t>כי שמעה את המערער ד</w:t>
      </w:r>
      <w:r w:rsidR="007C4D2E">
        <w:rPr>
          <w:rFonts w:hint="cs"/>
          <w:shd w:val="clear" w:color="auto" w:fill="FFFFFF"/>
          <w:rtl/>
        </w:rPr>
        <w:t xml:space="preserve">ופק על דלת </w:t>
      </w:r>
      <w:r w:rsidR="007C4D2E" w:rsidRPr="00A70BA2">
        <w:rPr>
          <w:rFonts w:ascii="Century" w:hAnsi="Century" w:cs="Miriam" w:hint="cs"/>
          <w:b/>
          <w:spacing w:val="0"/>
          <w:sz w:val="22"/>
          <w:szCs w:val="24"/>
          <w:shd w:val="clear" w:color="auto" w:fill="FFFFFF"/>
          <w:rtl/>
        </w:rPr>
        <w:t>חדר השינה</w:t>
      </w:r>
      <w:r w:rsidR="007C4D2E" w:rsidRPr="00A70BA2">
        <w:rPr>
          <w:rFonts w:hint="cs"/>
          <w:shd w:val="clear" w:color="auto" w:fill="FFFFFF"/>
          <w:rtl/>
        </w:rPr>
        <w:t xml:space="preserve"> </w:t>
      </w:r>
      <w:r w:rsidR="007C4D2E">
        <w:rPr>
          <w:rFonts w:hint="cs"/>
          <w:shd w:val="clear" w:color="auto" w:fill="FFFFFF"/>
          <w:rtl/>
        </w:rPr>
        <w:t>של המנוחה</w:t>
      </w:r>
      <w:r>
        <w:rPr>
          <w:rFonts w:hint="cs"/>
          <w:shd w:val="clear" w:color="auto" w:fill="FFFFFF"/>
          <w:rtl/>
        </w:rPr>
        <w:t xml:space="preserve">, </w:t>
      </w:r>
      <w:r w:rsidR="007C4D2E" w:rsidRPr="005734A3">
        <w:rPr>
          <w:rFonts w:hint="cs"/>
          <w:shd w:val="clear" w:color="auto" w:fill="FFFFFF"/>
          <w:rtl/>
        </w:rPr>
        <w:t>בעדותה בבית המשפט סייגה מסקנתה ואמרה ״</w:t>
      </w:r>
      <w:r w:rsidR="007C4D2E" w:rsidRPr="00DA6356">
        <w:rPr>
          <w:rFonts w:ascii="Century" w:hAnsi="Century" w:cs="Miriam" w:hint="cs"/>
          <w:b/>
          <w:spacing w:val="0"/>
          <w:sz w:val="22"/>
          <w:szCs w:val="24"/>
          <w:shd w:val="clear" w:color="auto" w:fill="FFFFFF"/>
          <w:rtl/>
        </w:rPr>
        <w:t xml:space="preserve">אני שיערתי שהיא הייתה בחדר שלה. אני לא </w:t>
      </w:r>
      <w:r w:rsidR="00171ED8">
        <w:rPr>
          <w:rFonts w:ascii="Century" w:hAnsi="Century" w:cs="Miriam" w:hint="cs"/>
          <w:b/>
          <w:spacing w:val="0"/>
          <w:sz w:val="22"/>
          <w:szCs w:val="24"/>
          <w:shd w:val="clear" w:color="auto" w:fill="FFFFFF"/>
          <w:rtl/>
        </w:rPr>
        <w:t>יודעת בוודאות,</w:t>
      </w:r>
      <w:r w:rsidR="007C4D2E" w:rsidRPr="00DA6356">
        <w:rPr>
          <w:rFonts w:ascii="Century" w:hAnsi="Century" w:cs="Miriam" w:hint="cs"/>
          <w:b/>
          <w:spacing w:val="0"/>
          <w:sz w:val="22"/>
          <w:szCs w:val="24"/>
          <w:shd w:val="clear" w:color="auto" w:fill="FFFFFF"/>
          <w:rtl/>
        </w:rPr>
        <w:t xml:space="preserve"> אם היא הייתה בסלון ודפקו בכניסה הייתי שומעת אותו דבר</w:t>
      </w:r>
      <w:r w:rsidR="007C4D2E" w:rsidRPr="005734A3">
        <w:rPr>
          <w:rFonts w:hint="cs"/>
          <w:shd w:val="clear" w:color="auto" w:fill="FFFFFF"/>
          <w:rtl/>
        </w:rPr>
        <w:t>״ (</w:t>
      </w:r>
      <w:r w:rsidR="00171ED8">
        <w:rPr>
          <w:rFonts w:hint="cs"/>
          <w:shd w:val="clear" w:color="auto" w:fill="FFFFFF"/>
          <w:rtl/>
        </w:rPr>
        <w:t>שם,</w:t>
      </w:r>
      <w:r w:rsidR="007C4D2E" w:rsidRPr="005734A3">
        <w:rPr>
          <w:rFonts w:hint="cs"/>
          <w:shd w:val="clear" w:color="auto" w:fill="FFFFFF"/>
          <w:rtl/>
        </w:rPr>
        <w:t xml:space="preserve"> </w:t>
      </w:r>
      <w:r w:rsidR="00171ED8">
        <w:rPr>
          <w:rFonts w:hint="cs"/>
          <w:shd w:val="clear" w:color="auto" w:fill="FFFFFF"/>
          <w:rtl/>
        </w:rPr>
        <w:t>ב</w:t>
      </w:r>
      <w:r w:rsidR="007C4D2E" w:rsidRPr="005734A3">
        <w:rPr>
          <w:rFonts w:hint="cs"/>
          <w:shd w:val="clear" w:color="auto" w:fill="FFFFFF"/>
          <w:rtl/>
        </w:rPr>
        <w:t>עמ׳ 47, ש׳ 20-1</w:t>
      </w:r>
      <w:r w:rsidR="00171ED8">
        <w:rPr>
          <w:rFonts w:hint="cs"/>
          <w:shd w:val="clear" w:color="auto" w:fill="FFFFFF"/>
          <w:rtl/>
        </w:rPr>
        <w:t>8</w:t>
      </w:r>
      <w:r w:rsidR="007C4D2E" w:rsidRPr="005734A3">
        <w:rPr>
          <w:rFonts w:hint="cs"/>
          <w:shd w:val="clear" w:color="auto" w:fill="FFFFFF"/>
          <w:rtl/>
        </w:rPr>
        <w:t xml:space="preserve">). </w:t>
      </w:r>
      <w:r w:rsidR="00787669" w:rsidRPr="00F37551">
        <w:rPr>
          <w:rFonts w:hint="cs"/>
          <w:shd w:val="clear" w:color="auto" w:fill="FFFFFF"/>
          <w:rtl/>
        </w:rPr>
        <w:t xml:space="preserve">איני סבור כי שינוי זה גורע מהמשקל הרב שיש להקנות לדבריה. </w:t>
      </w:r>
      <w:r w:rsidR="007C4D2E" w:rsidRPr="00F37551">
        <w:rPr>
          <w:rFonts w:hint="cs"/>
          <w:shd w:val="clear" w:color="auto" w:fill="FFFFFF"/>
          <w:rtl/>
        </w:rPr>
        <w:t xml:space="preserve">עיקר </w:t>
      </w:r>
      <w:r w:rsidR="008816B1" w:rsidRPr="00F37551">
        <w:rPr>
          <w:rFonts w:hint="cs"/>
          <w:shd w:val="clear" w:color="auto" w:fill="FFFFFF"/>
          <w:rtl/>
        </w:rPr>
        <w:t xml:space="preserve">עדותה, ולמעשה החלק החשוב ביותר </w:t>
      </w:r>
      <w:r w:rsidR="007C4D2E" w:rsidRPr="00F37551">
        <w:rPr>
          <w:shd w:val="clear" w:color="auto" w:fill="FFFFFF"/>
          <w:rtl/>
        </w:rPr>
        <w:t>–</w:t>
      </w:r>
      <w:r w:rsidR="007C4D2E" w:rsidRPr="00F37551">
        <w:rPr>
          <w:rFonts w:hint="cs"/>
          <w:shd w:val="clear" w:color="auto" w:fill="FFFFFF"/>
          <w:rtl/>
        </w:rPr>
        <w:t xml:space="preserve"> על כך ש</w:t>
      </w:r>
      <w:r w:rsidR="003D3B8C" w:rsidRPr="00F37551">
        <w:rPr>
          <w:rFonts w:hint="cs"/>
          <w:shd w:val="clear" w:color="auto" w:fill="FFFFFF"/>
          <w:rtl/>
        </w:rPr>
        <w:t xml:space="preserve">שמעה דפיקות בדלת וכי </w:t>
      </w:r>
      <w:r w:rsidR="007C4D2E" w:rsidRPr="00F37551">
        <w:rPr>
          <w:rFonts w:hint="cs"/>
          <w:shd w:val="clear" w:color="auto" w:fill="FFFFFF"/>
          <w:rtl/>
        </w:rPr>
        <w:t xml:space="preserve">המנוחה ניתקה את השיחה לאור קריאת </w:t>
      </w:r>
      <w:r w:rsidR="003D3B8C" w:rsidRPr="00F37551">
        <w:rPr>
          <w:rFonts w:hint="cs"/>
          <w:shd w:val="clear" w:color="auto" w:fill="FFFFFF"/>
          <w:rtl/>
        </w:rPr>
        <w:t>המערער</w:t>
      </w:r>
      <w:r w:rsidR="007C4D2E" w:rsidRPr="00F37551">
        <w:rPr>
          <w:rFonts w:hint="cs"/>
          <w:shd w:val="clear" w:color="auto" w:fill="FFFFFF"/>
          <w:rtl/>
        </w:rPr>
        <w:t>,</w:t>
      </w:r>
      <w:r w:rsidR="004075AE" w:rsidRPr="00F37551">
        <w:rPr>
          <w:rFonts w:hint="cs"/>
          <w:shd w:val="clear" w:color="auto" w:fill="FFFFFF"/>
          <w:rtl/>
        </w:rPr>
        <w:t xml:space="preserve"> היה עקבי החל מהשעות </w:t>
      </w:r>
      <w:r w:rsidR="004075AE" w:rsidRPr="00F37551">
        <w:rPr>
          <w:rFonts w:hint="cs"/>
          <w:shd w:val="clear" w:color="auto" w:fill="FFFFFF"/>
          <w:rtl/>
        </w:rPr>
        <w:lastRenderedPageBreak/>
        <w:t>שלאחר הרצח</w:t>
      </w:r>
      <w:r w:rsidR="007C4D2E" w:rsidRPr="00F37551">
        <w:rPr>
          <w:rFonts w:hint="cs"/>
          <w:shd w:val="clear" w:color="auto" w:fill="FFFFFF"/>
          <w:rtl/>
        </w:rPr>
        <w:t xml:space="preserve">. עדותה גם נתמכה בראיות אחרות, </w:t>
      </w:r>
      <w:r w:rsidR="009933ED" w:rsidRPr="00F37551">
        <w:rPr>
          <w:rFonts w:hint="cs"/>
          <w:shd w:val="clear" w:color="auto" w:fill="FFFFFF"/>
          <w:rtl/>
        </w:rPr>
        <w:t>ובכלל זה בדברי המערער עצמו</w:t>
      </w:r>
      <w:r w:rsidR="007C4D2E" w:rsidRPr="00F37551">
        <w:rPr>
          <w:rFonts w:hint="cs"/>
          <w:shd w:val="clear" w:color="auto" w:fill="FFFFFF"/>
          <w:rtl/>
        </w:rPr>
        <w:t xml:space="preserve"> אשר </w:t>
      </w:r>
      <w:r w:rsidR="001A598B" w:rsidRPr="00F37551">
        <w:rPr>
          <w:rFonts w:hint="cs"/>
          <w:shd w:val="clear" w:color="auto" w:fill="FFFFFF"/>
          <w:rtl/>
        </w:rPr>
        <w:t>לגרסתו</w:t>
      </w:r>
      <w:r w:rsidR="007C4D2E" w:rsidRPr="00F37551">
        <w:rPr>
          <w:rFonts w:hint="cs"/>
          <w:shd w:val="clear" w:color="auto" w:fill="FFFFFF"/>
          <w:rtl/>
        </w:rPr>
        <w:t xml:space="preserve"> </w:t>
      </w:r>
      <w:r w:rsidR="001A598B" w:rsidRPr="00F37551">
        <w:rPr>
          <w:rFonts w:hint="cs"/>
          <w:shd w:val="clear" w:color="auto" w:fill="FFFFFF"/>
          <w:rtl/>
        </w:rPr>
        <w:t>ניגש</w:t>
      </w:r>
      <w:r w:rsidR="007C4D2E" w:rsidRPr="00F37551">
        <w:rPr>
          <w:rFonts w:hint="cs"/>
          <w:shd w:val="clear" w:color="auto" w:fill="FFFFFF"/>
          <w:rtl/>
        </w:rPr>
        <w:t xml:space="preserve"> באותה עת לדלת </w:t>
      </w:r>
      <w:r w:rsidR="00BF5EAD">
        <w:rPr>
          <w:rFonts w:hint="cs"/>
          <w:shd w:val="clear" w:color="auto" w:fill="FFFFFF"/>
          <w:rtl/>
        </w:rPr>
        <w:t>ה</w:t>
      </w:r>
      <w:r w:rsidR="007C4D2E" w:rsidRPr="00F37551">
        <w:rPr>
          <w:rFonts w:hint="cs"/>
          <w:shd w:val="clear" w:color="auto" w:fill="FFFFFF"/>
          <w:rtl/>
        </w:rPr>
        <w:t>כנ</w:t>
      </w:r>
      <w:r w:rsidR="003A1002" w:rsidRPr="00F37551">
        <w:rPr>
          <w:rFonts w:hint="cs"/>
          <w:shd w:val="clear" w:color="auto" w:fill="FFFFFF"/>
          <w:rtl/>
        </w:rPr>
        <w:t>יסה של יחידת הדיור וקרא למנוחה.</w:t>
      </w:r>
    </w:p>
    <w:p w:rsidR="003A1002" w:rsidRDefault="003A1002" w:rsidP="003A1002">
      <w:pPr>
        <w:pStyle w:val="Ruller4"/>
        <w:numPr>
          <w:ilvl w:val="0"/>
          <w:numId w:val="0"/>
        </w:numPr>
        <w:rPr>
          <w:shd w:val="clear" w:color="auto" w:fill="FFFFFF"/>
          <w:rtl/>
        </w:rPr>
      </w:pPr>
    </w:p>
    <w:p w:rsidR="007C4D2E" w:rsidRPr="00412067" w:rsidRDefault="003A1002" w:rsidP="003A1002">
      <w:pPr>
        <w:pStyle w:val="Ruller4"/>
        <w:numPr>
          <w:ilvl w:val="0"/>
          <w:numId w:val="0"/>
        </w:numPr>
        <w:rPr>
          <w:rtl/>
        </w:rPr>
      </w:pPr>
      <w:r>
        <w:rPr>
          <w:shd w:val="clear" w:color="auto" w:fill="FFFFFF"/>
          <w:rtl/>
        </w:rPr>
        <w:tab/>
      </w:r>
      <w:r w:rsidR="00412067">
        <w:rPr>
          <w:rFonts w:hint="cs"/>
          <w:shd w:val="clear" w:color="auto" w:fill="FFFFFF"/>
          <w:rtl/>
        </w:rPr>
        <w:t xml:space="preserve">עוד ראוי לציין את התרשמות בית המשפט המחוזי, על בסיס ביקור המותב </w:t>
      </w:r>
      <w:r w:rsidR="00412067" w:rsidRPr="00412067">
        <w:rPr>
          <w:rFonts w:hint="cs"/>
          <w:rtl/>
        </w:rPr>
        <w:t xml:space="preserve">בזירה כי: </w:t>
      </w:r>
      <w:r w:rsidR="00412067">
        <w:rPr>
          <w:rFonts w:hint="cs"/>
          <w:rtl/>
        </w:rPr>
        <w:t>"</w:t>
      </w:r>
      <w:r w:rsidR="00412067" w:rsidRPr="00412067">
        <w:rPr>
          <w:rFonts w:ascii="Century" w:hAnsi="Century" w:cs="Miriam"/>
          <w:b/>
          <w:spacing w:val="0"/>
          <w:sz w:val="22"/>
          <w:szCs w:val="24"/>
          <w:rtl/>
        </w:rPr>
        <w:t xml:space="preserve">הביקור במקום אפשר לנו לראות ולהעריך באופן בלתי אמצעי את שטחה הקטן של יחידת הדיור ואת המרחק הקצר בין דלת חדר השינה של המנוחה לדלת הכניסה ליחידת הדיור. </w:t>
      </w:r>
      <w:r w:rsidR="00412067" w:rsidRPr="00412067">
        <w:rPr>
          <w:rFonts w:ascii="Century" w:hAnsi="Century" w:cs="Miriam" w:hint="cs"/>
          <w:b/>
          <w:spacing w:val="0"/>
          <w:sz w:val="22"/>
          <w:szCs w:val="24"/>
          <w:rtl/>
        </w:rPr>
        <w:t>[...]</w:t>
      </w:r>
      <w:r w:rsidR="00412067" w:rsidRPr="00412067">
        <w:rPr>
          <w:rFonts w:ascii="Century" w:hAnsi="Century" w:cs="Miriam"/>
          <w:b/>
          <w:spacing w:val="0"/>
          <w:sz w:val="22"/>
          <w:szCs w:val="24"/>
          <w:rtl/>
        </w:rPr>
        <w:t xml:space="preserve"> המרחק הקצר בין החדר לדלת הכניסה אפשר לחנאן </w:t>
      </w:r>
      <w:r w:rsidR="00412067" w:rsidRPr="00412067">
        <w:rPr>
          <w:rFonts w:ascii="Century" w:hAnsi="Century" w:cs="Miriam" w:hint="cs"/>
          <w:b/>
          <w:spacing w:val="0"/>
          <w:sz w:val="22"/>
          <w:szCs w:val="24"/>
          <w:rtl/>
        </w:rPr>
        <w:t xml:space="preserve">[אמו של אמיר </w:t>
      </w:r>
      <w:r w:rsidR="00412067" w:rsidRPr="00412067">
        <w:rPr>
          <w:rFonts w:ascii="Century" w:hAnsi="Century" w:cs="Miriam"/>
          <w:b/>
          <w:spacing w:val="0"/>
          <w:sz w:val="22"/>
          <w:szCs w:val="24"/>
          <w:rtl/>
        </w:rPr>
        <w:t>–</w:t>
      </w:r>
      <w:r w:rsidR="00412067" w:rsidRPr="00412067">
        <w:rPr>
          <w:rFonts w:ascii="Century" w:hAnsi="Century" w:cs="Miriam" w:hint="cs"/>
          <w:b/>
          <w:spacing w:val="0"/>
          <w:sz w:val="22"/>
          <w:szCs w:val="24"/>
          <w:rtl/>
        </w:rPr>
        <w:t xml:space="preserve"> י' א'] </w:t>
      </w:r>
      <w:r w:rsidR="00412067" w:rsidRPr="00412067">
        <w:rPr>
          <w:rFonts w:ascii="Century" w:hAnsi="Century" w:cs="Miriam"/>
          <w:b/>
          <w:spacing w:val="0"/>
          <w:sz w:val="22"/>
          <w:szCs w:val="24"/>
          <w:rtl/>
        </w:rPr>
        <w:t>לשמוע בבירור את נקישותיו ואת קולו של הנאשם</w:t>
      </w:r>
      <w:r w:rsidR="00412067" w:rsidRPr="00412067">
        <w:rPr>
          <w:rFonts w:ascii="Century" w:hAnsi="Century" w:cs="Miriam" w:hint="cs"/>
          <w:b/>
          <w:spacing w:val="0"/>
          <w:sz w:val="22"/>
          <w:szCs w:val="24"/>
          <w:rtl/>
        </w:rPr>
        <w:t xml:space="preserve"> [המערער </w:t>
      </w:r>
      <w:r w:rsidR="00412067" w:rsidRPr="00412067">
        <w:rPr>
          <w:rFonts w:ascii="Century" w:hAnsi="Century" w:cs="Miriam"/>
          <w:b/>
          <w:spacing w:val="0"/>
          <w:sz w:val="22"/>
          <w:szCs w:val="24"/>
          <w:rtl/>
        </w:rPr>
        <w:t>–</w:t>
      </w:r>
      <w:r w:rsidR="00412067" w:rsidRPr="00412067">
        <w:rPr>
          <w:rFonts w:ascii="Century" w:hAnsi="Century" w:cs="Miriam" w:hint="cs"/>
          <w:b/>
          <w:spacing w:val="0"/>
          <w:sz w:val="22"/>
          <w:szCs w:val="24"/>
          <w:rtl/>
        </w:rPr>
        <w:t xml:space="preserve"> י' א']</w:t>
      </w:r>
      <w:r w:rsidR="00412067" w:rsidRPr="00412067">
        <w:rPr>
          <w:rFonts w:ascii="Century" w:hAnsi="Century" w:cs="Miriam"/>
          <w:b/>
          <w:spacing w:val="0"/>
          <w:sz w:val="22"/>
          <w:szCs w:val="24"/>
          <w:rtl/>
        </w:rPr>
        <w:t xml:space="preserve"> בעודו מחוץ לדלת הכניסה הנעולה</w:t>
      </w:r>
      <w:r w:rsidR="00412067">
        <w:rPr>
          <w:rFonts w:hint="cs"/>
          <w:rtl/>
        </w:rPr>
        <w:t xml:space="preserve">". </w:t>
      </w:r>
      <w:r w:rsidR="00787669" w:rsidRPr="00412067">
        <w:rPr>
          <w:rFonts w:hint="cs"/>
          <w:rtl/>
        </w:rPr>
        <w:t xml:space="preserve">על כן, </w:t>
      </w:r>
      <w:r w:rsidR="007C4D2E" w:rsidRPr="00412067">
        <w:rPr>
          <w:rFonts w:hint="cs"/>
          <w:rtl/>
        </w:rPr>
        <w:t xml:space="preserve">אין באי-העקביות הנקודתית הזו בגרסת אמו של אמיר כדי לפגום בערך הראייתי הרב של עדותה.  </w:t>
      </w:r>
    </w:p>
    <w:p w:rsidR="007C4D2E" w:rsidRPr="00DA6356" w:rsidRDefault="007C4D2E" w:rsidP="007C4D2E">
      <w:pPr>
        <w:pStyle w:val="Ruller41"/>
        <w:rPr>
          <w:rtl/>
        </w:rPr>
      </w:pPr>
    </w:p>
    <w:p w:rsidR="00EB5293" w:rsidRDefault="001A598B" w:rsidP="002C3E8B">
      <w:pPr>
        <w:pStyle w:val="Ruller4"/>
        <w:rPr>
          <w:rtl/>
        </w:rPr>
      </w:pPr>
      <w:r>
        <w:rPr>
          <w:rFonts w:hint="cs"/>
          <w:rtl/>
        </w:rPr>
        <w:t>דומה ש</w:t>
      </w:r>
      <w:r w:rsidR="007C4D2E">
        <w:rPr>
          <w:rFonts w:hint="cs"/>
          <w:rtl/>
        </w:rPr>
        <w:t xml:space="preserve">נוכח מרכזיות עדות אמו של אמיר, המערער </w:t>
      </w:r>
      <w:r>
        <w:rPr>
          <w:rFonts w:hint="cs"/>
          <w:rtl/>
        </w:rPr>
        <w:t xml:space="preserve">מעלה </w:t>
      </w:r>
      <w:r w:rsidR="007C4D2E">
        <w:rPr>
          <w:rFonts w:hint="cs"/>
          <w:rtl/>
        </w:rPr>
        <w:t>מספר טענות נוספות בניסיון לכרסם במהימנותה. אלא שגם באלו איני מוצא ממש. המערער טען</w:t>
      </w:r>
      <w:r w:rsidR="003A1002">
        <w:rPr>
          <w:rFonts w:hint="cs"/>
          <w:rtl/>
        </w:rPr>
        <w:t>, בין היתר,</w:t>
      </w:r>
      <w:r w:rsidR="007C4D2E">
        <w:rPr>
          <w:rFonts w:hint="cs"/>
          <w:rtl/>
        </w:rPr>
        <w:t xml:space="preserve"> ביחס ל"מניע" שהיה לאמו של אמיר להפליל את המערער </w:t>
      </w:r>
      <w:r w:rsidR="007C4D2E">
        <w:rPr>
          <w:rtl/>
        </w:rPr>
        <w:t>–</w:t>
      </w:r>
      <w:r w:rsidR="003A1002">
        <w:rPr>
          <w:rFonts w:hint="cs"/>
          <w:rtl/>
        </w:rPr>
        <w:t xml:space="preserve"> נוכח האפשרות כי </w:t>
      </w:r>
      <w:r w:rsidR="007C4D2E">
        <w:rPr>
          <w:rFonts w:hint="cs"/>
          <w:rtl/>
        </w:rPr>
        <w:t xml:space="preserve">אמיר </w:t>
      </w:r>
      <w:r w:rsidR="003A1002">
        <w:rPr>
          <w:rFonts w:hint="cs"/>
          <w:rtl/>
        </w:rPr>
        <w:t>היה מעורב</w:t>
      </w:r>
      <w:r w:rsidR="007C4D2E">
        <w:rPr>
          <w:rFonts w:hint="cs"/>
          <w:rtl/>
        </w:rPr>
        <w:t xml:space="preserve"> ברצח המנוחה. טענה זו לוקה בהנחת היסוד שבבסיסה, שכן האפשרות כי לאמיר הייתה יד במעל </w:t>
      </w:r>
      <w:r w:rsidR="007C4D2E">
        <w:rPr>
          <w:rtl/>
        </w:rPr>
        <w:t>–</w:t>
      </w:r>
      <w:r w:rsidR="007C4D2E">
        <w:rPr>
          <w:rFonts w:hint="cs"/>
          <w:rtl/>
        </w:rPr>
        <w:t xml:space="preserve"> נדחתה. </w:t>
      </w:r>
      <w:r>
        <w:rPr>
          <w:rFonts w:hint="cs"/>
          <w:rtl/>
        </w:rPr>
        <w:t>ארחיב בהמשך בהקשר זה בבחינת התרחישים החלופי</w:t>
      </w:r>
      <w:r w:rsidR="00BF5EAD">
        <w:rPr>
          <w:rFonts w:hint="cs"/>
          <w:rtl/>
        </w:rPr>
        <w:t>י</w:t>
      </w:r>
      <w:r>
        <w:rPr>
          <w:rFonts w:hint="cs"/>
          <w:rtl/>
        </w:rPr>
        <w:t>ם שאותם מעלה המערער.</w:t>
      </w:r>
    </w:p>
    <w:p w:rsidR="00EB5293" w:rsidRDefault="00EB5293" w:rsidP="001A598B">
      <w:pPr>
        <w:pStyle w:val="Ruller4"/>
        <w:numPr>
          <w:ilvl w:val="0"/>
          <w:numId w:val="0"/>
        </w:numPr>
        <w:rPr>
          <w:rtl/>
        </w:rPr>
      </w:pPr>
    </w:p>
    <w:p w:rsidR="001A598B" w:rsidRDefault="00EB5293" w:rsidP="00B63809">
      <w:pPr>
        <w:pStyle w:val="Ruller4"/>
        <w:numPr>
          <w:ilvl w:val="0"/>
          <w:numId w:val="0"/>
        </w:numPr>
        <w:rPr>
          <w:rtl/>
        </w:rPr>
      </w:pPr>
      <w:r>
        <w:rPr>
          <w:rtl/>
        </w:rPr>
        <w:tab/>
      </w:r>
      <w:r w:rsidR="003D3B8C">
        <w:rPr>
          <w:rFonts w:hint="cs"/>
          <w:shd w:val="clear" w:color="auto" w:fill="FFFFFF"/>
          <w:rtl/>
        </w:rPr>
        <w:t>לא זו אף זו:</w:t>
      </w:r>
      <w:r w:rsidR="00056764">
        <w:rPr>
          <w:rFonts w:hint="cs"/>
          <w:shd w:val="clear" w:color="auto" w:fill="FFFFFF"/>
          <w:rtl/>
        </w:rPr>
        <w:t xml:space="preserve"> </w:t>
      </w:r>
      <w:r w:rsidR="00FE20B4">
        <w:rPr>
          <w:rFonts w:hint="cs"/>
          <w:shd w:val="clear" w:color="auto" w:fill="FFFFFF"/>
          <w:rtl/>
        </w:rPr>
        <w:t>המערער אינו חולק על עדות</w:t>
      </w:r>
      <w:r w:rsidR="00056764">
        <w:rPr>
          <w:rFonts w:hint="cs"/>
          <w:shd w:val="clear" w:color="auto" w:fill="FFFFFF"/>
          <w:rtl/>
        </w:rPr>
        <w:t xml:space="preserve"> אמו של אמיר בכללותה שכן </w:t>
      </w:r>
      <w:r w:rsidR="00510342">
        <w:rPr>
          <w:rFonts w:hint="cs"/>
          <w:shd w:val="clear" w:color="auto" w:fill="FFFFFF"/>
          <w:rtl/>
        </w:rPr>
        <w:t xml:space="preserve">גם </w:t>
      </w:r>
      <w:r w:rsidR="001A598B">
        <w:rPr>
          <w:rFonts w:hint="cs"/>
          <w:shd w:val="clear" w:color="auto" w:fill="FFFFFF"/>
          <w:rtl/>
        </w:rPr>
        <w:t>לגרסתו</w:t>
      </w:r>
      <w:r w:rsidR="00056764">
        <w:rPr>
          <w:rFonts w:hint="cs"/>
          <w:shd w:val="clear" w:color="auto" w:fill="FFFFFF"/>
          <w:rtl/>
        </w:rPr>
        <w:t xml:space="preserve"> קר</w:t>
      </w:r>
      <w:r w:rsidR="003D3B8C">
        <w:rPr>
          <w:rFonts w:hint="cs"/>
          <w:shd w:val="clear" w:color="auto" w:fill="FFFFFF"/>
          <w:rtl/>
        </w:rPr>
        <w:t xml:space="preserve">א למנוחה </w:t>
      </w:r>
      <w:r w:rsidR="00B63809">
        <w:rPr>
          <w:rFonts w:hint="cs"/>
          <w:shd w:val="clear" w:color="auto" w:fill="FFFFFF"/>
          <w:rtl/>
        </w:rPr>
        <w:t>בעיתוי זה</w:t>
      </w:r>
      <w:r w:rsidR="003D3B8C">
        <w:rPr>
          <w:rFonts w:hint="cs"/>
          <w:shd w:val="clear" w:color="auto" w:fill="FFFFFF"/>
          <w:rtl/>
        </w:rPr>
        <w:t xml:space="preserve">. לטענתו, לא </w:t>
      </w:r>
      <w:r w:rsidR="00B63809">
        <w:rPr>
          <w:rFonts w:hint="cs"/>
          <w:shd w:val="clear" w:color="auto" w:fill="FFFFFF"/>
          <w:rtl/>
        </w:rPr>
        <w:t xml:space="preserve">דפק על </w:t>
      </w:r>
      <w:r w:rsidR="00056764">
        <w:rPr>
          <w:rFonts w:hint="cs"/>
          <w:shd w:val="clear" w:color="auto" w:fill="FFFFFF"/>
          <w:rtl/>
        </w:rPr>
        <w:t>דלת</w:t>
      </w:r>
      <w:r w:rsidR="00B63809">
        <w:rPr>
          <w:rFonts w:hint="cs"/>
          <w:shd w:val="clear" w:color="auto" w:fill="FFFFFF"/>
          <w:rtl/>
        </w:rPr>
        <w:t xml:space="preserve"> יחידת הדיור, אלא </w:t>
      </w:r>
      <w:r w:rsidR="001A598B">
        <w:rPr>
          <w:rFonts w:hint="cs"/>
          <w:shd w:val="clear" w:color="auto" w:fill="FFFFFF"/>
          <w:rtl/>
        </w:rPr>
        <w:t>שב על עקבותיו</w:t>
      </w:r>
      <w:r w:rsidR="00056764">
        <w:rPr>
          <w:rFonts w:hint="cs"/>
          <w:shd w:val="clear" w:color="auto" w:fill="FFFFFF"/>
          <w:rtl/>
        </w:rPr>
        <w:t xml:space="preserve">. </w:t>
      </w:r>
      <w:r w:rsidR="00056764">
        <w:rPr>
          <w:rFonts w:hint="cs"/>
          <w:rtl/>
        </w:rPr>
        <w:t>אם כך, האפשרות כי אמו של אמיר בחרה להוסיף</w:t>
      </w:r>
      <w:r w:rsidR="001A598B" w:rsidRPr="001A598B">
        <w:rPr>
          <w:rFonts w:hint="cs"/>
          <w:rtl/>
        </w:rPr>
        <w:t xml:space="preserve"> </w:t>
      </w:r>
      <w:r w:rsidR="00787669">
        <w:rPr>
          <w:rFonts w:hint="cs"/>
          <w:rtl/>
        </w:rPr>
        <w:t xml:space="preserve">דווקא </w:t>
      </w:r>
      <w:r w:rsidR="001A598B">
        <w:rPr>
          <w:rFonts w:hint="cs"/>
          <w:rtl/>
        </w:rPr>
        <w:t xml:space="preserve">פרט "שקרי" </w:t>
      </w:r>
      <w:r w:rsidR="00787669">
        <w:rPr>
          <w:rFonts w:hint="cs"/>
          <w:rtl/>
        </w:rPr>
        <w:t>שלפיו</w:t>
      </w:r>
      <w:r w:rsidR="00412067">
        <w:rPr>
          <w:rFonts w:hint="cs"/>
          <w:rtl/>
        </w:rPr>
        <w:t xml:space="preserve"> דפק על הדלת, </w:t>
      </w:r>
      <w:r w:rsidR="00787669">
        <w:rPr>
          <w:rFonts w:hint="cs"/>
          <w:rtl/>
        </w:rPr>
        <w:t xml:space="preserve">וזאת </w:t>
      </w:r>
      <w:r w:rsidR="001A598B">
        <w:rPr>
          <w:rFonts w:hint="cs"/>
          <w:rtl/>
        </w:rPr>
        <w:t>כבר כאשר דיברה עם מוקד 100 פחות משעתיים לאחר ניתוק שיחת הטלפון</w:t>
      </w:r>
      <w:r w:rsidR="00787669">
        <w:rPr>
          <w:rFonts w:hint="cs"/>
          <w:rtl/>
        </w:rPr>
        <w:t xml:space="preserve"> עם המנוחה</w:t>
      </w:r>
      <w:r w:rsidR="001A598B">
        <w:rPr>
          <w:rFonts w:hint="cs"/>
          <w:rtl/>
        </w:rPr>
        <w:t xml:space="preserve">, דחוקה עד מאוד. </w:t>
      </w:r>
      <w:r w:rsidR="00412067">
        <w:rPr>
          <w:rFonts w:hint="cs"/>
          <w:rtl/>
        </w:rPr>
        <w:t>הסבירות כי בדיוק במקביל לכך שהמערער קרא למנוחה</w:t>
      </w:r>
      <w:r w:rsidR="00876733">
        <w:rPr>
          <w:rFonts w:hint="cs"/>
          <w:rtl/>
        </w:rPr>
        <w:t xml:space="preserve"> בפתח יחידת הדיור</w:t>
      </w:r>
      <w:r w:rsidR="00412067">
        <w:rPr>
          <w:rFonts w:hint="cs"/>
          <w:rtl/>
        </w:rPr>
        <w:t>, אדם אחר</w:t>
      </w:r>
      <w:r w:rsidR="004033C4">
        <w:rPr>
          <w:rFonts w:hint="cs"/>
          <w:rtl/>
        </w:rPr>
        <w:t>, אשר שהה בתוך יחידת הדיור,</w:t>
      </w:r>
      <w:r w:rsidR="00412067">
        <w:rPr>
          <w:rFonts w:hint="cs"/>
          <w:rtl/>
        </w:rPr>
        <w:t xml:space="preserve"> דפק על דלת חדרה </w:t>
      </w:r>
      <w:r w:rsidR="00412067">
        <w:rPr>
          <w:rtl/>
        </w:rPr>
        <w:t>–</w:t>
      </w:r>
      <w:r w:rsidR="00412067">
        <w:rPr>
          <w:rFonts w:hint="cs"/>
          <w:rtl/>
        </w:rPr>
        <w:t xml:space="preserve"> דחוקה</w:t>
      </w:r>
      <w:r w:rsidR="009F4201">
        <w:rPr>
          <w:rFonts w:hint="cs"/>
          <w:rtl/>
        </w:rPr>
        <w:t xml:space="preserve"> אף יותר</w:t>
      </w:r>
      <w:r w:rsidR="00412067">
        <w:rPr>
          <w:rFonts w:hint="cs"/>
          <w:rtl/>
        </w:rPr>
        <w:t>.</w:t>
      </w:r>
      <w:r w:rsidR="004033C4">
        <w:rPr>
          <w:rFonts w:hint="cs"/>
          <w:rtl/>
        </w:rPr>
        <w:t xml:space="preserve"> האפשרות כי "צירוף מקרים" שכזה התרחש </w:t>
      </w:r>
      <w:r w:rsidR="009933ED">
        <w:rPr>
          <w:rFonts w:hint="cs"/>
          <w:rtl/>
        </w:rPr>
        <w:t>בדיוק כאשר</w:t>
      </w:r>
      <w:r w:rsidR="004033C4">
        <w:rPr>
          <w:rFonts w:hint="cs"/>
          <w:rtl/>
        </w:rPr>
        <w:t xml:space="preserve"> המערער </w:t>
      </w:r>
      <w:r w:rsidR="0019617F">
        <w:rPr>
          <w:rFonts w:hint="cs"/>
          <w:rtl/>
        </w:rPr>
        <w:t>ז</w:t>
      </w:r>
      <w:r w:rsidR="00876733">
        <w:rPr>
          <w:rFonts w:hint="cs"/>
          <w:rtl/>
        </w:rPr>
        <w:t xml:space="preserve">עם לאחר שגילה </w:t>
      </w:r>
      <w:r w:rsidR="004033C4">
        <w:rPr>
          <w:rFonts w:hint="cs"/>
          <w:rtl/>
        </w:rPr>
        <w:t xml:space="preserve">על התוכנית הקונקרטית של המנוחה להינשא לאמיר </w:t>
      </w:r>
      <w:r w:rsidR="004033C4">
        <w:rPr>
          <w:rtl/>
        </w:rPr>
        <w:t>–</w:t>
      </w:r>
      <w:r w:rsidR="004033C4">
        <w:rPr>
          <w:rFonts w:hint="cs"/>
          <w:rtl/>
        </w:rPr>
        <w:t xml:space="preserve"> דחוקה שבדחוקות. </w:t>
      </w:r>
      <w:r w:rsidR="00F37551">
        <w:rPr>
          <w:rFonts w:hint="cs"/>
          <w:rtl/>
        </w:rPr>
        <w:t xml:space="preserve">לעניין זה אדרש בהמשך גם בבחינת התרחישים החלופיים שאותם מעלה המערער. </w:t>
      </w:r>
    </w:p>
    <w:p w:rsidR="001A598B" w:rsidRDefault="001A598B" w:rsidP="001A598B">
      <w:pPr>
        <w:pStyle w:val="Ruller4"/>
        <w:numPr>
          <w:ilvl w:val="0"/>
          <w:numId w:val="0"/>
        </w:numPr>
        <w:rPr>
          <w:rtl/>
        </w:rPr>
      </w:pPr>
    </w:p>
    <w:p w:rsidR="007C4D2E" w:rsidRPr="001A598B" w:rsidRDefault="001A598B" w:rsidP="00510342">
      <w:pPr>
        <w:pStyle w:val="Ruller4"/>
        <w:numPr>
          <w:ilvl w:val="0"/>
          <w:numId w:val="0"/>
        </w:numPr>
        <w:rPr>
          <w:rtl/>
        </w:rPr>
      </w:pPr>
      <w:r>
        <w:rPr>
          <w:rtl/>
        </w:rPr>
        <w:tab/>
      </w:r>
      <w:r w:rsidR="00510342">
        <w:rPr>
          <w:rFonts w:hint="cs"/>
          <w:rtl/>
        </w:rPr>
        <w:t>באשר למניעי</w:t>
      </w:r>
      <w:r w:rsidR="006B0926">
        <w:rPr>
          <w:rFonts w:hint="cs"/>
          <w:rtl/>
        </w:rPr>
        <w:t xml:space="preserve"> אמו של אמיר, </w:t>
      </w:r>
      <w:r w:rsidR="00FE20B4">
        <w:rPr>
          <w:rFonts w:hint="cs"/>
          <w:rtl/>
        </w:rPr>
        <w:t xml:space="preserve">ראוי </w:t>
      </w:r>
      <w:r>
        <w:rPr>
          <w:rFonts w:hint="cs"/>
          <w:rtl/>
        </w:rPr>
        <w:t>להביא</w:t>
      </w:r>
      <w:r w:rsidR="00FE20B4">
        <w:rPr>
          <w:rFonts w:hint="cs"/>
          <w:rtl/>
        </w:rPr>
        <w:t xml:space="preserve"> </w:t>
      </w:r>
      <w:r>
        <w:rPr>
          <w:rFonts w:hint="cs"/>
          <w:rtl/>
        </w:rPr>
        <w:t xml:space="preserve">את התרשמות בית המשפט המחוזי, </w:t>
      </w:r>
      <w:r w:rsidR="00030917" w:rsidRPr="00030917">
        <w:rPr>
          <w:rFonts w:hint="cs"/>
          <w:rtl/>
        </w:rPr>
        <w:t xml:space="preserve">שלפיה </w:t>
      </w:r>
      <w:r w:rsidR="00030917" w:rsidRPr="00030917">
        <w:rPr>
          <w:rtl/>
        </w:rPr>
        <w:t>המנוחה הייתה יקרה מאוד לליבה</w:t>
      </w:r>
      <w:r w:rsidR="00030917" w:rsidRPr="00030917">
        <w:rPr>
          <w:rFonts w:hint="cs"/>
          <w:rtl/>
        </w:rPr>
        <w:t xml:space="preserve"> וכי "</w:t>
      </w:r>
      <w:r w:rsidRPr="00030917">
        <w:rPr>
          <w:rtl/>
        </w:rPr>
        <w:t>גם אם ניתן לבקר חלק מפעולותיה</w:t>
      </w:r>
      <w:r w:rsidR="00030917" w:rsidRPr="00030917">
        <w:rPr>
          <w:rFonts w:hint="cs"/>
          <w:rtl/>
        </w:rPr>
        <w:t>"</w:t>
      </w:r>
      <w:r w:rsidRPr="00030917">
        <w:rPr>
          <w:rtl/>
        </w:rPr>
        <w:t xml:space="preserve"> בתקופה שקדמה לרצח, הרי </w:t>
      </w:r>
      <w:r w:rsidR="00510342">
        <w:rPr>
          <w:rFonts w:hint="cs"/>
          <w:rtl/>
        </w:rPr>
        <w:t>ש</w:t>
      </w:r>
      <w:r w:rsidRPr="00030917">
        <w:rPr>
          <w:rtl/>
        </w:rPr>
        <w:t>הן נעשו מתוך רצון להטיב עם המנוחה ו</w:t>
      </w:r>
      <w:r w:rsidR="00030917">
        <w:rPr>
          <w:rFonts w:hint="cs"/>
          <w:rtl/>
        </w:rPr>
        <w:t>"</w:t>
      </w:r>
      <w:r w:rsidRPr="00030917">
        <w:rPr>
          <w:rtl/>
        </w:rPr>
        <w:t>להוות עבורה משענת</w:t>
      </w:r>
      <w:r w:rsidR="00030917">
        <w:rPr>
          <w:rFonts w:hint="cs"/>
          <w:rtl/>
        </w:rPr>
        <w:t>"</w:t>
      </w:r>
      <w:r w:rsidRPr="00030917">
        <w:rPr>
          <w:rFonts w:hint="cs"/>
          <w:rtl/>
        </w:rPr>
        <w:t xml:space="preserve">. </w:t>
      </w:r>
      <w:r w:rsidR="00030917">
        <w:rPr>
          <w:rFonts w:hint="cs"/>
          <w:rtl/>
        </w:rPr>
        <w:t xml:space="preserve">משכך, בעוד </w:t>
      </w:r>
      <w:r w:rsidRPr="00030917">
        <w:rPr>
          <w:rFonts w:hint="cs"/>
          <w:rtl/>
        </w:rPr>
        <w:t>המערער</w:t>
      </w:r>
      <w:r>
        <w:rPr>
          <w:rFonts w:hint="cs"/>
          <w:rtl/>
        </w:rPr>
        <w:t xml:space="preserve"> מוסיף ומנסה ל</w:t>
      </w:r>
      <w:r w:rsidR="006B0926">
        <w:rPr>
          <w:rFonts w:hint="cs"/>
          <w:rtl/>
        </w:rPr>
        <w:t xml:space="preserve">הטיל דופי באמו של אמיר ובמניעיה, </w:t>
      </w:r>
      <w:r>
        <w:rPr>
          <w:rFonts w:hint="cs"/>
          <w:rtl/>
        </w:rPr>
        <w:lastRenderedPageBreak/>
        <w:t>בית המשפט המחוזי היה ער בהחלט למכלול התנהלותה</w:t>
      </w:r>
      <w:r w:rsidR="00510342">
        <w:rPr>
          <w:rFonts w:hint="cs"/>
          <w:rtl/>
        </w:rPr>
        <w:t xml:space="preserve">, </w:t>
      </w:r>
      <w:r w:rsidR="009933ED">
        <w:rPr>
          <w:rFonts w:hint="cs"/>
          <w:rtl/>
        </w:rPr>
        <w:t>גם</w:t>
      </w:r>
      <w:r w:rsidR="004033C4">
        <w:rPr>
          <w:rFonts w:hint="cs"/>
          <w:rtl/>
        </w:rPr>
        <w:t xml:space="preserve"> </w:t>
      </w:r>
      <w:r w:rsidR="009933ED">
        <w:rPr>
          <w:rFonts w:hint="cs"/>
          <w:rtl/>
        </w:rPr>
        <w:t>ל</w:t>
      </w:r>
      <w:r w:rsidR="004033C4">
        <w:rPr>
          <w:rFonts w:hint="cs"/>
          <w:rtl/>
        </w:rPr>
        <w:t>היבטיה השליליים</w:t>
      </w:r>
      <w:r w:rsidR="006B0926">
        <w:rPr>
          <w:rFonts w:hint="cs"/>
          <w:rtl/>
        </w:rPr>
        <w:t xml:space="preserve">, ובכל זאת התרשם כי עדותה </w:t>
      </w:r>
      <w:r w:rsidR="006B0926" w:rsidRPr="00B63809">
        <w:rPr>
          <w:rFonts w:ascii="Century" w:hAnsi="Century" w:cs="Miriam" w:hint="cs"/>
          <w:b/>
          <w:spacing w:val="0"/>
          <w:sz w:val="22"/>
          <w:szCs w:val="24"/>
          <w:rtl/>
        </w:rPr>
        <w:t>אותנטית ומהימנה</w:t>
      </w:r>
      <w:r w:rsidR="006B0926">
        <w:rPr>
          <w:rFonts w:hint="cs"/>
          <w:rtl/>
        </w:rPr>
        <w:t xml:space="preserve">. </w:t>
      </w:r>
    </w:p>
    <w:p w:rsidR="007C4D2E" w:rsidRPr="00B85572" w:rsidRDefault="007C4D2E" w:rsidP="007C4D2E">
      <w:pPr>
        <w:pStyle w:val="Ruller41"/>
        <w:rPr>
          <w:rFonts w:ascii="Century" w:hAnsi="Century" w:cs="Miriam"/>
          <w:b/>
          <w:spacing w:val="0"/>
          <w:szCs w:val="24"/>
          <w:rtl/>
        </w:rPr>
      </w:pPr>
    </w:p>
    <w:p w:rsidR="00CD4F9A" w:rsidRDefault="007C4D2E" w:rsidP="00B32813">
      <w:pPr>
        <w:pStyle w:val="Ruller4"/>
      </w:pPr>
      <w:r>
        <w:rPr>
          <w:rFonts w:hint="cs"/>
          <w:rtl/>
        </w:rPr>
        <w:t>קביעה</w:t>
      </w:r>
      <w:r w:rsidR="009933ED">
        <w:rPr>
          <w:rFonts w:hint="cs"/>
          <w:rtl/>
        </w:rPr>
        <w:t xml:space="preserve"> מרכזית נוספת שעליה </w:t>
      </w:r>
      <w:r w:rsidR="00E257C7">
        <w:rPr>
          <w:rFonts w:hint="cs"/>
          <w:rtl/>
        </w:rPr>
        <w:t xml:space="preserve">המערער </w:t>
      </w:r>
      <w:r w:rsidR="009933ED">
        <w:rPr>
          <w:rFonts w:hint="cs"/>
          <w:rtl/>
        </w:rPr>
        <w:t xml:space="preserve">משיג </w:t>
      </w:r>
      <w:r w:rsidR="00F905FC">
        <w:rPr>
          <w:rFonts w:hint="cs"/>
          <w:rtl/>
        </w:rPr>
        <w:t>עניינה נוכחות</w:t>
      </w:r>
      <w:r w:rsidR="009933ED">
        <w:rPr>
          <w:rFonts w:hint="cs"/>
          <w:rtl/>
        </w:rPr>
        <w:t>ו</w:t>
      </w:r>
      <w:r w:rsidR="00F905FC">
        <w:rPr>
          <w:rFonts w:hint="cs"/>
          <w:rtl/>
        </w:rPr>
        <w:t xml:space="preserve"> במתחם בזמן הרלוונטי לרצח, לצד הסיכוי הנמוך כי גורם אחר כלשהו נכח במתחם. </w:t>
      </w:r>
      <w:r w:rsidR="00DA06C6">
        <w:rPr>
          <w:rFonts w:hint="cs"/>
          <w:rtl/>
        </w:rPr>
        <w:t>בהיבט זה,</w:t>
      </w:r>
      <w:r>
        <w:rPr>
          <w:rFonts w:hint="cs"/>
          <w:rtl/>
        </w:rPr>
        <w:t xml:space="preserve"> התרשמתי שבית המשפט המחוזי נקט בזהירות </w:t>
      </w:r>
      <w:r w:rsidR="00D86C37">
        <w:rPr>
          <w:rFonts w:hint="cs"/>
          <w:rtl/>
        </w:rPr>
        <w:t>המ</w:t>
      </w:r>
      <w:r w:rsidR="00B13E8A">
        <w:rPr>
          <w:rFonts w:hint="cs"/>
          <w:rtl/>
        </w:rPr>
        <w:t>ת</w:t>
      </w:r>
      <w:r w:rsidR="00D86C37">
        <w:rPr>
          <w:rFonts w:hint="cs"/>
          <w:rtl/>
        </w:rPr>
        <w:t>חייבת</w:t>
      </w:r>
      <w:r w:rsidR="00DD660E">
        <w:rPr>
          <w:rFonts w:hint="cs"/>
          <w:rtl/>
        </w:rPr>
        <w:t>.</w:t>
      </w:r>
      <w:r w:rsidR="00430A84">
        <w:rPr>
          <w:rFonts w:hint="cs"/>
          <w:rtl/>
        </w:rPr>
        <w:t xml:space="preserve"> </w:t>
      </w:r>
      <w:r>
        <w:rPr>
          <w:rFonts w:hint="cs"/>
          <w:rtl/>
        </w:rPr>
        <w:t>על</w:t>
      </w:r>
      <w:r w:rsidR="009933ED">
        <w:rPr>
          <w:rFonts w:hint="cs"/>
          <w:rtl/>
        </w:rPr>
        <w:t xml:space="preserve"> אף האינדיקציות הראייתיות הרבות </w:t>
      </w:r>
      <w:r w:rsidR="00D044AD">
        <w:rPr>
          <w:rFonts w:hint="cs"/>
          <w:rtl/>
        </w:rPr>
        <w:t xml:space="preserve">כי מלבד המערער והמנוחה לא נכחו במתחם שאר דייריו או גורם חיצוני כלשהו, </w:t>
      </w:r>
      <w:r w:rsidR="00B63809" w:rsidRPr="002171CA">
        <w:rPr>
          <w:rFonts w:hint="cs"/>
          <w:rtl/>
        </w:rPr>
        <w:t>נקבע</w:t>
      </w:r>
      <w:r w:rsidR="00D044AD" w:rsidRPr="002171CA">
        <w:rPr>
          <w:rFonts w:hint="cs"/>
          <w:rtl/>
        </w:rPr>
        <w:t xml:space="preserve"> כי </w:t>
      </w:r>
      <w:r w:rsidR="00B32813">
        <w:rPr>
          <w:rFonts w:hint="cs"/>
          <w:rtl/>
        </w:rPr>
        <w:t xml:space="preserve">הסיכוי לכך שאדם אחר היה במתחם בעת הרצח הוא נמוך עד-כדי זניח. עם זאת, </w:t>
      </w:r>
      <w:r w:rsidR="00F905FC" w:rsidRPr="00B32813">
        <w:rPr>
          <w:rFonts w:ascii="Century" w:hAnsi="Century" w:cs="Miriam"/>
          <w:b/>
          <w:spacing w:val="0"/>
          <w:sz w:val="22"/>
          <w:szCs w:val="24"/>
          <w:rtl/>
        </w:rPr>
        <w:t>לא</w:t>
      </w:r>
      <w:r w:rsidR="00F905FC" w:rsidRPr="00B32813">
        <w:rPr>
          <w:rtl/>
        </w:rPr>
        <w:t xml:space="preserve"> </w:t>
      </w:r>
      <w:r w:rsidR="00F905FC" w:rsidRPr="002171CA">
        <w:rPr>
          <w:rtl/>
        </w:rPr>
        <w:t>ניתן</w:t>
      </w:r>
      <w:r w:rsidR="00F905FC" w:rsidRPr="004068E8">
        <w:rPr>
          <w:rtl/>
        </w:rPr>
        <w:t xml:space="preserve"> לשלול </w:t>
      </w:r>
      <w:r w:rsidR="00F905FC" w:rsidRPr="00B32813">
        <w:rPr>
          <w:rtl/>
        </w:rPr>
        <w:t xml:space="preserve">לחלוטין </w:t>
      </w:r>
      <w:r w:rsidR="004068E8" w:rsidRPr="00B32813">
        <w:rPr>
          <w:rtl/>
        </w:rPr>
        <w:t>נוכחות</w:t>
      </w:r>
      <w:r w:rsidR="004068E8">
        <w:rPr>
          <w:rFonts w:hint="cs"/>
          <w:rtl/>
        </w:rPr>
        <w:t xml:space="preserve"> במתחם</w:t>
      </w:r>
      <w:r w:rsidR="004068E8">
        <w:rPr>
          <w:rtl/>
        </w:rPr>
        <w:t xml:space="preserve"> של גורם נוסף פרט למנוחה </w:t>
      </w:r>
      <w:r w:rsidR="004068E8">
        <w:rPr>
          <w:rFonts w:hint="cs"/>
          <w:rtl/>
        </w:rPr>
        <w:t xml:space="preserve">ולמערער </w:t>
      </w:r>
      <w:r w:rsidR="00486A29" w:rsidRPr="004068E8">
        <w:rPr>
          <w:rtl/>
        </w:rPr>
        <w:t>בזמן הרלוונטי לרצח</w:t>
      </w:r>
      <w:r w:rsidR="004068E8" w:rsidRPr="004068E8">
        <w:rPr>
          <w:rFonts w:hint="cs"/>
          <w:rtl/>
        </w:rPr>
        <w:t xml:space="preserve">. </w:t>
      </w:r>
    </w:p>
    <w:p w:rsidR="00CD4F9A" w:rsidRDefault="00CD4F9A" w:rsidP="00CD4F9A">
      <w:pPr>
        <w:pStyle w:val="Ruller4"/>
        <w:numPr>
          <w:ilvl w:val="0"/>
          <w:numId w:val="0"/>
        </w:numPr>
        <w:rPr>
          <w:rtl/>
        </w:rPr>
      </w:pPr>
    </w:p>
    <w:p w:rsidR="00876733" w:rsidRPr="00876733" w:rsidRDefault="00CD4F9A" w:rsidP="00B63809">
      <w:pPr>
        <w:pStyle w:val="Ruller4"/>
        <w:numPr>
          <w:ilvl w:val="0"/>
          <w:numId w:val="0"/>
        </w:numPr>
        <w:rPr>
          <w:rtl/>
        </w:rPr>
      </w:pPr>
      <w:r>
        <w:rPr>
          <w:rtl/>
        </w:rPr>
        <w:tab/>
      </w:r>
      <w:r w:rsidR="00486A29">
        <w:rPr>
          <w:rFonts w:hint="cs"/>
          <w:rtl/>
        </w:rPr>
        <w:t xml:space="preserve">המערער </w:t>
      </w:r>
      <w:r w:rsidR="0019617F">
        <w:rPr>
          <w:rFonts w:hint="cs"/>
          <w:rtl/>
        </w:rPr>
        <w:t>הפנה לקביעה</w:t>
      </w:r>
      <w:r w:rsidR="00A37401">
        <w:rPr>
          <w:rFonts w:hint="cs"/>
          <w:rtl/>
        </w:rPr>
        <w:t xml:space="preserve"> כי</w:t>
      </w:r>
      <w:r w:rsidR="00486A29" w:rsidRPr="00486A29">
        <w:rPr>
          <w:rFonts w:hint="cs"/>
          <w:rtl/>
        </w:rPr>
        <w:t xml:space="preserve"> "</w:t>
      </w:r>
      <w:r w:rsidR="00486A29" w:rsidRPr="00486A29">
        <w:rPr>
          <w:rtl/>
        </w:rPr>
        <w:t>הוכח בוודאות שבמתחם נכחו בסמוך מאוד למועד הרצח המנוחה והנאשם</w:t>
      </w:r>
      <w:r w:rsidR="00305BA3">
        <w:rPr>
          <w:rFonts w:hint="cs"/>
          <w:rtl/>
        </w:rPr>
        <w:t xml:space="preserve"> [המערער </w:t>
      </w:r>
      <w:r w:rsidR="00305BA3">
        <w:rPr>
          <w:rtl/>
        </w:rPr>
        <w:t>–</w:t>
      </w:r>
      <w:r w:rsidR="00305BA3">
        <w:rPr>
          <w:rFonts w:hint="cs"/>
          <w:rtl/>
        </w:rPr>
        <w:t xml:space="preserve"> </w:t>
      </w:r>
      <w:r w:rsidR="00305BA3" w:rsidRPr="00305BA3">
        <w:rPr>
          <w:rFonts w:ascii="Century" w:hAnsi="Century" w:cs="Miriam" w:hint="cs"/>
          <w:b/>
          <w:spacing w:val="0"/>
          <w:sz w:val="22"/>
          <w:szCs w:val="24"/>
          <w:rtl/>
        </w:rPr>
        <w:t>י' א'</w:t>
      </w:r>
      <w:r w:rsidR="00305BA3">
        <w:rPr>
          <w:rFonts w:hint="cs"/>
          <w:rtl/>
        </w:rPr>
        <w:t xml:space="preserve">] </w:t>
      </w:r>
      <w:r w:rsidR="00486A29" w:rsidRPr="00486A29">
        <w:rPr>
          <w:rtl/>
        </w:rPr>
        <w:t xml:space="preserve">. במועד זה לא נכחו במתחם שאר דייריו </w:t>
      </w:r>
      <w:r w:rsidR="00672D04">
        <w:rPr>
          <w:rFonts w:hint="cs"/>
          <w:rtl/>
        </w:rPr>
        <w:t>[...]</w:t>
      </w:r>
      <w:r w:rsidR="00486A29" w:rsidRPr="00486A29">
        <w:rPr>
          <w:rtl/>
        </w:rPr>
        <w:t>, וכן לא נקלט במצלמות הכניסה למתחם, אחר שנכנס או יצא מהמתחם</w:t>
      </w:r>
      <w:r w:rsidR="00486A29" w:rsidRPr="00486A29">
        <w:rPr>
          <w:rFonts w:hint="cs"/>
          <w:rtl/>
        </w:rPr>
        <w:t>"</w:t>
      </w:r>
      <w:r w:rsidR="00430A84">
        <w:rPr>
          <w:rFonts w:hint="cs"/>
          <w:rtl/>
        </w:rPr>
        <w:t>.</w:t>
      </w:r>
      <w:r w:rsidR="00486A29" w:rsidRPr="00486A29">
        <w:rPr>
          <w:rFonts w:hint="cs"/>
          <w:rtl/>
        </w:rPr>
        <w:t xml:space="preserve"> אולם</w:t>
      </w:r>
      <w:r w:rsidR="00430A84">
        <w:rPr>
          <w:rFonts w:hint="cs"/>
          <w:rtl/>
        </w:rPr>
        <w:t>,</w:t>
      </w:r>
      <w:r w:rsidR="00486A29" w:rsidRPr="00486A29">
        <w:rPr>
          <w:rFonts w:hint="cs"/>
          <w:rtl/>
        </w:rPr>
        <w:t xml:space="preserve"> לא נתן דעתו למשפט שאחריו: "</w:t>
      </w:r>
      <w:r w:rsidR="00486A29" w:rsidRPr="00486A29">
        <w:rPr>
          <w:rtl/>
        </w:rPr>
        <w:t>קיימת אומנם היתכנות לכניסה ויציאה למתחם שלא דרך דלת הכניסה הראשית, מבלי להיקלט במצלמות, אך מדובר בדרכים לא פשוטות, כגון דרך הגג, והסבירות שכך יעשה היא נמוכה, בפרט לאור יום</w:t>
      </w:r>
      <w:r w:rsidR="00486A29">
        <w:rPr>
          <w:rFonts w:hint="cs"/>
          <w:rtl/>
        </w:rPr>
        <w:t xml:space="preserve">" (פסקה </w:t>
      </w:r>
      <w:r w:rsidR="00D61AAD">
        <w:rPr>
          <w:rFonts w:hint="cs"/>
          <w:rtl/>
        </w:rPr>
        <w:t>24(ג) להכרעת הדין). מכאן,</w:t>
      </w:r>
      <w:r w:rsidR="00486A29" w:rsidRPr="00486A29">
        <w:rPr>
          <w:rFonts w:hint="cs"/>
          <w:rtl/>
        </w:rPr>
        <w:t xml:space="preserve"> </w:t>
      </w:r>
      <w:r w:rsidR="00D61AAD">
        <w:rPr>
          <w:rFonts w:hint="cs"/>
          <w:rtl/>
        </w:rPr>
        <w:t>ש</w:t>
      </w:r>
      <w:r w:rsidR="00486A29" w:rsidRPr="00486A29">
        <w:rPr>
          <w:rFonts w:hint="cs"/>
          <w:rtl/>
        </w:rPr>
        <w:t>קביעת</w:t>
      </w:r>
      <w:r w:rsidR="00486A29">
        <w:rPr>
          <w:rFonts w:hint="cs"/>
          <w:rtl/>
        </w:rPr>
        <w:t xml:space="preserve"> בית המשפט המחוזי לא </w:t>
      </w:r>
      <w:r w:rsidR="00D044AD">
        <w:rPr>
          <w:rFonts w:hint="cs"/>
          <w:rtl/>
        </w:rPr>
        <w:t>הייתה נחרצת כפי</w:t>
      </w:r>
      <w:r w:rsidR="00B63809">
        <w:rPr>
          <w:rFonts w:hint="cs"/>
          <w:rtl/>
        </w:rPr>
        <w:t xml:space="preserve"> שהמערער מציגה, והיא </w:t>
      </w:r>
      <w:r w:rsidR="00DD660E">
        <w:rPr>
          <w:rFonts w:hint="cs"/>
          <w:rtl/>
        </w:rPr>
        <w:t xml:space="preserve">אינה מצדיקה כל התערבות. </w:t>
      </w:r>
      <w:r w:rsidR="00D044AD">
        <w:rPr>
          <w:rFonts w:hint="cs"/>
          <w:rtl/>
        </w:rPr>
        <w:t>מדובר במסקנה המתבקשת</w:t>
      </w:r>
      <w:r w:rsidR="003D3B8C">
        <w:rPr>
          <w:rFonts w:hint="cs"/>
          <w:rtl/>
        </w:rPr>
        <w:t>, בין היתר לנוכח</w:t>
      </w:r>
      <w:r w:rsidR="00D044AD">
        <w:rPr>
          <w:rFonts w:hint="cs"/>
          <w:rtl/>
        </w:rPr>
        <w:t xml:space="preserve"> התיעוד שנקלט במצלמות האבטחה </w:t>
      </w:r>
      <w:r w:rsidR="00D044AD">
        <w:rPr>
          <w:rtl/>
        </w:rPr>
        <w:t>–</w:t>
      </w:r>
      <w:r w:rsidR="00D044AD">
        <w:rPr>
          <w:rFonts w:hint="cs"/>
          <w:rtl/>
        </w:rPr>
        <w:t xml:space="preserve"> על מגבלותיו; מבנה המתחם; ולוחות הזמנים. </w:t>
      </w:r>
    </w:p>
    <w:p w:rsidR="007C4D2E" w:rsidRDefault="007C4D2E" w:rsidP="007C4D2E">
      <w:pPr>
        <w:pStyle w:val="Ruller41"/>
        <w:rPr>
          <w:rtl/>
        </w:rPr>
      </w:pPr>
    </w:p>
    <w:p w:rsidR="007C4D2E" w:rsidRDefault="00D61AAD" w:rsidP="0019617F">
      <w:pPr>
        <w:pStyle w:val="Ruller4"/>
        <w:rPr>
          <w:rtl/>
        </w:rPr>
      </w:pPr>
      <w:r>
        <w:rPr>
          <w:rFonts w:hint="cs"/>
          <w:rtl/>
        </w:rPr>
        <w:t>על אותה הדרך, אין ממש בטענות המערער באשר למשקל הראייתי שניתן להי</w:t>
      </w:r>
      <w:r w:rsidR="00733E8D">
        <w:rPr>
          <w:rFonts w:hint="cs"/>
          <w:rtl/>
        </w:rPr>
        <w:t>מצאות כת</w:t>
      </w:r>
      <w:r w:rsidR="00E93BB4">
        <w:rPr>
          <w:rFonts w:hint="cs"/>
          <w:rtl/>
        </w:rPr>
        <w:t>מי</w:t>
      </w:r>
      <w:r w:rsidR="00733E8D">
        <w:rPr>
          <w:rFonts w:hint="cs"/>
          <w:rtl/>
        </w:rPr>
        <w:t xml:space="preserve"> דם על חולצת</w:t>
      </w:r>
      <w:r w:rsidR="006B429B">
        <w:rPr>
          <w:rFonts w:hint="cs"/>
          <w:rtl/>
        </w:rPr>
        <w:t>ו</w:t>
      </w:r>
      <w:r w:rsidR="00733E8D">
        <w:rPr>
          <w:rFonts w:hint="cs"/>
          <w:rtl/>
        </w:rPr>
        <w:t xml:space="preserve">, </w:t>
      </w:r>
      <w:r w:rsidR="006B429B">
        <w:rPr>
          <w:rFonts w:hint="cs"/>
          <w:rtl/>
        </w:rPr>
        <w:t>ל</w:t>
      </w:r>
      <w:r w:rsidR="00030917">
        <w:rPr>
          <w:rFonts w:hint="cs"/>
          <w:rtl/>
        </w:rPr>
        <w:t>קופסת הסכינים</w:t>
      </w:r>
      <w:r>
        <w:rPr>
          <w:rFonts w:hint="cs"/>
          <w:rtl/>
        </w:rPr>
        <w:t xml:space="preserve"> אשר מתוכה חסרה סכין אחת</w:t>
      </w:r>
      <w:r w:rsidR="006B429B">
        <w:rPr>
          <w:rFonts w:hint="cs"/>
          <w:rtl/>
        </w:rPr>
        <w:t>, ול</w:t>
      </w:r>
      <w:r w:rsidR="00733E8D">
        <w:rPr>
          <w:rFonts w:hint="cs"/>
          <w:rtl/>
        </w:rPr>
        <w:t>שקית שבה אחז המערער עם יציאתו מהבית</w:t>
      </w:r>
      <w:r w:rsidR="006D0203">
        <w:rPr>
          <w:rFonts w:hint="cs"/>
          <w:rtl/>
        </w:rPr>
        <w:t xml:space="preserve">. </w:t>
      </w:r>
      <w:r w:rsidR="0019617F">
        <w:rPr>
          <w:rFonts w:hint="cs"/>
          <w:rtl/>
        </w:rPr>
        <w:t xml:space="preserve">כטענת המשיבה, </w:t>
      </w:r>
      <w:r w:rsidR="002F4406">
        <w:rPr>
          <w:rFonts w:hint="cs"/>
          <w:rtl/>
        </w:rPr>
        <w:t xml:space="preserve">לראיות אלו ניתן משקל מוגבל בלבד. </w:t>
      </w:r>
      <w:r w:rsidR="00996F29">
        <w:rPr>
          <w:rFonts w:hint="cs"/>
          <w:rtl/>
        </w:rPr>
        <w:t xml:space="preserve">במידה רבה, </w:t>
      </w:r>
      <w:r w:rsidR="00200412">
        <w:rPr>
          <w:rFonts w:hint="cs"/>
          <w:rtl/>
        </w:rPr>
        <w:t>השתלבות</w:t>
      </w:r>
      <w:r w:rsidR="00B8197B">
        <w:rPr>
          <w:rFonts w:hint="cs"/>
          <w:rtl/>
        </w:rPr>
        <w:t>ן</w:t>
      </w:r>
      <w:r w:rsidR="00200412">
        <w:rPr>
          <w:rFonts w:hint="cs"/>
          <w:rtl/>
        </w:rPr>
        <w:t xml:space="preserve"> עם </w:t>
      </w:r>
      <w:r w:rsidR="00733E8D">
        <w:rPr>
          <w:rFonts w:hint="cs"/>
          <w:rtl/>
        </w:rPr>
        <w:t>הראיות המשמעותיות יותר הקיימות בתיק</w:t>
      </w:r>
      <w:r w:rsidR="00200412">
        <w:rPr>
          <w:rFonts w:hint="cs"/>
          <w:rtl/>
        </w:rPr>
        <w:t>, ולצדה חוסר העקביות של המערער בהתייחסות ל</w:t>
      </w:r>
      <w:r w:rsidR="00266367">
        <w:rPr>
          <w:rFonts w:hint="cs"/>
          <w:rtl/>
        </w:rPr>
        <w:t>חלק מ</w:t>
      </w:r>
      <w:r w:rsidR="00200412">
        <w:rPr>
          <w:rFonts w:hint="cs"/>
          <w:rtl/>
        </w:rPr>
        <w:t xml:space="preserve">ראיות אלו </w:t>
      </w:r>
      <w:r w:rsidR="00200412">
        <w:rPr>
          <w:rtl/>
        </w:rPr>
        <w:t>–</w:t>
      </w:r>
      <w:r w:rsidR="00200412">
        <w:rPr>
          <w:rFonts w:hint="cs"/>
          <w:rtl/>
        </w:rPr>
        <w:t xml:space="preserve"> </w:t>
      </w:r>
      <w:r w:rsidR="00996F29">
        <w:rPr>
          <w:rFonts w:hint="cs"/>
          <w:rtl/>
        </w:rPr>
        <w:t xml:space="preserve">היא שהקנתה להן </w:t>
      </w:r>
      <w:r w:rsidR="00B8197B">
        <w:rPr>
          <w:rFonts w:hint="cs"/>
          <w:rtl/>
        </w:rPr>
        <w:t>משקל מסוים</w:t>
      </w:r>
      <w:r w:rsidR="00733E8D">
        <w:rPr>
          <w:rFonts w:hint="cs"/>
          <w:rtl/>
        </w:rPr>
        <w:t xml:space="preserve">. </w:t>
      </w:r>
      <w:r w:rsidR="00030917">
        <w:rPr>
          <w:rFonts w:hint="cs"/>
          <w:rtl/>
        </w:rPr>
        <w:t xml:space="preserve">אוסיף, כי לטעמי חומר הראיות לחובת המערער מבוסס דיו כך שניתן היה להרשיעו במיוחס לו גם בהתעלמות מראיות אלו. </w:t>
      </w:r>
      <w:r w:rsidR="00D81AA3">
        <w:rPr>
          <w:rFonts w:hint="cs"/>
          <w:rtl/>
        </w:rPr>
        <w:t xml:space="preserve">משכך, איני רואה צורך להרחיב בעניינן. </w:t>
      </w:r>
    </w:p>
    <w:p w:rsidR="007C4D2E" w:rsidRPr="00F06556" w:rsidRDefault="007C4D2E" w:rsidP="007C4D2E">
      <w:pPr>
        <w:pStyle w:val="Ruller41"/>
      </w:pPr>
    </w:p>
    <w:p w:rsidR="00D81AA3" w:rsidRDefault="00E80510" w:rsidP="003D3B8C">
      <w:pPr>
        <w:pStyle w:val="Ruller4"/>
      </w:pPr>
      <w:r>
        <w:rPr>
          <w:rFonts w:hint="cs"/>
          <w:rtl/>
        </w:rPr>
        <w:t>אל מול זאת,</w:t>
      </w:r>
      <w:r w:rsidR="00DA06C6">
        <w:rPr>
          <w:rFonts w:hint="cs"/>
          <w:rtl/>
        </w:rPr>
        <w:t xml:space="preserve"> </w:t>
      </w:r>
      <w:r w:rsidR="00430A84">
        <w:rPr>
          <w:rFonts w:hint="cs"/>
          <w:rtl/>
        </w:rPr>
        <w:t xml:space="preserve">התנהגותו </w:t>
      </w:r>
      <w:r w:rsidR="00DA06C6">
        <w:rPr>
          <w:rFonts w:hint="cs"/>
          <w:rtl/>
        </w:rPr>
        <w:t xml:space="preserve">המפלילה של המערער </w:t>
      </w:r>
      <w:r w:rsidR="00430A84">
        <w:rPr>
          <w:rFonts w:hint="cs"/>
          <w:rtl/>
        </w:rPr>
        <w:t xml:space="preserve">לאחר המעשה </w:t>
      </w:r>
      <w:r w:rsidR="00DA06C6">
        <w:rPr>
          <w:rFonts w:hint="cs"/>
          <w:rtl/>
        </w:rPr>
        <w:t>מהווה ראיה כבדת משקל</w:t>
      </w:r>
      <w:r>
        <w:rPr>
          <w:rFonts w:hint="cs"/>
          <w:rtl/>
        </w:rPr>
        <w:t xml:space="preserve"> לחובתו. </w:t>
      </w:r>
      <w:r w:rsidR="00DA06C6">
        <w:rPr>
          <w:rFonts w:hint="cs"/>
          <w:rtl/>
        </w:rPr>
        <w:t>בפרט</w:t>
      </w:r>
      <w:r>
        <w:rPr>
          <w:rFonts w:hint="cs"/>
          <w:rtl/>
        </w:rPr>
        <w:t>,</w:t>
      </w:r>
      <w:r w:rsidR="00DA06C6">
        <w:rPr>
          <w:rFonts w:hint="cs"/>
          <w:rtl/>
        </w:rPr>
        <w:t xml:space="preserve"> </w:t>
      </w:r>
      <w:r w:rsidR="00BF5EAD">
        <w:rPr>
          <w:rFonts w:hint="cs"/>
          <w:rtl/>
        </w:rPr>
        <w:t>הקלטת שיחת</w:t>
      </w:r>
      <w:r w:rsidR="00430A84">
        <w:rPr>
          <w:rFonts w:hint="cs"/>
          <w:rtl/>
        </w:rPr>
        <w:t xml:space="preserve"> הטלפון שבה מבשרת </w:t>
      </w:r>
      <w:r w:rsidR="0056726B">
        <w:rPr>
          <w:rFonts w:hint="cs"/>
          <w:rtl/>
        </w:rPr>
        <w:t>אלהא</w:t>
      </w:r>
      <w:r>
        <w:rPr>
          <w:rFonts w:hint="cs"/>
          <w:rtl/>
        </w:rPr>
        <w:t>ם למערער כי מצאה את גופת המנוחה</w:t>
      </w:r>
      <w:r w:rsidR="0056726B">
        <w:rPr>
          <w:rFonts w:hint="cs"/>
          <w:rtl/>
        </w:rPr>
        <w:t xml:space="preserve">. אלהאם, </w:t>
      </w:r>
      <w:r w:rsidR="00200412">
        <w:rPr>
          <w:rFonts w:hint="cs"/>
          <w:rtl/>
        </w:rPr>
        <w:t>כפי שניתן לצפות ממי שזה</w:t>
      </w:r>
      <w:r w:rsidR="005B1BA8">
        <w:rPr>
          <w:rFonts w:hint="cs"/>
          <w:rtl/>
        </w:rPr>
        <w:t xml:space="preserve"> עתה מצאה את </w:t>
      </w:r>
      <w:r w:rsidR="00200412">
        <w:rPr>
          <w:rFonts w:hint="cs"/>
          <w:rtl/>
        </w:rPr>
        <w:t>בתה</w:t>
      </w:r>
      <w:r w:rsidR="005B1BA8">
        <w:rPr>
          <w:rFonts w:hint="cs"/>
          <w:rtl/>
        </w:rPr>
        <w:t xml:space="preserve"> שות</w:t>
      </w:r>
      <w:r w:rsidR="00200412">
        <w:rPr>
          <w:rFonts w:hint="cs"/>
          <w:rtl/>
        </w:rPr>
        <w:t xml:space="preserve">תת דם ומחוסרת הכרה </w:t>
      </w:r>
      <w:r w:rsidR="0056726B">
        <w:rPr>
          <w:rtl/>
        </w:rPr>
        <w:t>–</w:t>
      </w:r>
      <w:r w:rsidR="0056726B">
        <w:rPr>
          <w:rFonts w:hint="cs"/>
          <w:rtl/>
        </w:rPr>
        <w:t xml:space="preserve"> נסערת </w:t>
      </w:r>
      <w:r w:rsidR="003D3B8C">
        <w:rPr>
          <w:rFonts w:hint="cs"/>
          <w:rtl/>
        </w:rPr>
        <w:t>עד מאוד</w:t>
      </w:r>
      <w:r w:rsidR="001E34D8">
        <w:rPr>
          <w:rFonts w:hint="cs"/>
          <w:rtl/>
        </w:rPr>
        <w:t xml:space="preserve">; </w:t>
      </w:r>
      <w:r w:rsidR="006D0203">
        <w:rPr>
          <w:rFonts w:hint="cs"/>
          <w:rtl/>
        </w:rPr>
        <w:t xml:space="preserve">מנגד, </w:t>
      </w:r>
      <w:r w:rsidR="001E34D8">
        <w:rPr>
          <w:rFonts w:hint="cs"/>
          <w:rtl/>
        </w:rPr>
        <w:t xml:space="preserve">המערער </w:t>
      </w:r>
      <w:r w:rsidR="001E34D8">
        <w:rPr>
          <w:rtl/>
        </w:rPr>
        <w:t>–</w:t>
      </w:r>
      <w:r w:rsidR="00D81AA3">
        <w:rPr>
          <w:rFonts w:hint="cs"/>
          <w:rtl/>
        </w:rPr>
        <w:t xml:space="preserve"> אדיש.</w:t>
      </w:r>
    </w:p>
    <w:p w:rsidR="00D81AA3" w:rsidRDefault="00D81AA3" w:rsidP="00D81AA3">
      <w:pPr>
        <w:pStyle w:val="Ruller4"/>
        <w:numPr>
          <w:ilvl w:val="0"/>
          <w:numId w:val="0"/>
        </w:numPr>
        <w:rPr>
          <w:rtl/>
        </w:rPr>
      </w:pPr>
    </w:p>
    <w:p w:rsidR="00A55ADC" w:rsidRDefault="00D81AA3" w:rsidP="00B63809">
      <w:pPr>
        <w:pStyle w:val="Ruller4"/>
        <w:numPr>
          <w:ilvl w:val="0"/>
          <w:numId w:val="0"/>
        </w:numPr>
      </w:pPr>
      <w:r>
        <w:rPr>
          <w:rtl/>
        </w:rPr>
        <w:tab/>
      </w:r>
      <w:r>
        <w:rPr>
          <w:rFonts w:hint="cs"/>
          <w:rtl/>
        </w:rPr>
        <w:t>הסברו של המערער כי</w:t>
      </w:r>
      <w:r w:rsidR="00C635EC">
        <w:rPr>
          <w:rFonts w:hint="cs"/>
          <w:rtl/>
        </w:rPr>
        <w:t xml:space="preserve"> לא הבין בדיוק מה</w:t>
      </w:r>
      <w:r w:rsidR="005B1BA8">
        <w:rPr>
          <w:rFonts w:hint="cs"/>
          <w:rtl/>
        </w:rPr>
        <w:t xml:space="preserve"> כוונת</w:t>
      </w:r>
      <w:r w:rsidR="00C635EC">
        <w:rPr>
          <w:rFonts w:hint="cs"/>
          <w:rtl/>
        </w:rPr>
        <w:t xml:space="preserve"> אלהאם </w:t>
      </w:r>
      <w:r w:rsidR="00E80510">
        <w:rPr>
          <w:rFonts w:hint="cs"/>
          <w:rtl/>
        </w:rPr>
        <w:t>וכי</w:t>
      </w:r>
      <w:r w:rsidR="00C635EC">
        <w:rPr>
          <w:rFonts w:hint="cs"/>
          <w:rtl/>
        </w:rPr>
        <w:t xml:space="preserve"> </w:t>
      </w:r>
      <w:r w:rsidR="005B1BA8">
        <w:rPr>
          <w:rFonts w:hint="cs"/>
          <w:rtl/>
        </w:rPr>
        <w:t xml:space="preserve">היא </w:t>
      </w:r>
      <w:r w:rsidR="00C635EC">
        <w:rPr>
          <w:rFonts w:hint="cs"/>
          <w:rtl/>
        </w:rPr>
        <w:t>אישה היסטרית</w:t>
      </w:r>
      <w:r w:rsidR="005B1BA8">
        <w:rPr>
          <w:rFonts w:hint="cs"/>
          <w:rtl/>
        </w:rPr>
        <w:t xml:space="preserve"> ולכן לא "התרגש"</w:t>
      </w:r>
      <w:r>
        <w:rPr>
          <w:rFonts w:hint="cs"/>
          <w:rtl/>
        </w:rPr>
        <w:t xml:space="preserve"> מדבריה</w:t>
      </w:r>
      <w:r w:rsidR="00C635EC">
        <w:rPr>
          <w:rFonts w:hint="cs"/>
          <w:rtl/>
        </w:rPr>
        <w:t xml:space="preserve"> </w:t>
      </w:r>
      <w:r w:rsidR="00C635EC">
        <w:rPr>
          <w:rtl/>
        </w:rPr>
        <w:t>–</w:t>
      </w:r>
      <w:r w:rsidR="00C635EC">
        <w:rPr>
          <w:rFonts w:hint="cs"/>
          <w:rtl/>
        </w:rPr>
        <w:t xml:space="preserve"> </w:t>
      </w:r>
      <w:r w:rsidR="001E34D8">
        <w:rPr>
          <w:rFonts w:hint="cs"/>
          <w:rtl/>
        </w:rPr>
        <w:t xml:space="preserve">אינו משכנע, </w:t>
      </w:r>
      <w:r w:rsidR="00EA4BDF">
        <w:rPr>
          <w:rFonts w:hint="cs"/>
          <w:rtl/>
        </w:rPr>
        <w:t>ב</w:t>
      </w:r>
      <w:r w:rsidR="001E34D8">
        <w:rPr>
          <w:rFonts w:hint="cs"/>
          <w:rtl/>
        </w:rPr>
        <w:t>לשון המעטה</w:t>
      </w:r>
      <w:r>
        <w:rPr>
          <w:rFonts w:hint="cs"/>
          <w:rtl/>
        </w:rPr>
        <w:t xml:space="preserve">. הוא אף סותר </w:t>
      </w:r>
      <w:r w:rsidR="00DA06C6">
        <w:rPr>
          <w:rFonts w:hint="cs"/>
          <w:rtl/>
        </w:rPr>
        <w:t>את תוכן השיחה</w:t>
      </w:r>
      <w:r>
        <w:rPr>
          <w:rFonts w:hint="cs"/>
          <w:rtl/>
        </w:rPr>
        <w:t>, מאחר ש</w:t>
      </w:r>
      <w:r w:rsidR="006D0203">
        <w:rPr>
          <w:rFonts w:hint="cs"/>
          <w:rtl/>
        </w:rPr>
        <w:t xml:space="preserve">בשלב מסוים </w:t>
      </w:r>
      <w:r w:rsidR="00C635EC">
        <w:rPr>
          <w:rFonts w:hint="cs"/>
          <w:rtl/>
        </w:rPr>
        <w:t>אלהאם אומרת למערער: "</w:t>
      </w:r>
      <w:r w:rsidR="00C635EC" w:rsidRPr="00A55ADC">
        <w:rPr>
          <w:rFonts w:ascii="Century" w:hAnsi="Century" w:cs="Miriam" w:hint="cs"/>
          <w:b/>
          <w:spacing w:val="0"/>
          <w:sz w:val="22"/>
          <w:szCs w:val="24"/>
          <w:rtl/>
        </w:rPr>
        <w:t>הילדה נפטרה סמי</w:t>
      </w:r>
      <w:r w:rsidR="0004292B">
        <w:rPr>
          <w:rFonts w:ascii="Century" w:hAnsi="Century" w:cs="Miriam" w:hint="cs"/>
          <w:b/>
          <w:spacing w:val="0"/>
          <w:sz w:val="22"/>
          <w:szCs w:val="24"/>
          <w:rtl/>
        </w:rPr>
        <w:t>,</w:t>
      </w:r>
      <w:r w:rsidR="00C635EC" w:rsidRPr="00A55ADC">
        <w:rPr>
          <w:rFonts w:ascii="Century" w:hAnsi="Century" w:cs="Miriam" w:hint="cs"/>
          <w:b/>
          <w:spacing w:val="0"/>
          <w:sz w:val="22"/>
          <w:szCs w:val="24"/>
          <w:rtl/>
        </w:rPr>
        <w:t xml:space="preserve"> הילדה </w:t>
      </w:r>
      <w:r w:rsidR="005B1BA8" w:rsidRPr="00A55ADC">
        <w:rPr>
          <w:rFonts w:ascii="Century" w:hAnsi="Century" w:cs="Miriam" w:hint="cs"/>
          <w:b/>
          <w:spacing w:val="0"/>
          <w:sz w:val="22"/>
          <w:szCs w:val="24"/>
          <w:rtl/>
        </w:rPr>
        <w:t>נ</w:t>
      </w:r>
      <w:r w:rsidR="00C635EC" w:rsidRPr="00A55ADC">
        <w:rPr>
          <w:rFonts w:ascii="Century" w:hAnsi="Century" w:cs="Miriam" w:hint="cs"/>
          <w:b/>
          <w:spacing w:val="0"/>
          <w:sz w:val="22"/>
          <w:szCs w:val="24"/>
          <w:rtl/>
        </w:rPr>
        <w:t>פטרה סמי, הילדה נפטרה, הדם (מילה לא ברורה) ברצפה</w:t>
      </w:r>
      <w:r w:rsidR="00B63809">
        <w:rPr>
          <w:rFonts w:hint="cs"/>
          <w:rtl/>
        </w:rPr>
        <w:t xml:space="preserve">". לכך </w:t>
      </w:r>
      <w:r w:rsidR="00C635EC">
        <w:rPr>
          <w:rFonts w:hint="cs"/>
          <w:rtl/>
        </w:rPr>
        <w:t>המערער השיב</w:t>
      </w:r>
      <w:r>
        <w:rPr>
          <w:rFonts w:hint="cs"/>
          <w:rtl/>
        </w:rPr>
        <w:t xml:space="preserve"> בקול רגוע</w:t>
      </w:r>
      <w:r w:rsidR="00C635EC">
        <w:rPr>
          <w:rFonts w:hint="cs"/>
          <w:rtl/>
        </w:rPr>
        <w:t>: "</w:t>
      </w:r>
      <w:r w:rsidR="00C635EC" w:rsidRPr="00A55ADC">
        <w:rPr>
          <w:rFonts w:ascii="Century" w:hAnsi="Century" w:cs="Miriam" w:hint="cs"/>
          <w:b/>
          <w:spacing w:val="0"/>
          <w:sz w:val="22"/>
          <w:szCs w:val="24"/>
          <w:rtl/>
        </w:rPr>
        <w:t>מה נפטרה? אלו</w:t>
      </w:r>
      <w:r w:rsidR="00C635EC">
        <w:rPr>
          <w:rFonts w:hint="cs"/>
          <w:rtl/>
        </w:rPr>
        <w:t>"</w:t>
      </w:r>
      <w:r w:rsidR="00171ED8">
        <w:rPr>
          <w:rFonts w:hint="cs"/>
          <w:rtl/>
        </w:rPr>
        <w:t xml:space="preserve"> (ת/99א, שיחה 290)</w:t>
      </w:r>
      <w:r w:rsidR="005B1BA8">
        <w:rPr>
          <w:rFonts w:hint="cs"/>
          <w:rtl/>
        </w:rPr>
        <w:t>.</w:t>
      </w:r>
    </w:p>
    <w:p w:rsidR="00A55ADC" w:rsidRPr="00B63809" w:rsidRDefault="00A55ADC" w:rsidP="00A55ADC">
      <w:pPr>
        <w:pStyle w:val="Ruller4"/>
        <w:numPr>
          <w:ilvl w:val="0"/>
          <w:numId w:val="0"/>
        </w:numPr>
        <w:rPr>
          <w:rtl/>
        </w:rPr>
      </w:pPr>
    </w:p>
    <w:p w:rsidR="007C4D2E" w:rsidRDefault="00A55ADC" w:rsidP="00091BFA">
      <w:pPr>
        <w:pStyle w:val="Ruller4"/>
        <w:numPr>
          <w:ilvl w:val="0"/>
          <w:numId w:val="0"/>
        </w:numPr>
        <w:rPr>
          <w:rtl/>
        </w:rPr>
      </w:pPr>
      <w:r>
        <w:rPr>
          <w:rtl/>
        </w:rPr>
        <w:tab/>
      </w:r>
      <w:r w:rsidR="006D0203">
        <w:rPr>
          <w:rFonts w:hint="cs"/>
          <w:rtl/>
        </w:rPr>
        <w:t xml:space="preserve">זאת ועוד, </w:t>
      </w:r>
      <w:r w:rsidR="002C3E8B">
        <w:rPr>
          <w:rFonts w:hint="cs"/>
          <w:rtl/>
        </w:rPr>
        <w:t xml:space="preserve">שיחה זו התקיימה בשעה 11:54. אחריה, </w:t>
      </w:r>
      <w:r w:rsidR="00C635EC">
        <w:rPr>
          <w:rFonts w:hint="cs"/>
          <w:rtl/>
        </w:rPr>
        <w:t xml:space="preserve">המערער לא מיהר לשוב ולברר מה אירע לבתו </w:t>
      </w:r>
      <w:r w:rsidR="009727EA">
        <w:rPr>
          <w:rFonts w:hint="cs"/>
          <w:rtl/>
        </w:rPr>
        <w:t>היחידה</w:t>
      </w:r>
      <w:r w:rsidR="00D81AA3">
        <w:rPr>
          <w:rFonts w:hint="cs"/>
          <w:rtl/>
        </w:rPr>
        <w:t>. במקום זאת,</w:t>
      </w:r>
      <w:r w:rsidR="00C635EC">
        <w:rPr>
          <w:rFonts w:hint="cs"/>
          <w:rtl/>
        </w:rPr>
        <w:t xml:space="preserve"> </w:t>
      </w:r>
      <w:r w:rsidR="00D81AA3">
        <w:rPr>
          <w:rFonts w:hint="cs"/>
          <w:rtl/>
        </w:rPr>
        <w:t>עלה לביתו של גברא</w:t>
      </w:r>
      <w:r w:rsidR="00C635EC">
        <w:rPr>
          <w:rFonts w:hint="cs"/>
          <w:rtl/>
        </w:rPr>
        <w:t xml:space="preserve"> ורק לאחר </w:t>
      </w:r>
      <w:r w:rsidR="00091BFA">
        <w:rPr>
          <w:rFonts w:hint="cs"/>
          <w:rtl/>
        </w:rPr>
        <w:t>כ</w:t>
      </w:r>
      <w:r w:rsidR="00C635EC">
        <w:rPr>
          <w:rFonts w:hint="cs"/>
          <w:rtl/>
        </w:rPr>
        <w:t xml:space="preserve">חצי שעה </w:t>
      </w:r>
      <w:r>
        <w:rPr>
          <w:rFonts w:hint="cs"/>
          <w:rtl/>
        </w:rPr>
        <w:t>החל</w:t>
      </w:r>
      <w:r w:rsidR="00C635EC">
        <w:rPr>
          <w:rFonts w:hint="cs"/>
          <w:rtl/>
        </w:rPr>
        <w:t xml:space="preserve"> בנסיעה חזרה לרמלה. </w:t>
      </w:r>
      <w:r w:rsidR="00D81AA3">
        <w:rPr>
          <w:rFonts w:hint="cs"/>
          <w:rtl/>
        </w:rPr>
        <w:t xml:space="preserve">אם בכך לא די, </w:t>
      </w:r>
      <w:r w:rsidR="003D3B8C">
        <w:rPr>
          <w:rFonts w:hint="cs"/>
          <w:rtl/>
        </w:rPr>
        <w:t xml:space="preserve">בדרכו חזרה </w:t>
      </w:r>
      <w:r w:rsidR="00733E8D">
        <w:rPr>
          <w:rFonts w:hint="cs"/>
          <w:rtl/>
        </w:rPr>
        <w:t xml:space="preserve">ניהל שיחת טלפון עם </w:t>
      </w:r>
      <w:r>
        <w:rPr>
          <w:rFonts w:hint="cs"/>
          <w:rtl/>
        </w:rPr>
        <w:t>אדם</w:t>
      </w:r>
      <w:r w:rsidR="00733E8D">
        <w:rPr>
          <w:rFonts w:hint="cs"/>
          <w:rtl/>
        </w:rPr>
        <w:t xml:space="preserve"> שהתעניין לקנות את רכבו. </w:t>
      </w:r>
      <w:r w:rsidR="00D81AA3">
        <w:rPr>
          <w:rFonts w:hint="cs"/>
          <w:rtl/>
        </w:rPr>
        <w:t xml:space="preserve">יוצא אפוא, כי </w:t>
      </w:r>
      <w:r w:rsidR="00200412">
        <w:rPr>
          <w:rFonts w:hint="cs"/>
          <w:rtl/>
        </w:rPr>
        <w:t>התנהלות</w:t>
      </w:r>
      <w:r w:rsidR="00733E8D">
        <w:rPr>
          <w:rFonts w:hint="cs"/>
          <w:rtl/>
        </w:rPr>
        <w:t xml:space="preserve"> המערער לאחר </w:t>
      </w:r>
      <w:r w:rsidR="00E85C07">
        <w:rPr>
          <w:rFonts w:hint="cs"/>
          <w:rtl/>
        </w:rPr>
        <w:t>היציאה מהמתחם</w:t>
      </w:r>
      <w:r w:rsidR="00733E8D">
        <w:rPr>
          <w:rFonts w:hint="cs"/>
          <w:rtl/>
        </w:rPr>
        <w:t xml:space="preserve"> מהווה ראייה נסיבתית </w:t>
      </w:r>
      <w:r w:rsidR="00A76604">
        <w:rPr>
          <w:rFonts w:hint="cs"/>
          <w:rtl/>
        </w:rPr>
        <w:t>משמעותית</w:t>
      </w:r>
      <w:r w:rsidR="00733E8D">
        <w:rPr>
          <w:rFonts w:hint="cs"/>
          <w:rtl/>
        </w:rPr>
        <w:t xml:space="preserve"> </w:t>
      </w:r>
      <w:r w:rsidR="005B1BA8">
        <w:rPr>
          <w:rFonts w:hint="cs"/>
          <w:rtl/>
        </w:rPr>
        <w:t xml:space="preserve">המסבכת </w:t>
      </w:r>
      <w:r w:rsidR="00733E8D">
        <w:rPr>
          <w:rFonts w:hint="cs"/>
          <w:rtl/>
        </w:rPr>
        <w:t>אותו</w:t>
      </w:r>
      <w:r w:rsidR="00C8794E">
        <w:rPr>
          <w:rFonts w:hint="cs"/>
          <w:rtl/>
        </w:rPr>
        <w:t xml:space="preserve">, בין היתר מאחר שהיא </w:t>
      </w:r>
      <w:r w:rsidR="005B1BA8">
        <w:rPr>
          <w:rFonts w:hint="cs"/>
          <w:rtl/>
        </w:rPr>
        <w:t xml:space="preserve">מלמדת כי לא הופתע כלל מבשורת האיוב שמסרה לו אלהאם. </w:t>
      </w:r>
    </w:p>
    <w:p w:rsidR="00AB4FA0" w:rsidRDefault="00AB4FA0" w:rsidP="00AB4FA0">
      <w:pPr>
        <w:pStyle w:val="Ruller41"/>
        <w:rPr>
          <w:rtl/>
        </w:rPr>
      </w:pPr>
    </w:p>
    <w:p w:rsidR="00FA688A" w:rsidRDefault="00AB4FA0" w:rsidP="002C3E8B">
      <w:pPr>
        <w:pStyle w:val="Ruller4"/>
        <w:rPr>
          <w:rtl/>
        </w:rPr>
      </w:pPr>
      <w:r>
        <w:rPr>
          <w:rFonts w:hint="cs"/>
          <w:rtl/>
        </w:rPr>
        <w:t xml:space="preserve">לכל זאת יש להוסיף את </w:t>
      </w:r>
      <w:r w:rsidR="004C2E09">
        <w:rPr>
          <w:rFonts w:hint="cs"/>
          <w:rtl/>
        </w:rPr>
        <w:t>התנהלות המערער לאחר מעצרו</w:t>
      </w:r>
      <w:r>
        <w:rPr>
          <w:rFonts w:hint="cs"/>
          <w:rtl/>
        </w:rPr>
        <w:t xml:space="preserve">. </w:t>
      </w:r>
      <w:r w:rsidR="002B02B5" w:rsidRPr="001F71D9">
        <w:rPr>
          <w:rFonts w:hint="cs"/>
          <w:rtl/>
        </w:rPr>
        <w:t xml:space="preserve">במשך </w:t>
      </w:r>
      <w:r w:rsidR="00D81AA3">
        <w:rPr>
          <w:rFonts w:hint="cs"/>
          <w:rtl/>
        </w:rPr>
        <w:t>כ</w:t>
      </w:r>
      <w:r w:rsidR="002B02B5" w:rsidRPr="001F71D9">
        <w:rPr>
          <w:rFonts w:hint="cs"/>
          <w:rtl/>
        </w:rPr>
        <w:t>שבועיים</w:t>
      </w:r>
      <w:r w:rsidR="004C2E09">
        <w:rPr>
          <w:rFonts w:hint="cs"/>
          <w:rtl/>
        </w:rPr>
        <w:t xml:space="preserve"> </w:t>
      </w:r>
      <w:r w:rsidR="004C2E09" w:rsidRPr="001F71D9">
        <w:rPr>
          <w:rFonts w:hint="cs"/>
          <w:rtl/>
        </w:rPr>
        <w:t xml:space="preserve">שמר על זכות השתיקה </w:t>
      </w:r>
      <w:r w:rsidR="004C2E09">
        <w:rPr>
          <w:rFonts w:hint="cs"/>
          <w:rtl/>
        </w:rPr>
        <w:t>ונמנע מלשתף פעולה עם המשטרה</w:t>
      </w:r>
      <w:r w:rsidR="004C2E09" w:rsidRPr="00D621D2">
        <w:rPr>
          <w:rFonts w:hint="cs"/>
          <w:rtl/>
        </w:rPr>
        <w:t xml:space="preserve"> (</w:t>
      </w:r>
      <w:r w:rsidR="00CE5959">
        <w:rPr>
          <w:rFonts w:hint="cs"/>
          <w:rtl/>
        </w:rPr>
        <w:t xml:space="preserve">בין היתר: </w:t>
      </w:r>
      <w:r w:rsidR="004C2E09" w:rsidRPr="00D621D2">
        <w:rPr>
          <w:rFonts w:hint="cs"/>
          <w:rtl/>
        </w:rPr>
        <w:t xml:space="preserve">ת/6; ת/7, עמ׳ 17, ש׳ 20-19). </w:t>
      </w:r>
      <w:r w:rsidR="004C2E09">
        <w:rPr>
          <w:rFonts w:hint="cs"/>
          <w:rtl/>
        </w:rPr>
        <w:t>כמעט למותר לציין, כי שתיקה ממושכת זו אינה עולה בקנה אחד עם התנהלות של מי שסבור כי אחר, שאינו קשור אליו, רצח את בתו.</w:t>
      </w:r>
      <w:r w:rsidR="004C2E09" w:rsidRPr="00D621D2">
        <w:rPr>
          <w:rFonts w:hint="cs"/>
          <w:rtl/>
        </w:rPr>
        <w:t xml:space="preserve"> משהחל למסור את גרסתו, </w:t>
      </w:r>
      <w:r w:rsidR="00D81AA3">
        <w:rPr>
          <w:rFonts w:hint="cs"/>
          <w:rtl/>
        </w:rPr>
        <w:t xml:space="preserve">הכחיש כי </w:t>
      </w:r>
      <w:r w:rsidR="00A013DD">
        <w:rPr>
          <w:rFonts w:hint="cs"/>
          <w:rtl/>
        </w:rPr>
        <w:t>רצח את המנוחה ו</w:t>
      </w:r>
      <w:r w:rsidR="004C2E09" w:rsidRPr="00D621D2">
        <w:rPr>
          <w:rFonts w:hint="cs"/>
          <w:rtl/>
        </w:rPr>
        <w:t xml:space="preserve">שינה את </w:t>
      </w:r>
      <w:r w:rsidR="004C2E09" w:rsidRPr="001F71D9">
        <w:rPr>
          <w:rFonts w:hint="cs"/>
          <w:rtl/>
        </w:rPr>
        <w:t xml:space="preserve">הסבריו ביחס לאופן התנהלותו עובר לרצח ולאחריו, באופן אשר הוביל את בית המשפט לקבוע כי גרסתו לא הייתה </w:t>
      </w:r>
      <w:r w:rsidR="00FA688A">
        <w:rPr>
          <w:rFonts w:hint="cs"/>
          <w:rtl/>
        </w:rPr>
        <w:t>מהימנה וס</w:t>
      </w:r>
      <w:r w:rsidR="00861739">
        <w:rPr>
          <w:rFonts w:hint="cs"/>
          <w:rtl/>
        </w:rPr>
        <w:t>ת</w:t>
      </w:r>
      <w:r w:rsidR="00FA688A">
        <w:rPr>
          <w:rFonts w:hint="cs"/>
          <w:rtl/>
        </w:rPr>
        <w:t xml:space="preserve">רה ראיות אובייקטיביות, עדויות מהימנות ואת </w:t>
      </w:r>
      <w:r w:rsidR="004C2E09" w:rsidRPr="001F71D9">
        <w:rPr>
          <w:rFonts w:hint="cs"/>
          <w:rtl/>
        </w:rPr>
        <w:t>השכל וההיגיון הישר.</w:t>
      </w:r>
      <w:r w:rsidR="00301F0D">
        <w:rPr>
          <w:rFonts w:hint="cs"/>
          <w:rtl/>
        </w:rPr>
        <w:t xml:space="preserve"> </w:t>
      </w:r>
      <w:r w:rsidR="00C8794E">
        <w:rPr>
          <w:rFonts w:hint="cs"/>
          <w:rtl/>
        </w:rPr>
        <w:t>בכלל זה</w:t>
      </w:r>
      <w:r w:rsidR="00672D04">
        <w:rPr>
          <w:rFonts w:hint="cs"/>
          <w:rtl/>
        </w:rPr>
        <w:t xml:space="preserve">, </w:t>
      </w:r>
      <w:r w:rsidR="00380C91">
        <w:rPr>
          <w:rFonts w:hint="cs"/>
          <w:rtl/>
        </w:rPr>
        <w:t xml:space="preserve">המערער </w:t>
      </w:r>
      <w:r w:rsidR="00380C91" w:rsidRPr="001F71D9">
        <w:rPr>
          <w:rFonts w:hint="cs"/>
          <w:rtl/>
        </w:rPr>
        <w:t xml:space="preserve">הכחיש במענה לכתב האישום כי נהג באלימות או איומים כדי להשפיע על המנוחה. עם התפתחות המשפט, הודה, בין היתר, כי התקיים בבית דרבאשי אירוע אלים </w:t>
      </w:r>
      <w:r w:rsidR="00380C91">
        <w:rPr>
          <w:rFonts w:hint="cs"/>
          <w:rtl/>
        </w:rPr>
        <w:t>ש</w:t>
      </w:r>
      <w:r w:rsidR="00380C91" w:rsidRPr="001F71D9">
        <w:rPr>
          <w:rFonts w:hint="cs"/>
          <w:rtl/>
        </w:rPr>
        <w:t>במהלכו סטר למנוחה (</w:t>
      </w:r>
      <w:r w:rsidR="00380C91" w:rsidRPr="006F11E3">
        <w:rPr>
          <w:rFonts w:hint="cs"/>
          <w:rtl/>
        </w:rPr>
        <w:t>פרו׳ הדיון מיום 16.9.2019, עמ׳ 302, ש׳ 32-26</w:t>
      </w:r>
      <w:r w:rsidR="00380C91" w:rsidRPr="001F71D9">
        <w:rPr>
          <w:rFonts w:hint="cs"/>
          <w:rtl/>
        </w:rPr>
        <w:t xml:space="preserve">). המערער </w:t>
      </w:r>
      <w:r w:rsidR="00380C91">
        <w:rPr>
          <w:rFonts w:hint="cs"/>
          <w:rtl/>
        </w:rPr>
        <w:t>אף הכחיש תחילה</w:t>
      </w:r>
      <w:r w:rsidR="00380C91" w:rsidRPr="001F71D9">
        <w:rPr>
          <w:rFonts w:hint="cs"/>
          <w:rtl/>
        </w:rPr>
        <w:t xml:space="preserve"> </w:t>
      </w:r>
      <w:r w:rsidR="00380C91">
        <w:rPr>
          <w:rFonts w:hint="cs"/>
          <w:rtl/>
        </w:rPr>
        <w:t>כי שוחח עם מנאר</w:t>
      </w:r>
      <w:r w:rsidR="00380C91" w:rsidRPr="001F71D9">
        <w:rPr>
          <w:rFonts w:hint="cs"/>
          <w:rtl/>
        </w:rPr>
        <w:t xml:space="preserve"> בבוקר יום הרצח ושמע ממנה על תכנית המנוחה ביחס לאמיר. </w:t>
      </w:r>
      <w:r w:rsidR="002C3E8B">
        <w:rPr>
          <w:rFonts w:hint="cs"/>
          <w:rtl/>
        </w:rPr>
        <w:t>לאחר מכן, אישר</w:t>
      </w:r>
      <w:r w:rsidR="00380C91" w:rsidRPr="001F71D9">
        <w:rPr>
          <w:rFonts w:hint="cs"/>
          <w:rtl/>
        </w:rPr>
        <w:t xml:space="preserve"> בעדותו כי השיחה </w:t>
      </w:r>
      <w:r w:rsidR="00380C91">
        <w:rPr>
          <w:rFonts w:hint="cs"/>
          <w:rtl/>
        </w:rPr>
        <w:t>התקיימה</w:t>
      </w:r>
      <w:r w:rsidR="0095556E">
        <w:rPr>
          <w:rFonts w:hint="cs"/>
          <w:rtl/>
        </w:rPr>
        <w:t xml:space="preserve"> (</w:t>
      </w:r>
      <w:r w:rsidR="00171ED8">
        <w:rPr>
          <w:rFonts w:hint="cs"/>
          <w:rtl/>
        </w:rPr>
        <w:t>שם, בעמ' 304, ש' 23-20; עמ' 305, ש' 3-1</w:t>
      </w:r>
      <w:r w:rsidR="0095556E">
        <w:rPr>
          <w:rFonts w:hint="cs"/>
          <w:rtl/>
        </w:rPr>
        <w:t>)</w:t>
      </w:r>
      <w:r w:rsidR="00380C91">
        <w:rPr>
          <w:rFonts w:hint="cs"/>
          <w:rtl/>
        </w:rPr>
        <w:t>.</w:t>
      </w:r>
    </w:p>
    <w:p w:rsidR="00FA688A" w:rsidRDefault="00FA688A" w:rsidP="00FA688A">
      <w:pPr>
        <w:pStyle w:val="Ruller4"/>
        <w:numPr>
          <w:ilvl w:val="0"/>
          <w:numId w:val="0"/>
        </w:numPr>
        <w:rPr>
          <w:rtl/>
        </w:rPr>
      </w:pPr>
    </w:p>
    <w:p w:rsidR="00AB4FA0" w:rsidRDefault="00FA688A" w:rsidP="00FA688A">
      <w:pPr>
        <w:pStyle w:val="Ruller4"/>
        <w:numPr>
          <w:ilvl w:val="0"/>
          <w:numId w:val="0"/>
        </w:numPr>
        <w:rPr>
          <w:rtl/>
        </w:rPr>
      </w:pPr>
      <w:r>
        <w:rPr>
          <w:rtl/>
        </w:rPr>
        <w:tab/>
      </w:r>
      <w:r>
        <w:rPr>
          <w:rFonts w:hint="cs"/>
          <w:rtl/>
        </w:rPr>
        <w:t xml:space="preserve">אקצר ואומר, כי </w:t>
      </w:r>
      <w:r w:rsidR="004C2E09">
        <w:rPr>
          <w:rFonts w:hint="cs"/>
          <w:rtl/>
        </w:rPr>
        <w:t>לא בכדי נקבע כי חלקים מגרסתו היו כבושים</w:t>
      </w:r>
      <w:r>
        <w:rPr>
          <w:rFonts w:hint="cs"/>
          <w:rtl/>
        </w:rPr>
        <w:t xml:space="preserve">; </w:t>
      </w:r>
      <w:r w:rsidR="00E8565A">
        <w:rPr>
          <w:rFonts w:hint="cs"/>
          <w:rtl/>
        </w:rPr>
        <w:t xml:space="preserve">לא בכדי </w:t>
      </w:r>
      <w:r w:rsidR="004C2E09" w:rsidRPr="001F71D9">
        <w:rPr>
          <w:rFonts w:hint="cs"/>
          <w:rtl/>
        </w:rPr>
        <w:t xml:space="preserve">התרשמות בית המשפט </w:t>
      </w:r>
      <w:r w:rsidR="004C2E09">
        <w:rPr>
          <w:rFonts w:hint="cs"/>
          <w:rtl/>
        </w:rPr>
        <w:t xml:space="preserve">המחוזי הייתה </w:t>
      </w:r>
      <w:r w:rsidR="004C2E09" w:rsidRPr="001F71D9">
        <w:rPr>
          <w:rFonts w:hint="cs"/>
          <w:rtl/>
        </w:rPr>
        <w:t>כי המערער ״אדם מתוחכם, מחושב, ומי שבק</w:t>
      </w:r>
      <w:r>
        <w:rPr>
          <w:rFonts w:hint="cs"/>
          <w:rtl/>
        </w:rPr>
        <w:t xml:space="preserve">י מאוד בחומר הראיות שנאסף נגדו״; ולא בכדי נקבע </w:t>
      </w:r>
      <w:r w:rsidR="00510342">
        <w:rPr>
          <w:rFonts w:hint="cs"/>
          <w:rtl/>
        </w:rPr>
        <w:t xml:space="preserve">כי </w:t>
      </w:r>
      <w:r w:rsidR="00B55BC9">
        <w:rPr>
          <w:rFonts w:hint="cs"/>
          <w:rtl/>
        </w:rPr>
        <w:t xml:space="preserve">התנהגותו המפלילה של המערער </w:t>
      </w:r>
      <w:r w:rsidR="00A55ADC">
        <w:rPr>
          <w:rFonts w:hint="cs"/>
          <w:rtl/>
        </w:rPr>
        <w:t>וגרסתו הכבושה תומכים</w:t>
      </w:r>
      <w:r w:rsidR="004C2E09">
        <w:rPr>
          <w:rFonts w:hint="cs"/>
          <w:rtl/>
        </w:rPr>
        <w:t xml:space="preserve"> בצבר הראיות המצביע על אשמו. </w:t>
      </w:r>
    </w:p>
    <w:p w:rsidR="00EE390F" w:rsidRDefault="00EE390F" w:rsidP="00EE390F">
      <w:pPr>
        <w:pStyle w:val="Ruller41"/>
        <w:rPr>
          <w:rtl/>
        </w:rPr>
      </w:pPr>
    </w:p>
    <w:p w:rsidR="00EE390F" w:rsidRPr="00EE390F" w:rsidRDefault="00EE390F" w:rsidP="00510342">
      <w:pPr>
        <w:pStyle w:val="Ruller4"/>
        <w:rPr>
          <w:rtl/>
        </w:rPr>
      </w:pPr>
      <w:r>
        <w:rPr>
          <w:rFonts w:hint="cs"/>
          <w:rtl/>
        </w:rPr>
        <w:lastRenderedPageBreak/>
        <w:t>אשר לטענת המערער בדבר מצבו ה</w:t>
      </w:r>
      <w:r w:rsidR="00D81AA3">
        <w:rPr>
          <w:rFonts w:hint="cs"/>
          <w:rtl/>
        </w:rPr>
        <w:t>רפואי, ובפרט הפגיעה בידו הימנית אשר כביכול אינה</w:t>
      </w:r>
      <w:r>
        <w:rPr>
          <w:rFonts w:hint="cs"/>
          <w:rtl/>
        </w:rPr>
        <w:t xml:space="preserve"> מאפשר</w:t>
      </w:r>
      <w:r w:rsidR="00D81AA3">
        <w:rPr>
          <w:rFonts w:hint="cs"/>
          <w:rtl/>
        </w:rPr>
        <w:t>ת</w:t>
      </w:r>
      <w:r>
        <w:rPr>
          <w:rFonts w:hint="cs"/>
          <w:rtl/>
        </w:rPr>
        <w:t xml:space="preserve"> לו לבצע את הרצח. טענה זו נדחתה בהכרעת הדין מאחר </w:t>
      </w:r>
      <w:r w:rsidRPr="00EE390F">
        <w:rPr>
          <w:rtl/>
        </w:rPr>
        <w:t xml:space="preserve">שלא הובאה </w:t>
      </w:r>
      <w:r>
        <w:rPr>
          <w:rtl/>
        </w:rPr>
        <w:t xml:space="preserve">חוות דעת </w:t>
      </w:r>
      <w:r w:rsidR="00D81AA3">
        <w:rPr>
          <w:rFonts w:hint="cs"/>
          <w:rtl/>
        </w:rPr>
        <w:t>התומכת</w:t>
      </w:r>
      <w:r>
        <w:rPr>
          <w:rtl/>
        </w:rPr>
        <w:t xml:space="preserve"> </w:t>
      </w:r>
      <w:r w:rsidR="00510342">
        <w:rPr>
          <w:rFonts w:hint="cs"/>
          <w:rtl/>
        </w:rPr>
        <w:t>בה</w:t>
      </w:r>
      <w:r>
        <w:rPr>
          <w:rFonts w:hint="cs"/>
          <w:rtl/>
        </w:rPr>
        <w:t xml:space="preserve">; </w:t>
      </w:r>
      <w:r w:rsidR="003D3B8C">
        <w:rPr>
          <w:rFonts w:hint="cs"/>
          <w:rtl/>
        </w:rPr>
        <w:t>הואיל ו</w:t>
      </w:r>
      <w:r w:rsidRPr="00EE390F">
        <w:rPr>
          <w:rtl/>
        </w:rPr>
        <w:t xml:space="preserve">אין ראיה </w:t>
      </w:r>
      <w:r>
        <w:rPr>
          <w:rtl/>
        </w:rPr>
        <w:t xml:space="preserve">שהרוצח עשה שימוש </w:t>
      </w:r>
      <w:r w:rsidR="00D81AA3">
        <w:rPr>
          <w:rFonts w:hint="cs"/>
          <w:rtl/>
        </w:rPr>
        <w:t xml:space="preserve">דווקא </w:t>
      </w:r>
      <w:r>
        <w:rPr>
          <w:rtl/>
        </w:rPr>
        <w:t>ביד ימין</w:t>
      </w:r>
      <w:r>
        <w:rPr>
          <w:rFonts w:hint="cs"/>
          <w:rtl/>
        </w:rPr>
        <w:t>;</w:t>
      </w:r>
      <w:r w:rsidRPr="00EE390F">
        <w:rPr>
          <w:rtl/>
        </w:rPr>
        <w:t xml:space="preserve"> </w:t>
      </w:r>
      <w:r w:rsidR="00D81AA3">
        <w:rPr>
          <w:rFonts w:hint="cs"/>
          <w:rtl/>
        </w:rPr>
        <w:t>ו</w:t>
      </w:r>
      <w:r w:rsidRPr="00EE390F">
        <w:rPr>
          <w:rtl/>
        </w:rPr>
        <w:t>מ</w:t>
      </w:r>
      <w:r w:rsidR="00D81AA3">
        <w:rPr>
          <w:rFonts w:hint="cs"/>
          <w:rtl/>
        </w:rPr>
        <w:t>אחר שמ</w:t>
      </w:r>
      <w:r w:rsidRPr="00EE390F">
        <w:rPr>
          <w:rtl/>
        </w:rPr>
        <w:t xml:space="preserve">חומר הראיות עולה כי בימים שקדמו לרצח </w:t>
      </w:r>
      <w:r>
        <w:rPr>
          <w:rFonts w:hint="cs"/>
          <w:rtl/>
        </w:rPr>
        <w:t>המערער סטר</w:t>
      </w:r>
      <w:r w:rsidRPr="00EE390F">
        <w:rPr>
          <w:rtl/>
        </w:rPr>
        <w:t xml:space="preserve"> למנוחה, זרק לעברה נעל, הרים לעברה יד, ואף נהג לאילת במשאית ופרק </w:t>
      </w:r>
      <w:r>
        <w:rPr>
          <w:rFonts w:hint="cs"/>
          <w:rtl/>
        </w:rPr>
        <w:t>ממנה</w:t>
      </w:r>
      <w:r>
        <w:rPr>
          <w:rtl/>
        </w:rPr>
        <w:t xml:space="preserve"> סחורה</w:t>
      </w:r>
      <w:r>
        <w:rPr>
          <w:rFonts w:hint="cs"/>
          <w:rtl/>
        </w:rPr>
        <w:t>.</w:t>
      </w:r>
      <w:r w:rsidRPr="00EE390F">
        <w:rPr>
          <w:rFonts w:hint="cs"/>
          <w:rtl/>
        </w:rPr>
        <w:t xml:space="preserve"> המערער</w:t>
      </w:r>
      <w:r>
        <w:rPr>
          <w:rFonts w:hint="cs"/>
          <w:rtl/>
        </w:rPr>
        <w:t xml:space="preserve"> חוזר על טענתו </w:t>
      </w:r>
      <w:r w:rsidR="00D81AA3">
        <w:rPr>
          <w:rFonts w:hint="cs"/>
          <w:rtl/>
        </w:rPr>
        <w:t xml:space="preserve">גם לפנינו </w:t>
      </w:r>
      <w:r>
        <w:rPr>
          <w:rtl/>
        </w:rPr>
        <w:t>–</w:t>
      </w:r>
      <w:r>
        <w:rPr>
          <w:rFonts w:hint="cs"/>
          <w:rtl/>
        </w:rPr>
        <w:t xml:space="preserve"> אולם </w:t>
      </w:r>
      <w:r w:rsidR="00D81AA3">
        <w:rPr>
          <w:rFonts w:hint="cs"/>
          <w:rtl/>
        </w:rPr>
        <w:t xml:space="preserve">אינו מתמודד עם ראיות וקביעות אלו. </w:t>
      </w:r>
      <w:r>
        <w:rPr>
          <w:rFonts w:hint="cs"/>
          <w:rtl/>
        </w:rPr>
        <w:t>אשר על כן, מצבו הרפואי הנטען של המערער אינו מכרסם באופן כלשהו במסקנה המרשיעה.</w:t>
      </w:r>
      <w:r w:rsidRPr="00EE390F">
        <w:rPr>
          <w:rFonts w:hint="cs"/>
          <w:rtl/>
        </w:rPr>
        <w:t xml:space="preserve"> </w:t>
      </w:r>
    </w:p>
    <w:p w:rsidR="00FB570C" w:rsidRPr="00FB570C" w:rsidRDefault="00FB570C" w:rsidP="00FB570C">
      <w:pPr>
        <w:pStyle w:val="Ruller41"/>
      </w:pPr>
    </w:p>
    <w:p w:rsidR="00273BFD" w:rsidRDefault="007E1197" w:rsidP="007E1197">
      <w:pPr>
        <w:pStyle w:val="Ruller4"/>
      </w:pPr>
      <w:r>
        <w:rPr>
          <w:rFonts w:hint="cs"/>
          <w:rtl/>
        </w:rPr>
        <w:t>כאן המקום להידרש לטענת</w:t>
      </w:r>
      <w:r w:rsidR="00273BFD">
        <w:rPr>
          <w:rFonts w:hint="cs"/>
          <w:rtl/>
        </w:rPr>
        <w:t xml:space="preserve"> המערער שלפיה בית המשפט המחוזי שגה בקביעתו כי </w:t>
      </w:r>
      <w:r w:rsidR="00510342">
        <w:rPr>
          <w:rFonts w:hint="cs"/>
          <w:rtl/>
        </w:rPr>
        <w:t>אין בכך</w:t>
      </w:r>
      <w:r w:rsidR="00273BFD">
        <w:rPr>
          <w:rFonts w:hint="cs"/>
          <w:rtl/>
        </w:rPr>
        <w:t xml:space="preserve"> שלא נמצא ממצא פורנזי שיכול לקשור את המערער לזירה או למנוחה כדי לשלול את האפשרות שהוא ביצע את הרצח. </w:t>
      </w:r>
      <w:r w:rsidR="00273BFD">
        <w:rPr>
          <w:rtl/>
        </w:rPr>
        <w:t xml:space="preserve">ככלל, </w:t>
      </w:r>
      <w:r w:rsidR="00273BFD">
        <w:rPr>
          <w:rFonts w:hint="cs"/>
          <w:rtl/>
        </w:rPr>
        <w:t>בפסיקה נקבע ש</w:t>
      </w:r>
      <w:r w:rsidR="00273BFD">
        <w:rPr>
          <w:rtl/>
        </w:rPr>
        <w:t xml:space="preserve">בעוד </w:t>
      </w:r>
      <w:r w:rsidR="00273BFD">
        <w:rPr>
          <w:rFonts w:hint="cs"/>
          <w:rtl/>
        </w:rPr>
        <w:t>ש</w:t>
      </w:r>
      <w:r w:rsidR="00273BFD">
        <w:rPr>
          <w:rtl/>
        </w:rPr>
        <w:t>לממצאים פורנזיים חיוביים עשויה להיות משמעות ראיית</w:t>
      </w:r>
      <w:r w:rsidR="00816B89">
        <w:rPr>
          <w:rtl/>
        </w:rPr>
        <w:t>ית מפלילה, אין להעדר</w:t>
      </w:r>
      <w:r w:rsidR="00816B89">
        <w:rPr>
          <w:rFonts w:hint="cs"/>
          <w:rtl/>
        </w:rPr>
        <w:t xml:space="preserve">ם </w:t>
      </w:r>
      <w:r w:rsidR="00273BFD">
        <w:rPr>
          <w:rtl/>
        </w:rPr>
        <w:t xml:space="preserve">משמעות </w:t>
      </w:r>
      <w:r w:rsidR="00273BFD" w:rsidRPr="00996F29">
        <w:rPr>
          <w:rtl/>
        </w:rPr>
        <w:t>ראיית</w:t>
      </w:r>
      <w:r w:rsidR="00EA4BDF">
        <w:rPr>
          <w:rtl/>
        </w:rPr>
        <w:t>ית מזכה</w:t>
      </w:r>
      <w:r w:rsidR="00EA4BDF">
        <w:rPr>
          <w:rFonts w:hint="cs"/>
          <w:rtl/>
        </w:rPr>
        <w:t xml:space="preserve"> </w:t>
      </w:r>
      <w:r w:rsidR="00273BFD" w:rsidRPr="00996F29">
        <w:rPr>
          <w:rFonts w:hint="cs"/>
          <w:rtl/>
        </w:rPr>
        <w:t>(</w:t>
      </w:r>
      <w:r w:rsidR="00273BFD" w:rsidRPr="00996F29">
        <w:rPr>
          <w:rtl/>
        </w:rPr>
        <w:t xml:space="preserve">ע"פ 1682/22 </w:t>
      </w:r>
      <w:r w:rsidR="00273BFD" w:rsidRPr="000B6816">
        <w:rPr>
          <w:rFonts w:ascii="Century" w:hAnsi="Century" w:cs="Miriam"/>
          <w:b/>
          <w:spacing w:val="0"/>
          <w:sz w:val="22"/>
          <w:szCs w:val="24"/>
          <w:rtl/>
        </w:rPr>
        <w:t>סבג נ' מדינת ישראל</w:t>
      </w:r>
      <w:r w:rsidR="00273BFD">
        <w:rPr>
          <w:rFonts w:hint="cs"/>
          <w:rtl/>
        </w:rPr>
        <w:t xml:space="preserve">, פסקה 32 </w:t>
      </w:r>
      <w:r w:rsidR="00273BFD" w:rsidRPr="00996F29">
        <w:rPr>
          <w:rtl/>
        </w:rPr>
        <w:t>(</w:t>
      </w:r>
      <w:r w:rsidR="00273BFD" w:rsidRPr="00996F29">
        <w:rPr>
          <w:rFonts w:hint="cs"/>
          <w:rtl/>
        </w:rPr>
        <w:t>11.9.2022</w:t>
      </w:r>
      <w:r w:rsidR="00273BFD" w:rsidRPr="00996F29">
        <w:rPr>
          <w:rtl/>
        </w:rPr>
        <w:t>)</w:t>
      </w:r>
      <w:r w:rsidR="00273BFD">
        <w:rPr>
          <w:rFonts w:hint="cs"/>
          <w:rtl/>
        </w:rPr>
        <w:t xml:space="preserve">; </w:t>
      </w:r>
      <w:r w:rsidR="00273BFD" w:rsidRPr="00AB4FA0">
        <w:rPr>
          <w:rtl/>
        </w:rPr>
        <w:t xml:space="preserve">ע"פ 6371/05 </w:t>
      </w:r>
      <w:r w:rsidR="00273BFD" w:rsidRPr="000B6816">
        <w:rPr>
          <w:rFonts w:ascii="Century" w:hAnsi="Century" w:cs="Miriam"/>
          <w:b/>
          <w:spacing w:val="0"/>
          <w:sz w:val="22"/>
          <w:szCs w:val="24"/>
          <w:rtl/>
        </w:rPr>
        <w:t>וגנר נ' מדינת ישראל</w:t>
      </w:r>
      <w:r w:rsidR="00273BFD">
        <w:rPr>
          <w:rFonts w:hint="cs"/>
          <w:rtl/>
        </w:rPr>
        <w:t xml:space="preserve">, פסקה 9 </w:t>
      </w:r>
      <w:r w:rsidR="00273BFD" w:rsidRPr="00AB4FA0">
        <w:rPr>
          <w:rtl/>
        </w:rPr>
        <w:t>(</w:t>
      </w:r>
      <w:r w:rsidR="00D366AA">
        <w:rPr>
          <w:rFonts w:hint="cs"/>
          <w:rtl/>
        </w:rPr>
        <w:t>7.10</w:t>
      </w:r>
      <w:r w:rsidR="00273BFD">
        <w:rPr>
          <w:rFonts w:hint="cs"/>
          <w:rtl/>
        </w:rPr>
        <w:t>.2006</w:t>
      </w:r>
      <w:r w:rsidR="00273BFD" w:rsidRPr="00AB4FA0">
        <w:rPr>
          <w:rtl/>
        </w:rPr>
        <w:t>)</w:t>
      </w:r>
      <w:r w:rsidR="00D81AA3">
        <w:rPr>
          <w:rFonts w:hint="cs"/>
          <w:rtl/>
        </w:rPr>
        <w:t xml:space="preserve">). </w:t>
      </w:r>
      <w:r w:rsidR="00273BFD">
        <w:rPr>
          <w:rFonts w:hint="cs"/>
          <w:rtl/>
        </w:rPr>
        <w:t>במקרה שלפנינו, צבר הראיות לחובת המערער, אשר נבחן על בסיס הבחינה ה"תלת-שלבית" כאמור, עומד ברף הנדרש במשפט הפלילי</w:t>
      </w:r>
      <w:r w:rsidR="00EA4BDF">
        <w:rPr>
          <w:rFonts w:hint="cs"/>
          <w:rtl/>
        </w:rPr>
        <w:t xml:space="preserve"> ומוכיח את אשמתו של המערער במיוחס לו מעבר לספק סביר</w:t>
      </w:r>
      <w:r w:rsidR="00273BFD">
        <w:rPr>
          <w:rFonts w:hint="cs"/>
          <w:rtl/>
        </w:rPr>
        <w:t>. העדר ממצאים פורנזיים, ככל שאתעלם לחלוטין מכת</w:t>
      </w:r>
      <w:r w:rsidR="00D81AA3">
        <w:rPr>
          <w:rFonts w:hint="cs"/>
          <w:rtl/>
        </w:rPr>
        <w:t>מי הדם, אינו גורע מהראיות הרבות והמשמעותיות</w:t>
      </w:r>
      <w:r w:rsidR="00273BFD">
        <w:rPr>
          <w:rFonts w:hint="cs"/>
          <w:rtl/>
        </w:rPr>
        <w:t xml:space="preserve"> המלמדות על כי המערער הוא שרצח את </w:t>
      </w:r>
      <w:r w:rsidR="00EA4BDF">
        <w:rPr>
          <w:rFonts w:hint="cs"/>
          <w:rtl/>
        </w:rPr>
        <w:t xml:space="preserve">בתו </w:t>
      </w:r>
      <w:r w:rsidR="00273BFD">
        <w:rPr>
          <w:rFonts w:hint="cs"/>
          <w:rtl/>
        </w:rPr>
        <w:t>המנוחה.</w:t>
      </w:r>
    </w:p>
    <w:p w:rsidR="00273BFD" w:rsidRDefault="00273BFD" w:rsidP="00273BFD">
      <w:pPr>
        <w:pStyle w:val="Ruller4"/>
        <w:numPr>
          <w:ilvl w:val="0"/>
          <w:numId w:val="0"/>
        </w:numPr>
        <w:rPr>
          <w:rtl/>
        </w:rPr>
      </w:pPr>
      <w:r>
        <w:rPr>
          <w:rFonts w:hint="cs"/>
          <w:rtl/>
        </w:rPr>
        <w:t xml:space="preserve"> </w:t>
      </w:r>
    </w:p>
    <w:p w:rsidR="00AB4FA0" w:rsidRDefault="004C2E09" w:rsidP="00B63317">
      <w:pPr>
        <w:pStyle w:val="Ruller4"/>
        <w:rPr>
          <w:rtl/>
        </w:rPr>
      </w:pPr>
      <w:r>
        <w:rPr>
          <w:rFonts w:hint="cs"/>
          <w:rtl/>
        </w:rPr>
        <w:t>בראי כל האמור, ובהתחשב בכך שה</w:t>
      </w:r>
      <w:r>
        <w:rPr>
          <w:rtl/>
        </w:rPr>
        <w:t xml:space="preserve">מסקנה </w:t>
      </w:r>
      <w:r>
        <w:rPr>
          <w:rFonts w:hint="cs"/>
          <w:rtl/>
        </w:rPr>
        <w:t>ה</w:t>
      </w:r>
      <w:r>
        <w:rPr>
          <w:rtl/>
        </w:rPr>
        <w:t xml:space="preserve">מרשיעה צריכה להיות המסקנה ההגיונית האחת והיחידה כאשר היא נבחנת על רקע </w:t>
      </w:r>
      <w:r w:rsidRPr="00380C91">
        <w:rPr>
          <w:rFonts w:ascii="Century" w:hAnsi="Century" w:cs="Miriam"/>
          <w:b/>
          <w:spacing w:val="0"/>
          <w:sz w:val="22"/>
          <w:szCs w:val="24"/>
          <w:rtl/>
        </w:rPr>
        <w:t>מכלול</w:t>
      </w:r>
      <w:r w:rsidRPr="00380C91">
        <w:rPr>
          <w:rFonts w:ascii="FrankRuehl" w:hAnsi="FrankRuehl"/>
          <w:sz w:val="28"/>
          <w:rtl/>
        </w:rPr>
        <w:t xml:space="preserve"> </w:t>
      </w:r>
      <w:r w:rsidRPr="004C2E09">
        <w:rPr>
          <w:rFonts w:ascii="FrankRuehl" w:hAnsi="FrankRuehl"/>
          <w:sz w:val="28"/>
          <w:rtl/>
        </w:rPr>
        <w:t xml:space="preserve">הראיות הנסיבתיות, ולא על </w:t>
      </w:r>
      <w:r w:rsidRPr="00380C91">
        <w:rPr>
          <w:rtl/>
        </w:rPr>
        <w:t>רקע כל ראיה בפני עצמה</w:t>
      </w:r>
      <w:r w:rsidR="0095556E">
        <w:rPr>
          <w:rFonts w:hint="cs"/>
          <w:rtl/>
        </w:rPr>
        <w:t xml:space="preserve">, </w:t>
      </w:r>
      <w:r w:rsidR="00380C91" w:rsidRPr="00380C91">
        <w:rPr>
          <w:rFonts w:hint="cs"/>
          <w:rtl/>
        </w:rPr>
        <w:t>הרי ש</w:t>
      </w:r>
      <w:r w:rsidR="00277655">
        <w:rPr>
          <w:rFonts w:hint="cs"/>
          <w:rtl/>
        </w:rPr>
        <w:t>ה</w:t>
      </w:r>
      <w:r w:rsidR="00380C91" w:rsidRPr="00380C91">
        <w:rPr>
          <w:rFonts w:hint="cs"/>
          <w:rtl/>
        </w:rPr>
        <w:t xml:space="preserve">מסקנה </w:t>
      </w:r>
      <w:r w:rsidR="00FA688A">
        <w:rPr>
          <w:rFonts w:hint="cs"/>
          <w:rtl/>
        </w:rPr>
        <w:t>המסבכת את המערער ב</w:t>
      </w:r>
      <w:r w:rsidR="00E80510">
        <w:rPr>
          <w:rFonts w:hint="cs"/>
          <w:rtl/>
        </w:rPr>
        <w:t xml:space="preserve">רצח המנוחה </w:t>
      </w:r>
      <w:r w:rsidR="00380C91" w:rsidRPr="00380C91">
        <w:rPr>
          <w:rFonts w:hint="cs"/>
          <w:rtl/>
        </w:rPr>
        <w:t xml:space="preserve">מבוססת היטב. </w:t>
      </w:r>
    </w:p>
    <w:p w:rsidR="00FA688A" w:rsidRDefault="00FA688A" w:rsidP="00FA688A">
      <w:pPr>
        <w:pStyle w:val="Ruller4"/>
        <w:numPr>
          <w:ilvl w:val="0"/>
          <w:numId w:val="0"/>
        </w:numPr>
        <w:rPr>
          <w:rtl/>
        </w:rPr>
      </w:pPr>
    </w:p>
    <w:p w:rsidR="00E80510" w:rsidRDefault="00200412" w:rsidP="00EA4BDF">
      <w:pPr>
        <w:pStyle w:val="Ruller4"/>
        <w:rPr>
          <w:rtl/>
        </w:rPr>
      </w:pPr>
      <w:r>
        <w:rPr>
          <w:rFonts w:hint="cs"/>
          <w:rtl/>
        </w:rPr>
        <w:t>נותר</w:t>
      </w:r>
      <w:r w:rsidR="00F7425F">
        <w:rPr>
          <w:rFonts w:hint="cs"/>
          <w:rtl/>
        </w:rPr>
        <w:t xml:space="preserve"> אפוא</w:t>
      </w:r>
      <w:r>
        <w:rPr>
          <w:rFonts w:hint="cs"/>
          <w:rtl/>
        </w:rPr>
        <w:t xml:space="preserve"> לבחון האם </w:t>
      </w:r>
      <w:r w:rsidR="00A76604">
        <w:rPr>
          <w:rFonts w:hint="cs"/>
          <w:rtl/>
        </w:rPr>
        <w:t xml:space="preserve">המערער </w:t>
      </w:r>
      <w:r w:rsidR="00655ABF">
        <w:rPr>
          <w:rFonts w:hint="cs"/>
          <w:rtl/>
        </w:rPr>
        <w:t xml:space="preserve">הציג, </w:t>
      </w:r>
      <w:r w:rsidR="00FA688A">
        <w:rPr>
          <w:rFonts w:hint="cs"/>
          <w:rtl/>
        </w:rPr>
        <w:t>במסגרת השלב השלישי למבחן התלת-שלבי</w:t>
      </w:r>
      <w:r w:rsidR="007D6248">
        <w:rPr>
          <w:rFonts w:hint="cs"/>
          <w:rtl/>
        </w:rPr>
        <w:t>,</w:t>
      </w:r>
      <w:r w:rsidR="00A76604">
        <w:rPr>
          <w:rFonts w:hint="cs"/>
          <w:rtl/>
        </w:rPr>
        <w:t xml:space="preserve"> </w:t>
      </w:r>
      <w:r w:rsidR="00A76604">
        <w:rPr>
          <w:rFonts w:hint="cs"/>
          <w:shd w:val="clear" w:color="auto" w:fill="FFFFFF"/>
          <w:rtl/>
        </w:rPr>
        <w:t>הסב</w:t>
      </w:r>
      <w:r w:rsidR="007D6248">
        <w:rPr>
          <w:rFonts w:hint="cs"/>
          <w:shd w:val="clear" w:color="auto" w:fill="FFFFFF"/>
          <w:rtl/>
        </w:rPr>
        <w:t>ר חלופי למערכת הראיות הנסיבתיות</w:t>
      </w:r>
      <w:r w:rsidR="00EA4BDF">
        <w:rPr>
          <w:rFonts w:hint="cs"/>
          <w:shd w:val="clear" w:color="auto" w:fill="FFFFFF"/>
          <w:rtl/>
        </w:rPr>
        <w:t xml:space="preserve"> אשר </w:t>
      </w:r>
      <w:r w:rsidR="00A76604">
        <w:rPr>
          <w:rFonts w:hint="cs"/>
          <w:shd w:val="clear" w:color="auto" w:fill="FFFFFF"/>
          <w:rtl/>
        </w:rPr>
        <w:t xml:space="preserve">עשוי </w:t>
      </w:r>
      <w:r w:rsidR="00EA4BDF">
        <w:rPr>
          <w:rFonts w:hint="cs"/>
          <w:shd w:val="clear" w:color="auto" w:fill="FFFFFF"/>
          <w:rtl/>
        </w:rPr>
        <w:t>לעורר</w:t>
      </w:r>
      <w:r w:rsidR="00A76604">
        <w:rPr>
          <w:rFonts w:hint="cs"/>
          <w:shd w:val="clear" w:color="auto" w:fill="FFFFFF"/>
          <w:rtl/>
        </w:rPr>
        <w:t xml:space="preserve"> ספק סביר באשר למסקנה בדבר אשמתו</w:t>
      </w:r>
      <w:r w:rsidR="00DA06C6">
        <w:rPr>
          <w:rFonts w:hint="cs"/>
          <w:rtl/>
        </w:rPr>
        <w:t xml:space="preserve">. </w:t>
      </w:r>
      <w:r w:rsidR="00277655">
        <w:rPr>
          <w:rFonts w:hint="cs"/>
          <w:shd w:val="clear" w:color="auto" w:fill="FFFFFF"/>
          <w:rtl/>
        </w:rPr>
        <w:t xml:space="preserve">כאמור, הסבר </w:t>
      </w:r>
      <w:r w:rsidR="00A40C28" w:rsidRPr="003D3B8C">
        <w:rPr>
          <w:rFonts w:hint="cs"/>
          <w:shd w:val="clear" w:color="auto" w:fill="FFFFFF"/>
          <w:rtl/>
        </w:rPr>
        <w:t xml:space="preserve">חלופי מפי המערער נדרש להציע </w:t>
      </w:r>
      <w:r w:rsidR="00A40C28" w:rsidRPr="003D3B8C">
        <w:rPr>
          <w:rFonts w:ascii="Century" w:hAnsi="Century" w:cs="Miriam" w:hint="cs"/>
          <w:b/>
          <w:spacing w:val="0"/>
          <w:sz w:val="22"/>
          <w:szCs w:val="24"/>
          <w:shd w:val="clear" w:color="auto" w:fill="FFFFFF"/>
          <w:rtl/>
        </w:rPr>
        <w:t>גרסה שלמה</w:t>
      </w:r>
      <w:r w:rsidR="00A40C28" w:rsidRPr="003D3B8C">
        <w:rPr>
          <w:rFonts w:hint="cs"/>
          <w:shd w:val="clear" w:color="auto" w:fill="FFFFFF"/>
          <w:rtl/>
        </w:rPr>
        <w:t xml:space="preserve"> ביחס למסקנה הנשקפת מהצטברות הראיו</w:t>
      </w:r>
      <w:r w:rsidR="00EA4BDF">
        <w:rPr>
          <w:rFonts w:hint="cs"/>
          <w:shd w:val="clear" w:color="auto" w:fill="FFFFFF"/>
          <w:rtl/>
        </w:rPr>
        <w:t>ת הנסיבתיות. אין די בהצעת הסבר 'תמים'</w:t>
      </w:r>
      <w:r w:rsidR="00A40C28" w:rsidRPr="003D3B8C">
        <w:rPr>
          <w:rFonts w:hint="cs"/>
          <w:shd w:val="clear" w:color="auto" w:fill="FFFFFF"/>
          <w:rtl/>
        </w:rPr>
        <w:t xml:space="preserve"> שיש בכוחו לזכות ביחס לכל אחת מהראיות בנפרד</w:t>
      </w:r>
      <w:r w:rsidR="00A40C28">
        <w:rPr>
          <w:rFonts w:hint="cs"/>
          <w:rtl/>
        </w:rPr>
        <w:t>. ב</w:t>
      </w:r>
      <w:r w:rsidR="007E1197">
        <w:rPr>
          <w:rFonts w:hint="cs"/>
          <w:rtl/>
        </w:rPr>
        <w:t>כך כושלים התרחישים שמציג המערער</w:t>
      </w:r>
      <w:r w:rsidR="007D6248">
        <w:rPr>
          <w:rFonts w:hint="cs"/>
          <w:rtl/>
        </w:rPr>
        <w:t xml:space="preserve"> </w:t>
      </w:r>
      <w:r w:rsidR="007D6248">
        <w:rPr>
          <w:rtl/>
        </w:rPr>
        <w:t>–</w:t>
      </w:r>
      <w:r w:rsidR="007D6248">
        <w:rPr>
          <w:rFonts w:hint="cs"/>
          <w:rtl/>
        </w:rPr>
        <w:t xml:space="preserve"> </w:t>
      </w:r>
      <w:r w:rsidR="00A40C28">
        <w:rPr>
          <w:rFonts w:hint="cs"/>
          <w:rtl/>
        </w:rPr>
        <w:t>בכל אחד מהם יש</w:t>
      </w:r>
      <w:r w:rsidR="00277655">
        <w:rPr>
          <w:rFonts w:hint="cs"/>
          <w:rtl/>
        </w:rPr>
        <w:t>, לכל היותר,</w:t>
      </w:r>
      <w:r w:rsidR="00A40C28">
        <w:rPr>
          <w:rFonts w:hint="cs"/>
          <w:rtl/>
        </w:rPr>
        <w:t xml:space="preserve"> כדי לספק מענה תיאורטי לראיה כזו א</w:t>
      </w:r>
      <w:r w:rsidR="00E80510">
        <w:rPr>
          <w:rFonts w:hint="cs"/>
          <w:rtl/>
        </w:rPr>
        <w:t xml:space="preserve">ו אחרת, </w:t>
      </w:r>
      <w:r w:rsidR="002C3E8B">
        <w:rPr>
          <w:rFonts w:hint="cs"/>
          <w:rtl/>
        </w:rPr>
        <w:t>אך אין בהם</w:t>
      </w:r>
      <w:r w:rsidR="00E80510">
        <w:rPr>
          <w:rFonts w:hint="cs"/>
          <w:rtl/>
        </w:rPr>
        <w:t xml:space="preserve"> </w:t>
      </w:r>
      <w:r w:rsidR="002C3E8B">
        <w:rPr>
          <w:rFonts w:hint="cs"/>
          <w:rtl/>
        </w:rPr>
        <w:t>כדי לספק</w:t>
      </w:r>
      <w:r w:rsidR="00B55BC9">
        <w:rPr>
          <w:rFonts w:hint="cs"/>
          <w:rtl/>
        </w:rPr>
        <w:t xml:space="preserve"> הסבר</w:t>
      </w:r>
      <w:r w:rsidR="00E80510">
        <w:rPr>
          <w:rFonts w:hint="cs"/>
          <w:rtl/>
        </w:rPr>
        <w:t xml:space="preserve"> לתמונה בכללותה</w:t>
      </w:r>
      <w:r w:rsidR="00EA4BDF">
        <w:rPr>
          <w:rFonts w:hint="cs"/>
          <w:rtl/>
        </w:rPr>
        <w:t xml:space="preserve"> אשר יש בו כדי לעורר ספק סביר לגבי היות המערער רוצח בתו</w:t>
      </w:r>
      <w:r w:rsidR="00E80510">
        <w:rPr>
          <w:rFonts w:hint="cs"/>
          <w:rtl/>
        </w:rPr>
        <w:t>.</w:t>
      </w:r>
    </w:p>
    <w:p w:rsidR="00EE390F" w:rsidRDefault="00EE390F" w:rsidP="00EE390F">
      <w:pPr>
        <w:pStyle w:val="Ruller41"/>
        <w:rPr>
          <w:rtl/>
        </w:rPr>
      </w:pPr>
    </w:p>
    <w:p w:rsidR="007E4A41" w:rsidRDefault="00EE390F" w:rsidP="00A013DD">
      <w:pPr>
        <w:pStyle w:val="Ruller41"/>
        <w:rPr>
          <w:rtl/>
        </w:rPr>
      </w:pPr>
      <w:r>
        <w:rPr>
          <w:rtl/>
        </w:rPr>
        <w:lastRenderedPageBreak/>
        <w:tab/>
      </w:r>
      <w:r>
        <w:rPr>
          <w:rFonts w:hint="cs"/>
          <w:rtl/>
        </w:rPr>
        <w:t xml:space="preserve">התרחיש הראשון שמציע המערער, הוא כי מישהו נכנס בהסכמתה ועל דעתה של המנוחה ליחידת הדיור, בין אם בסמוך להגעתה </w:t>
      </w:r>
      <w:r w:rsidR="00220054">
        <w:rPr>
          <w:rFonts w:hint="cs"/>
          <w:rtl/>
        </w:rPr>
        <w:t>ממסיבת</w:t>
      </w:r>
      <w:r w:rsidR="00DC00DF">
        <w:rPr>
          <w:rFonts w:hint="cs"/>
          <w:rtl/>
        </w:rPr>
        <w:t xml:space="preserve"> הסיום</w:t>
      </w:r>
      <w:r w:rsidR="003D3B8C">
        <w:rPr>
          <w:rFonts w:hint="cs"/>
          <w:rtl/>
        </w:rPr>
        <w:t xml:space="preserve"> ובין אם בשלב מאוחר יותר. </w:t>
      </w:r>
      <w:r>
        <w:rPr>
          <w:rFonts w:hint="cs"/>
          <w:rtl/>
        </w:rPr>
        <w:t>תרחיש זה מניח כי אדם כלשהו הצליח</w:t>
      </w:r>
      <w:r w:rsidR="00E80510">
        <w:rPr>
          <w:rFonts w:hint="cs"/>
          <w:rtl/>
        </w:rPr>
        <w:t xml:space="preserve"> </w:t>
      </w:r>
      <w:r w:rsidR="00FA688A">
        <w:rPr>
          <w:rFonts w:hint="cs"/>
          <w:rtl/>
        </w:rPr>
        <w:t>שלא</w:t>
      </w:r>
      <w:r w:rsidR="00B55BC9">
        <w:rPr>
          <w:rFonts w:hint="cs"/>
          <w:rtl/>
        </w:rPr>
        <w:t xml:space="preserve"> </w:t>
      </w:r>
      <w:r w:rsidR="00FA688A">
        <w:rPr>
          <w:rFonts w:hint="cs"/>
          <w:rtl/>
        </w:rPr>
        <w:t>להיקלט</w:t>
      </w:r>
      <w:r w:rsidR="00E80510">
        <w:rPr>
          <w:rFonts w:hint="cs"/>
          <w:rtl/>
        </w:rPr>
        <w:t xml:space="preserve"> במצלמות האבטחה השונות</w:t>
      </w:r>
      <w:r>
        <w:rPr>
          <w:rFonts w:hint="cs"/>
          <w:rtl/>
        </w:rPr>
        <w:t xml:space="preserve"> </w:t>
      </w:r>
      <w:r>
        <w:rPr>
          <w:rtl/>
        </w:rPr>
        <w:t>–</w:t>
      </w:r>
      <w:r>
        <w:rPr>
          <w:rFonts w:hint="cs"/>
          <w:rtl/>
        </w:rPr>
        <w:t xml:space="preserve"> דבר אפשרי באופן תיאורטי אך בעל סבירות נמוכה</w:t>
      </w:r>
      <w:r w:rsidR="004553D7">
        <w:rPr>
          <w:rFonts w:hint="cs"/>
          <w:rtl/>
        </w:rPr>
        <w:t xml:space="preserve"> מלכתחילה</w:t>
      </w:r>
      <w:r>
        <w:rPr>
          <w:rFonts w:hint="cs"/>
          <w:rtl/>
        </w:rPr>
        <w:t xml:space="preserve">. בכך מספק המערער, כביכול, מענה </w:t>
      </w:r>
      <w:r w:rsidR="004553D7">
        <w:rPr>
          <w:rFonts w:hint="cs"/>
          <w:rtl/>
        </w:rPr>
        <w:t xml:space="preserve">אפשרי </w:t>
      </w:r>
      <w:r w:rsidR="007E4A41">
        <w:rPr>
          <w:rFonts w:hint="cs"/>
          <w:rtl/>
        </w:rPr>
        <w:t>לקביעה</w:t>
      </w:r>
      <w:r>
        <w:rPr>
          <w:rFonts w:hint="cs"/>
          <w:rtl/>
        </w:rPr>
        <w:t xml:space="preserve"> שלפיה ככל הנראה </w:t>
      </w:r>
      <w:r w:rsidR="00270C91">
        <w:rPr>
          <w:rFonts w:hint="cs"/>
          <w:rtl/>
        </w:rPr>
        <w:t xml:space="preserve">בעת הרצח היו </w:t>
      </w:r>
      <w:r>
        <w:rPr>
          <w:rFonts w:hint="cs"/>
          <w:rtl/>
        </w:rPr>
        <w:t>במ</w:t>
      </w:r>
      <w:r w:rsidR="003D3B8C">
        <w:rPr>
          <w:rFonts w:hint="cs"/>
          <w:rtl/>
        </w:rPr>
        <w:t>תחם המערער והמנוחה</w:t>
      </w:r>
      <w:r w:rsidR="00270C91">
        <w:rPr>
          <w:rFonts w:hint="cs"/>
          <w:rtl/>
        </w:rPr>
        <w:t xml:space="preserve"> בלבד</w:t>
      </w:r>
      <w:r w:rsidR="003D3B8C">
        <w:rPr>
          <w:rFonts w:hint="cs"/>
          <w:rtl/>
        </w:rPr>
        <w:t>.</w:t>
      </w:r>
      <w:r w:rsidR="001663BF">
        <w:rPr>
          <w:rFonts w:hint="cs"/>
          <w:rtl/>
        </w:rPr>
        <w:t xml:space="preserve"> </w:t>
      </w:r>
      <w:r>
        <w:rPr>
          <w:rFonts w:hint="cs"/>
          <w:rtl/>
        </w:rPr>
        <w:t xml:space="preserve">אולם, תרחיש זה </w:t>
      </w:r>
      <w:r w:rsidR="00A40C28">
        <w:rPr>
          <w:rFonts w:hint="cs"/>
          <w:rtl/>
        </w:rPr>
        <w:t xml:space="preserve">אינו מסביר </w:t>
      </w:r>
      <w:r>
        <w:rPr>
          <w:rFonts w:hint="cs"/>
          <w:rtl/>
        </w:rPr>
        <w:t xml:space="preserve">באופן מניח את הדעת </w:t>
      </w:r>
      <w:r w:rsidR="007E4A41">
        <w:rPr>
          <w:rFonts w:hint="cs"/>
          <w:rtl/>
        </w:rPr>
        <w:t xml:space="preserve">את </w:t>
      </w:r>
      <w:r>
        <w:rPr>
          <w:rFonts w:hint="cs"/>
          <w:rtl/>
        </w:rPr>
        <w:t>הדפיקה על דלת יחידת הדיור</w:t>
      </w:r>
      <w:r w:rsidR="00E80510">
        <w:rPr>
          <w:rFonts w:hint="cs"/>
          <w:rtl/>
        </w:rPr>
        <w:t>.</w:t>
      </w:r>
      <w:r w:rsidR="00A40C28">
        <w:rPr>
          <w:rFonts w:hint="cs"/>
          <w:rtl/>
        </w:rPr>
        <w:t xml:space="preserve"> אף אין בו כדי לספק מענה הגיוני להתנ</w:t>
      </w:r>
      <w:r w:rsidR="001663BF">
        <w:rPr>
          <w:rFonts w:hint="cs"/>
          <w:rtl/>
        </w:rPr>
        <w:t xml:space="preserve">הלות המערער לאחר עזיבתו את </w:t>
      </w:r>
      <w:r w:rsidR="00270C91">
        <w:rPr>
          <w:rFonts w:hint="cs"/>
          <w:rtl/>
        </w:rPr>
        <w:t>המתחם</w:t>
      </w:r>
      <w:r w:rsidR="00A40C28">
        <w:rPr>
          <w:rFonts w:hint="cs"/>
          <w:rtl/>
        </w:rPr>
        <w:t xml:space="preserve"> או להתנהלותו ב</w:t>
      </w:r>
      <w:r w:rsidR="00A013DD">
        <w:rPr>
          <w:rFonts w:hint="cs"/>
          <w:rtl/>
        </w:rPr>
        <w:t>חקירותיו ב</w:t>
      </w:r>
      <w:r w:rsidR="00A40C28">
        <w:rPr>
          <w:rFonts w:hint="cs"/>
          <w:rtl/>
        </w:rPr>
        <w:t xml:space="preserve">משטרה. הוא </w:t>
      </w:r>
      <w:r w:rsidR="00FF36CE">
        <w:rPr>
          <w:rFonts w:hint="cs"/>
          <w:rtl/>
        </w:rPr>
        <w:t>גם</w:t>
      </w:r>
      <w:r w:rsidR="00A40C28">
        <w:rPr>
          <w:rFonts w:hint="cs"/>
          <w:rtl/>
        </w:rPr>
        <w:t xml:space="preserve"> נעדר </w:t>
      </w:r>
      <w:r w:rsidR="00E80510">
        <w:rPr>
          <w:rFonts w:hint="cs"/>
          <w:rtl/>
        </w:rPr>
        <w:t>הגיון, שכן אם מדובר באדם שכבר בשעות הלילה נכנס ליחידת הדיור, מדוע המתין שעות ממושכות עד ל</w:t>
      </w:r>
      <w:r w:rsidR="00FF36CE">
        <w:rPr>
          <w:rFonts w:hint="cs"/>
          <w:rtl/>
        </w:rPr>
        <w:t xml:space="preserve">ביצוע זממו, בפרט משהמנוחה עזבה מוקדם באותו הבוקר את יחידת הדיור על מנת להפקיד </w:t>
      </w:r>
      <w:r w:rsidR="004553D7">
        <w:rPr>
          <w:rFonts w:hint="cs"/>
          <w:rtl/>
        </w:rPr>
        <w:t xml:space="preserve">כסף ל"קנטינה" עבור אמיר. </w:t>
      </w:r>
      <w:r w:rsidR="00FF36CE">
        <w:rPr>
          <w:rFonts w:hint="cs"/>
          <w:rtl/>
        </w:rPr>
        <w:t xml:space="preserve">כמו כן, </w:t>
      </w:r>
      <w:r w:rsidR="004553D7">
        <w:rPr>
          <w:rFonts w:hint="cs"/>
          <w:rtl/>
        </w:rPr>
        <w:t>הסבירות</w:t>
      </w:r>
      <w:r w:rsidR="00E80510">
        <w:rPr>
          <w:rFonts w:hint="cs"/>
          <w:rtl/>
        </w:rPr>
        <w:t xml:space="preserve"> </w:t>
      </w:r>
      <w:r w:rsidR="004553D7">
        <w:rPr>
          <w:rFonts w:hint="cs"/>
          <w:rtl/>
        </w:rPr>
        <w:t>ש</w:t>
      </w:r>
      <w:r w:rsidR="00E80510">
        <w:rPr>
          <w:rFonts w:hint="cs"/>
          <w:rtl/>
        </w:rPr>
        <w:t>אלה</w:t>
      </w:r>
      <w:r w:rsidR="00B55BC9">
        <w:rPr>
          <w:rFonts w:hint="cs"/>
          <w:rtl/>
        </w:rPr>
        <w:t>א</w:t>
      </w:r>
      <w:r w:rsidR="00E80510">
        <w:rPr>
          <w:rFonts w:hint="cs"/>
          <w:rtl/>
        </w:rPr>
        <w:t xml:space="preserve">ם, אשר ישנה אף היא ביחידת הדיור לא שמה לב </w:t>
      </w:r>
      <w:r w:rsidR="00270C91">
        <w:rPr>
          <w:rFonts w:hint="cs"/>
          <w:rtl/>
        </w:rPr>
        <w:t>לנוכחות</w:t>
      </w:r>
      <w:r w:rsidR="004553D7">
        <w:rPr>
          <w:rFonts w:hint="cs"/>
          <w:rtl/>
        </w:rPr>
        <w:t xml:space="preserve"> </w:t>
      </w:r>
      <w:r w:rsidR="001663BF">
        <w:rPr>
          <w:rFonts w:hint="cs"/>
          <w:rtl/>
        </w:rPr>
        <w:t xml:space="preserve">של אותו אדם </w:t>
      </w:r>
      <w:r w:rsidR="004553D7">
        <w:rPr>
          <w:rtl/>
        </w:rPr>
        <w:t>–</w:t>
      </w:r>
      <w:r w:rsidR="00A013DD">
        <w:rPr>
          <w:rFonts w:hint="cs"/>
          <w:rtl/>
        </w:rPr>
        <w:t xml:space="preserve"> </w:t>
      </w:r>
      <w:r w:rsidR="004553D7">
        <w:rPr>
          <w:rFonts w:hint="cs"/>
          <w:rtl/>
        </w:rPr>
        <w:t>נמוכה</w:t>
      </w:r>
      <w:r w:rsidR="00A013DD">
        <w:rPr>
          <w:rFonts w:hint="cs"/>
          <w:rtl/>
        </w:rPr>
        <w:t xml:space="preserve"> גם כן</w:t>
      </w:r>
      <w:r w:rsidR="00E80510">
        <w:rPr>
          <w:rFonts w:hint="cs"/>
          <w:rtl/>
        </w:rPr>
        <w:t>.</w:t>
      </w:r>
      <w:r w:rsidR="004553D7">
        <w:rPr>
          <w:rFonts w:hint="cs"/>
          <w:rtl/>
        </w:rPr>
        <w:t xml:space="preserve"> ככל שמדובר </w:t>
      </w:r>
      <w:r w:rsidR="001663BF">
        <w:rPr>
          <w:rFonts w:hint="cs"/>
          <w:rtl/>
        </w:rPr>
        <w:t>באדם שנכנס</w:t>
      </w:r>
      <w:r w:rsidR="004553D7">
        <w:rPr>
          <w:rFonts w:hint="cs"/>
          <w:rtl/>
        </w:rPr>
        <w:t xml:space="preserve"> למתחם ביחד עם המנוחה עם שובה </w:t>
      </w:r>
      <w:r w:rsidR="00220054">
        <w:rPr>
          <w:rFonts w:hint="cs"/>
          <w:rtl/>
        </w:rPr>
        <w:t>מהמסיבה</w:t>
      </w:r>
      <w:r w:rsidR="004553D7">
        <w:rPr>
          <w:rFonts w:hint="cs"/>
          <w:rtl/>
        </w:rPr>
        <w:t xml:space="preserve"> </w:t>
      </w:r>
      <w:r w:rsidR="004553D7">
        <w:rPr>
          <w:rtl/>
        </w:rPr>
        <w:t>–</w:t>
      </w:r>
      <w:r w:rsidR="004553D7">
        <w:rPr>
          <w:rFonts w:hint="cs"/>
          <w:rtl/>
        </w:rPr>
        <w:t xml:space="preserve"> </w:t>
      </w:r>
      <w:r w:rsidR="007E4A41">
        <w:rPr>
          <w:rFonts w:hint="cs"/>
          <w:rtl/>
        </w:rPr>
        <w:t xml:space="preserve">תרחיש זה גם </w:t>
      </w:r>
      <w:r w:rsidR="004553D7">
        <w:rPr>
          <w:rFonts w:hint="cs"/>
          <w:rtl/>
        </w:rPr>
        <w:t xml:space="preserve">נסתר </w:t>
      </w:r>
      <w:r w:rsidR="003D3B8C">
        <w:rPr>
          <w:rFonts w:hint="cs"/>
          <w:rtl/>
        </w:rPr>
        <w:t>מדבריו</w:t>
      </w:r>
      <w:r w:rsidR="004553D7">
        <w:rPr>
          <w:rFonts w:hint="cs"/>
          <w:rtl/>
        </w:rPr>
        <w:t xml:space="preserve"> של</w:t>
      </w:r>
      <w:r w:rsidR="004553D7" w:rsidRPr="004553D7">
        <w:rPr>
          <w:rFonts w:hint="cs"/>
          <w:rtl/>
        </w:rPr>
        <w:t xml:space="preserve"> מוניר חנחן</w:t>
      </w:r>
      <w:r w:rsidR="004553D7">
        <w:rPr>
          <w:rFonts w:hint="cs"/>
          <w:rtl/>
        </w:rPr>
        <w:t xml:space="preserve">, אשר נסע יחד עם המנוחה במונית חזרה </w:t>
      </w:r>
      <w:r w:rsidR="00220054">
        <w:rPr>
          <w:rFonts w:hint="cs"/>
          <w:rtl/>
        </w:rPr>
        <w:t>מהמסיבה</w:t>
      </w:r>
      <w:r w:rsidR="004553D7">
        <w:rPr>
          <w:rFonts w:hint="cs"/>
          <w:rtl/>
        </w:rPr>
        <w:t xml:space="preserve"> ומסר </w:t>
      </w:r>
      <w:r w:rsidR="004553D7" w:rsidRPr="004553D7">
        <w:rPr>
          <w:rtl/>
        </w:rPr>
        <w:t>בהודעתו במשטרה כי צפה במנוחה יורדת מהמונית והולכת אל ביתה</w:t>
      </w:r>
      <w:r w:rsidR="004553D7" w:rsidRPr="004553D7">
        <w:rPr>
          <w:rFonts w:hint="cs"/>
          <w:rtl/>
        </w:rPr>
        <w:t xml:space="preserve">. </w:t>
      </w:r>
    </w:p>
    <w:p w:rsidR="007E4A41" w:rsidRDefault="007E4A41" w:rsidP="007E4A41">
      <w:pPr>
        <w:pStyle w:val="Ruller4"/>
        <w:numPr>
          <w:ilvl w:val="0"/>
          <w:numId w:val="0"/>
        </w:numPr>
        <w:rPr>
          <w:rtl/>
        </w:rPr>
      </w:pPr>
    </w:p>
    <w:p w:rsidR="00A40C28" w:rsidRDefault="007E4A41" w:rsidP="00FA292E">
      <w:pPr>
        <w:pStyle w:val="Ruller4"/>
        <w:numPr>
          <w:ilvl w:val="0"/>
          <w:numId w:val="0"/>
        </w:numPr>
        <w:rPr>
          <w:rtl/>
        </w:rPr>
      </w:pPr>
      <w:r>
        <w:rPr>
          <w:rtl/>
        </w:rPr>
        <w:tab/>
      </w:r>
      <w:r w:rsidR="004553D7">
        <w:rPr>
          <w:rFonts w:hint="cs"/>
          <w:rtl/>
        </w:rPr>
        <w:t xml:space="preserve">מלבד זאת, תרחיש </w:t>
      </w:r>
      <w:r w:rsidR="00613EB2">
        <w:rPr>
          <w:rFonts w:hint="cs"/>
          <w:rtl/>
        </w:rPr>
        <w:t xml:space="preserve">אחר </w:t>
      </w:r>
      <w:r w:rsidR="004553D7">
        <w:rPr>
          <w:rFonts w:hint="cs"/>
          <w:rtl/>
        </w:rPr>
        <w:t xml:space="preserve">שלפיו אותו אדם נכנס ליחידת הדיור בשעות הבוקר, מתעלם מהעובדה </w:t>
      </w:r>
      <w:r w:rsidR="00270C91">
        <w:rPr>
          <w:rFonts w:hint="cs"/>
          <w:rtl/>
        </w:rPr>
        <w:t>שדקות לאחר ש</w:t>
      </w:r>
      <w:r w:rsidR="00A013DD">
        <w:rPr>
          <w:rFonts w:hint="cs"/>
          <w:rtl/>
        </w:rPr>
        <w:t xml:space="preserve">המערער </w:t>
      </w:r>
      <w:r w:rsidR="00270C91">
        <w:rPr>
          <w:rFonts w:hint="cs"/>
          <w:rtl/>
        </w:rPr>
        <w:t>למד כאמור על תוכנית</w:t>
      </w:r>
      <w:r w:rsidR="00305BA3">
        <w:rPr>
          <w:rFonts w:hint="cs"/>
          <w:rtl/>
        </w:rPr>
        <w:t>ה</w:t>
      </w:r>
      <w:r w:rsidR="00270C91">
        <w:rPr>
          <w:rFonts w:hint="cs"/>
          <w:rtl/>
        </w:rPr>
        <w:t xml:space="preserve"> </w:t>
      </w:r>
      <w:r w:rsidR="00305BA3">
        <w:rPr>
          <w:rFonts w:hint="cs"/>
          <w:rtl/>
        </w:rPr>
        <w:t>ה</w:t>
      </w:r>
      <w:r w:rsidR="004553D7">
        <w:rPr>
          <w:rFonts w:hint="cs"/>
          <w:rtl/>
        </w:rPr>
        <w:t>קונק</w:t>
      </w:r>
      <w:r w:rsidR="00AD0B9B">
        <w:rPr>
          <w:rFonts w:hint="cs"/>
          <w:rtl/>
        </w:rPr>
        <w:t>ר</w:t>
      </w:r>
      <w:r w:rsidR="004553D7">
        <w:rPr>
          <w:rFonts w:hint="cs"/>
          <w:rtl/>
        </w:rPr>
        <w:t>טית של המנוחה להינשא לאמיר דפ</w:t>
      </w:r>
      <w:r w:rsidR="00FA292E">
        <w:rPr>
          <w:rFonts w:hint="cs"/>
          <w:rtl/>
        </w:rPr>
        <w:t>ק על דלת יחידת הדיור בעודו זועם</w:t>
      </w:r>
      <w:r w:rsidR="00BF5EAD">
        <w:rPr>
          <w:rFonts w:hint="cs"/>
          <w:rtl/>
        </w:rPr>
        <w:t>,</w:t>
      </w:r>
      <w:r w:rsidR="004553D7">
        <w:rPr>
          <w:rFonts w:hint="cs"/>
          <w:rtl/>
        </w:rPr>
        <w:t xml:space="preserve"> ומהעובדה שהמנוחה אמרה לאמו של אמיר כי אביה הוא שבדלת וכי "תחזור" אליה </w:t>
      </w:r>
      <w:r w:rsidR="004553D7">
        <w:rPr>
          <w:rtl/>
        </w:rPr>
        <w:t>–</w:t>
      </w:r>
      <w:r w:rsidR="004553D7">
        <w:rPr>
          <w:rFonts w:hint="cs"/>
          <w:rtl/>
        </w:rPr>
        <w:t xml:space="preserve"> אולם לא התקשרה </w:t>
      </w:r>
      <w:r w:rsidR="003D3B8C">
        <w:rPr>
          <w:rFonts w:hint="cs"/>
          <w:rtl/>
        </w:rPr>
        <w:t xml:space="preserve">בחזרה. </w:t>
      </w:r>
      <w:r w:rsidR="00AD0B9B">
        <w:rPr>
          <w:rFonts w:hint="cs"/>
          <w:rtl/>
        </w:rPr>
        <w:t xml:space="preserve">כאמור, </w:t>
      </w:r>
      <w:r w:rsidR="003D3B8C">
        <w:rPr>
          <w:rFonts w:hint="cs"/>
          <w:rtl/>
        </w:rPr>
        <w:t>האפשרות שבדיוק בעיתוי זה</w:t>
      </w:r>
      <w:r w:rsidR="004553D7">
        <w:rPr>
          <w:rFonts w:hint="cs"/>
          <w:rtl/>
        </w:rPr>
        <w:t xml:space="preserve"> אותו אדם </w:t>
      </w:r>
      <w:r w:rsidR="00FA292E">
        <w:rPr>
          <w:rFonts w:hint="cs"/>
          <w:rtl/>
        </w:rPr>
        <w:t>דפק בדלת חדרה של המנוחה</w:t>
      </w:r>
      <w:r w:rsidR="004553D7">
        <w:rPr>
          <w:rFonts w:hint="cs"/>
          <w:rtl/>
        </w:rPr>
        <w:t xml:space="preserve"> </w:t>
      </w:r>
      <w:r w:rsidR="00FA292E">
        <w:rPr>
          <w:rFonts w:hint="cs"/>
          <w:rtl/>
        </w:rPr>
        <w:t>ובחר לרצוח אותה</w:t>
      </w:r>
      <w:r w:rsidR="004553D7">
        <w:rPr>
          <w:rFonts w:hint="cs"/>
          <w:rtl/>
        </w:rPr>
        <w:t xml:space="preserve"> כה </w:t>
      </w:r>
      <w:r w:rsidR="003D3B8C">
        <w:rPr>
          <w:rFonts w:hint="cs"/>
          <w:rtl/>
        </w:rPr>
        <w:t>בלתי סבירה</w:t>
      </w:r>
      <w:r w:rsidR="004553D7">
        <w:rPr>
          <w:rFonts w:hint="cs"/>
          <w:rtl/>
        </w:rPr>
        <w:t xml:space="preserve">, עד שאין בכוחה להוות תרחיש חלופי אפשרי. </w:t>
      </w:r>
      <w:r w:rsidR="003D3B8C">
        <w:rPr>
          <w:rFonts w:hint="cs"/>
          <w:rtl/>
        </w:rPr>
        <w:t xml:space="preserve">מלבד זאת, </w:t>
      </w:r>
      <w:r>
        <w:rPr>
          <w:rFonts w:hint="cs"/>
          <w:rtl/>
        </w:rPr>
        <w:t xml:space="preserve">תרחיש זה, אף הוא, </w:t>
      </w:r>
      <w:r w:rsidR="000B6816">
        <w:rPr>
          <w:rFonts w:hint="cs"/>
          <w:rtl/>
        </w:rPr>
        <w:t xml:space="preserve">אינו מספק מענה להתנהגותו המפלילה של המערער. </w:t>
      </w:r>
      <w:r w:rsidR="00E80510">
        <w:rPr>
          <w:rFonts w:hint="cs"/>
          <w:rtl/>
        </w:rPr>
        <w:t xml:space="preserve"> </w:t>
      </w:r>
    </w:p>
    <w:p w:rsidR="004553D7" w:rsidRDefault="004553D7" w:rsidP="004553D7">
      <w:pPr>
        <w:pStyle w:val="Ruller41"/>
        <w:rPr>
          <w:rtl/>
        </w:rPr>
      </w:pPr>
    </w:p>
    <w:p w:rsidR="00AC073D" w:rsidRDefault="00AC073D" w:rsidP="00270C91">
      <w:pPr>
        <w:pStyle w:val="Ruller4"/>
        <w:rPr>
          <w:rtl/>
        </w:rPr>
      </w:pPr>
      <w:r>
        <w:rPr>
          <w:rFonts w:hint="cs"/>
          <w:rtl/>
        </w:rPr>
        <w:t xml:space="preserve">תרחיש חלופי אחר שהוצע, הוא </w:t>
      </w:r>
      <w:r w:rsidR="005549B2">
        <w:rPr>
          <w:rFonts w:hint="cs"/>
          <w:rtl/>
        </w:rPr>
        <w:t xml:space="preserve">כי </w:t>
      </w:r>
      <w:r w:rsidR="000B6816">
        <w:rPr>
          <w:rFonts w:hint="cs"/>
          <w:rtl/>
        </w:rPr>
        <w:t>אדם כלשהו</w:t>
      </w:r>
      <w:r w:rsidR="005549B2">
        <w:rPr>
          <w:rFonts w:hint="cs"/>
          <w:rtl/>
        </w:rPr>
        <w:t xml:space="preserve">, אשר </w:t>
      </w:r>
      <w:r w:rsidR="00270C91">
        <w:rPr>
          <w:rFonts w:hint="cs"/>
          <w:rtl/>
        </w:rPr>
        <w:t>ייתכן ש</w:t>
      </w:r>
      <w:r w:rsidR="005549B2">
        <w:rPr>
          <w:rFonts w:hint="cs"/>
          <w:rtl/>
        </w:rPr>
        <w:t>לו מניע דומה למניע של המערער,</w:t>
      </w:r>
      <w:r w:rsidR="000B6816">
        <w:rPr>
          <w:rFonts w:hint="cs"/>
          <w:rtl/>
        </w:rPr>
        <w:t xml:space="preserve"> נכנס ליחידת הדיור דרך המרפסת. גם תרחיש זה מניח את האפשרות, הבלתי סבירה כאמור, כי אדם </w:t>
      </w:r>
      <w:r w:rsidR="005549B2">
        <w:rPr>
          <w:rFonts w:hint="cs"/>
          <w:rtl/>
        </w:rPr>
        <w:t xml:space="preserve">זה </w:t>
      </w:r>
      <w:r w:rsidR="000B6816">
        <w:rPr>
          <w:rFonts w:hint="cs"/>
          <w:rtl/>
        </w:rPr>
        <w:t xml:space="preserve">עשה כן מבלי להיקלט במצלמות האבטחה. </w:t>
      </w:r>
      <w:r w:rsidR="007E4A41">
        <w:rPr>
          <w:rFonts w:hint="cs"/>
          <w:rtl/>
        </w:rPr>
        <w:t>גם</w:t>
      </w:r>
      <w:r w:rsidR="000B6816">
        <w:rPr>
          <w:rFonts w:hint="cs"/>
          <w:rtl/>
        </w:rPr>
        <w:t xml:space="preserve"> תרחיש זה מספק מענה תיאורטי אך ורק לראיות המלמדות כי בעת הרצח המערער והמנוחה הם שנכחו במתחם</w:t>
      </w:r>
      <w:r w:rsidR="007E4A41">
        <w:rPr>
          <w:rFonts w:hint="cs"/>
          <w:rtl/>
        </w:rPr>
        <w:t xml:space="preserve">. </w:t>
      </w:r>
      <w:r w:rsidR="000B6816">
        <w:rPr>
          <w:rFonts w:hint="cs"/>
          <w:rtl/>
        </w:rPr>
        <w:t xml:space="preserve">אין בו כדי לספק מענה ראוי, אם בכלל, ליתר הראיות הנסיבתיות. </w:t>
      </w:r>
      <w:r>
        <w:rPr>
          <w:rFonts w:hint="cs"/>
          <w:rtl/>
        </w:rPr>
        <w:t>טענות אחרות של המערער, המבקשות להפנות את האש</w:t>
      </w:r>
      <w:r w:rsidR="00270C91">
        <w:rPr>
          <w:rFonts w:hint="cs"/>
          <w:rtl/>
        </w:rPr>
        <w:t>ם כלפי אמיר הן ספקולציה גרידא, ה</w:t>
      </w:r>
      <w:r>
        <w:rPr>
          <w:rFonts w:hint="cs"/>
          <w:rtl/>
        </w:rPr>
        <w:t xml:space="preserve">כושלות בדומה ליתר התרחישים לעיל ומאותם הטעמים. </w:t>
      </w:r>
    </w:p>
    <w:p w:rsidR="00AC073D" w:rsidRDefault="00AC073D" w:rsidP="00AC073D">
      <w:pPr>
        <w:pStyle w:val="Ruller4"/>
        <w:numPr>
          <w:ilvl w:val="0"/>
          <w:numId w:val="0"/>
        </w:numPr>
      </w:pPr>
    </w:p>
    <w:p w:rsidR="000B6816" w:rsidRDefault="004553D7" w:rsidP="00770EAA">
      <w:pPr>
        <w:pStyle w:val="Ruller4"/>
        <w:rPr>
          <w:rtl/>
        </w:rPr>
      </w:pPr>
      <w:r>
        <w:rPr>
          <w:rFonts w:hint="cs"/>
          <w:rtl/>
        </w:rPr>
        <w:t>אוסיף,</w:t>
      </w:r>
      <w:r w:rsidR="00AC073D">
        <w:rPr>
          <w:rFonts w:hint="cs"/>
          <w:rtl/>
        </w:rPr>
        <w:t xml:space="preserve"> כי התרחיש שהועלה בלשון רפה, </w:t>
      </w:r>
      <w:r w:rsidR="003D3B8C">
        <w:rPr>
          <w:rFonts w:hint="cs"/>
          <w:rtl/>
        </w:rPr>
        <w:t>שלפיו אלהאם היא שהמיתה את המנוחה,</w:t>
      </w:r>
      <w:r w:rsidR="007E4A41">
        <w:rPr>
          <w:rFonts w:hint="cs"/>
          <w:rtl/>
        </w:rPr>
        <w:t xml:space="preserve"> </w:t>
      </w:r>
      <w:r w:rsidR="003D3B8C">
        <w:rPr>
          <w:rFonts w:hint="cs"/>
          <w:rtl/>
        </w:rPr>
        <w:t xml:space="preserve">אף הוא </w:t>
      </w:r>
      <w:r w:rsidR="00423D5D">
        <w:rPr>
          <w:rFonts w:hint="cs"/>
          <w:shd w:val="clear" w:color="auto" w:fill="FFFFFF"/>
          <w:rtl/>
        </w:rPr>
        <w:t xml:space="preserve">אינו </w:t>
      </w:r>
      <w:r w:rsidR="00770EAA">
        <w:rPr>
          <w:rFonts w:hint="cs"/>
          <w:shd w:val="clear" w:color="auto" w:fill="FFFFFF"/>
          <w:rtl/>
        </w:rPr>
        <w:t>מעורר</w:t>
      </w:r>
      <w:r w:rsidR="00423D5D">
        <w:rPr>
          <w:rFonts w:hint="cs"/>
          <w:shd w:val="clear" w:color="auto" w:fill="FFFFFF"/>
          <w:rtl/>
        </w:rPr>
        <w:t xml:space="preserve"> ספק סביר באשר למסקנה בדבר אשמתו</w:t>
      </w:r>
      <w:r w:rsidR="00423D5D">
        <w:rPr>
          <w:rFonts w:hint="cs"/>
          <w:rtl/>
        </w:rPr>
        <w:t xml:space="preserve"> של המערער</w:t>
      </w:r>
      <w:r>
        <w:rPr>
          <w:rFonts w:hint="cs"/>
          <w:rtl/>
        </w:rPr>
        <w:t xml:space="preserve">. </w:t>
      </w:r>
      <w:r>
        <w:rPr>
          <w:rFonts w:hint="cs"/>
          <w:rtl/>
        </w:rPr>
        <w:lastRenderedPageBreak/>
        <w:t xml:space="preserve">אלהאם יצאה מיחידת הדיור בשעה </w:t>
      </w:r>
      <w:r w:rsidR="00171ED8">
        <w:rPr>
          <w:rFonts w:hint="cs"/>
          <w:rtl/>
        </w:rPr>
        <w:t>10:10,</w:t>
      </w:r>
      <w:r>
        <w:rPr>
          <w:rFonts w:hint="cs"/>
          <w:rtl/>
        </w:rPr>
        <w:t xml:space="preserve"> </w:t>
      </w:r>
      <w:r w:rsidR="00AC073D">
        <w:rPr>
          <w:rFonts w:hint="cs"/>
          <w:rtl/>
        </w:rPr>
        <w:t>והשיחה בין המנוחה לאמו של אמיר מלמדת כי בשעה 10:37 המנוחה הייתה בין החיים. המערער רומז לכך שאלהאם יכלה להמית את המנוחה עם שובה</w:t>
      </w:r>
      <w:r w:rsidR="00AD0B9B">
        <w:rPr>
          <w:rFonts w:hint="cs"/>
          <w:rtl/>
        </w:rPr>
        <w:t xml:space="preserve"> למתחם</w:t>
      </w:r>
      <w:r w:rsidR="0089362B">
        <w:rPr>
          <w:rFonts w:hint="cs"/>
          <w:rtl/>
        </w:rPr>
        <w:t xml:space="preserve"> </w:t>
      </w:r>
      <w:r w:rsidR="00AC073D">
        <w:rPr>
          <w:rFonts w:hint="cs"/>
          <w:rtl/>
        </w:rPr>
        <w:t>ולאחר עזיבת המערער</w:t>
      </w:r>
      <w:r w:rsidR="00AD0B9B">
        <w:rPr>
          <w:rFonts w:hint="cs"/>
          <w:rtl/>
        </w:rPr>
        <w:t xml:space="preserve"> </w:t>
      </w:r>
      <w:r w:rsidR="00AC073D">
        <w:rPr>
          <w:rtl/>
        </w:rPr>
        <w:t>–</w:t>
      </w:r>
      <w:r w:rsidR="00AC073D">
        <w:rPr>
          <w:rFonts w:hint="cs"/>
          <w:rtl/>
        </w:rPr>
        <w:t xml:space="preserve"> אולם טענה זו אינה מסבירה</w:t>
      </w:r>
      <w:r w:rsidR="0089362B">
        <w:rPr>
          <w:rFonts w:hint="cs"/>
          <w:rtl/>
        </w:rPr>
        <w:t>, בין היתר,</w:t>
      </w:r>
      <w:r w:rsidR="00AC073D">
        <w:rPr>
          <w:rFonts w:hint="cs"/>
          <w:rtl/>
        </w:rPr>
        <w:t xml:space="preserve"> את העובדה שהמנוחה לא התקשרה בחזרה לאמו של אמיר; את העובדה שבעוד שאלהאם הגיבה בזעקות שבר ל</w:t>
      </w:r>
      <w:r w:rsidR="00273BFD">
        <w:rPr>
          <w:rFonts w:hint="cs"/>
          <w:rtl/>
        </w:rPr>
        <w:t>מראה גופת בתה</w:t>
      </w:r>
      <w:r w:rsidR="00423D5D">
        <w:rPr>
          <w:rFonts w:hint="cs"/>
          <w:rtl/>
        </w:rPr>
        <w:t>,</w:t>
      </w:r>
      <w:r w:rsidR="00273BFD">
        <w:rPr>
          <w:rFonts w:hint="cs"/>
          <w:rtl/>
        </w:rPr>
        <w:t xml:space="preserve"> </w:t>
      </w:r>
      <w:r w:rsidR="00AC073D">
        <w:rPr>
          <w:rFonts w:hint="cs"/>
          <w:rtl/>
        </w:rPr>
        <w:t xml:space="preserve">המערער הגיב </w:t>
      </w:r>
      <w:r w:rsidR="00AD0B9B">
        <w:rPr>
          <w:rFonts w:hint="cs"/>
          <w:rtl/>
        </w:rPr>
        <w:t>באדישות כאמור</w:t>
      </w:r>
      <w:r w:rsidR="00AC073D">
        <w:rPr>
          <w:rFonts w:hint="cs"/>
          <w:rtl/>
        </w:rPr>
        <w:t>; את שלל ההיבטים בהתנהגותו המפלילה של המערער; את סמיכות הרצח לשיחה בין המערער למנאר</w:t>
      </w:r>
      <w:r w:rsidR="00273BFD">
        <w:rPr>
          <w:rFonts w:hint="cs"/>
          <w:rtl/>
        </w:rPr>
        <w:t xml:space="preserve"> שעוררה את זעמו</w:t>
      </w:r>
      <w:r w:rsidR="00AC073D">
        <w:rPr>
          <w:rFonts w:hint="cs"/>
          <w:rtl/>
        </w:rPr>
        <w:t>; ואף את העובדה שבמהלך העימות במשטרה בין השניים, המערער</w:t>
      </w:r>
      <w:r w:rsidR="00AC073D" w:rsidRPr="00AC073D">
        <w:rPr>
          <w:rtl/>
        </w:rPr>
        <w:t xml:space="preserve"> ישב כשראשו מורכן, נמנע מליצור </w:t>
      </w:r>
      <w:r w:rsidR="00926594" w:rsidRPr="00AC073D">
        <w:rPr>
          <w:rtl/>
        </w:rPr>
        <w:t>ק</w:t>
      </w:r>
      <w:r w:rsidR="00926594">
        <w:rPr>
          <w:rtl/>
        </w:rPr>
        <w:t>שר עין</w:t>
      </w:r>
      <w:r w:rsidR="00926594" w:rsidRPr="00AC073D">
        <w:rPr>
          <w:rtl/>
        </w:rPr>
        <w:t xml:space="preserve"> </w:t>
      </w:r>
      <w:r w:rsidR="00AC073D" w:rsidRPr="00AC073D">
        <w:rPr>
          <w:rtl/>
        </w:rPr>
        <w:t>עם אלהאם הבוכיה</w:t>
      </w:r>
      <w:r w:rsidR="00273BFD">
        <w:rPr>
          <w:rtl/>
        </w:rPr>
        <w:t>, לשוחח איתה או לנחם אותה</w:t>
      </w:r>
      <w:r w:rsidR="00AC073D" w:rsidRPr="00AC073D">
        <w:rPr>
          <w:rtl/>
        </w:rPr>
        <w:t xml:space="preserve"> ולא ענה כלל לשאלות</w:t>
      </w:r>
      <w:r w:rsidR="00AC073D">
        <w:rPr>
          <w:rFonts w:hint="cs"/>
          <w:rtl/>
        </w:rPr>
        <w:t xml:space="preserve">. </w:t>
      </w:r>
    </w:p>
    <w:p w:rsidR="00273BFD" w:rsidRDefault="00273BFD" w:rsidP="00273BFD">
      <w:pPr>
        <w:pStyle w:val="Ruller41"/>
        <w:rPr>
          <w:rtl/>
        </w:rPr>
      </w:pPr>
    </w:p>
    <w:p w:rsidR="00273BFD" w:rsidRDefault="0070328A" w:rsidP="007340EC">
      <w:pPr>
        <w:pStyle w:val="Ruller4"/>
        <w:rPr>
          <w:rtl/>
        </w:rPr>
      </w:pPr>
      <w:r>
        <w:rPr>
          <w:rFonts w:hint="cs"/>
          <w:rtl/>
        </w:rPr>
        <w:t>קלישות התרחישים החלופיים</w:t>
      </w:r>
      <w:r w:rsidR="00273BFD">
        <w:rPr>
          <w:rFonts w:hint="cs"/>
          <w:rtl/>
        </w:rPr>
        <w:t xml:space="preserve"> </w:t>
      </w:r>
      <w:r w:rsidR="008B3B59">
        <w:rPr>
          <w:rFonts w:hint="cs"/>
          <w:rtl/>
        </w:rPr>
        <w:t>משליכה</w:t>
      </w:r>
      <w:r w:rsidR="00273BFD">
        <w:rPr>
          <w:rFonts w:hint="cs"/>
          <w:rtl/>
        </w:rPr>
        <w:t xml:space="preserve"> על העדר </w:t>
      </w:r>
      <w:r w:rsidR="007E4A41">
        <w:rPr>
          <w:rFonts w:hint="cs"/>
          <w:rtl/>
        </w:rPr>
        <w:t xml:space="preserve">החשיבות </w:t>
      </w:r>
      <w:r w:rsidR="00273BFD">
        <w:rPr>
          <w:rFonts w:hint="cs"/>
          <w:rtl/>
        </w:rPr>
        <w:t xml:space="preserve">הראייתית של עקבות הנעל </w:t>
      </w:r>
      <w:r w:rsidR="0039390F">
        <w:rPr>
          <w:rFonts w:hint="cs"/>
          <w:rtl/>
        </w:rPr>
        <w:t xml:space="preserve">בדם </w:t>
      </w:r>
      <w:r w:rsidR="00273BFD">
        <w:rPr>
          <w:rFonts w:hint="cs"/>
          <w:rtl/>
        </w:rPr>
        <w:t>שנמצאו בזירה. ה</w:t>
      </w:r>
      <w:r w:rsidR="00C81042">
        <w:rPr>
          <w:rFonts w:hint="cs"/>
          <w:rtl/>
        </w:rPr>
        <w:t xml:space="preserve">מערער </w:t>
      </w:r>
      <w:r w:rsidR="00500AAD">
        <w:rPr>
          <w:rFonts w:hint="cs"/>
          <w:rtl/>
        </w:rPr>
        <w:t xml:space="preserve">טוען כי עקבות אלו שוללות את האפשרות </w:t>
      </w:r>
      <w:r w:rsidR="00423D5D">
        <w:rPr>
          <w:rFonts w:hint="cs"/>
          <w:rtl/>
        </w:rPr>
        <w:t xml:space="preserve">כי הוא ביצע את המיוחס לו </w:t>
      </w:r>
      <w:r w:rsidR="00500AAD">
        <w:rPr>
          <w:rFonts w:hint="cs"/>
          <w:rtl/>
        </w:rPr>
        <w:t xml:space="preserve">ותומכות בטענתו לתרחיש חלופי. </w:t>
      </w:r>
      <w:r w:rsidR="002C3E8B">
        <w:rPr>
          <w:rFonts w:hint="cs"/>
          <w:rtl/>
        </w:rPr>
        <w:t>עם זאת,</w:t>
      </w:r>
      <w:r w:rsidR="00500AAD">
        <w:rPr>
          <w:rFonts w:hint="cs"/>
          <w:rtl/>
        </w:rPr>
        <w:t xml:space="preserve"> </w:t>
      </w:r>
      <w:r w:rsidR="007340EC" w:rsidRPr="00500AAD">
        <w:rPr>
          <w:rFonts w:hint="cs"/>
          <w:rtl/>
        </w:rPr>
        <w:t>מח</w:t>
      </w:r>
      <w:r w:rsidR="007340EC" w:rsidRPr="00500AAD">
        <w:rPr>
          <w:rtl/>
        </w:rPr>
        <w:t>זרתה של אלהאם ועד להגעתם של השוטרים למקום בשעה 11:52, אזרחים</w:t>
      </w:r>
      <w:r w:rsidR="007340EC">
        <w:rPr>
          <w:rFonts w:hint="cs"/>
          <w:rtl/>
        </w:rPr>
        <w:t xml:space="preserve"> רבים</w:t>
      </w:r>
      <w:r w:rsidR="007340EC" w:rsidRPr="00500AAD">
        <w:rPr>
          <w:rtl/>
        </w:rPr>
        <w:t xml:space="preserve"> עלו במדרגות שבתוך המתחם</w:t>
      </w:r>
      <w:r w:rsidR="007340EC" w:rsidRPr="00500AAD">
        <w:rPr>
          <w:rFonts w:hint="cs"/>
          <w:rtl/>
        </w:rPr>
        <w:t>.</w:t>
      </w:r>
      <w:r w:rsidR="007340EC" w:rsidRPr="00500AAD">
        <w:rPr>
          <w:rtl/>
        </w:rPr>
        <w:t xml:space="preserve"> חלקם עזבו את המתחם עוד קודם להגעת השוטרים</w:t>
      </w:r>
      <w:r w:rsidR="007340EC" w:rsidRPr="00500AAD">
        <w:rPr>
          <w:rFonts w:hint="cs"/>
          <w:rtl/>
        </w:rPr>
        <w:t>.</w:t>
      </w:r>
      <w:r w:rsidR="007340EC">
        <w:rPr>
          <w:rFonts w:hint="cs"/>
          <w:rtl/>
        </w:rPr>
        <w:t xml:space="preserve"> </w:t>
      </w:r>
      <w:r w:rsidR="00500AAD">
        <w:rPr>
          <w:rFonts w:hint="cs"/>
          <w:rtl/>
        </w:rPr>
        <w:t xml:space="preserve">נעליהם </w:t>
      </w:r>
      <w:r w:rsidR="007340EC">
        <w:rPr>
          <w:rFonts w:hint="cs"/>
          <w:rtl/>
        </w:rPr>
        <w:t xml:space="preserve">של אלו </w:t>
      </w:r>
      <w:r w:rsidR="00500AAD">
        <w:rPr>
          <w:rFonts w:hint="cs"/>
          <w:rtl/>
        </w:rPr>
        <w:t>לא נבדקו ולא ניתן היה להשוות אותן לעקבות שנמצאו. בנסיבות אלו, הימצאות העקבות אינה תומכת בתרחיש חלופי שאותו העלה המערער וגם אינה מפחיתה ממשקל הראיות לחובת</w:t>
      </w:r>
      <w:r w:rsidR="00423D5D">
        <w:rPr>
          <w:rFonts w:hint="cs"/>
          <w:rtl/>
        </w:rPr>
        <w:t xml:space="preserve">ו. איני רואה </w:t>
      </w:r>
      <w:r w:rsidR="00AD0B9B">
        <w:rPr>
          <w:rFonts w:hint="cs"/>
          <w:rtl/>
        </w:rPr>
        <w:t>ל</w:t>
      </w:r>
      <w:r w:rsidR="00423D5D">
        <w:rPr>
          <w:rFonts w:hint="cs"/>
          <w:rtl/>
        </w:rPr>
        <w:t>הרחיב גם במישור זה, משקביעו</w:t>
      </w:r>
      <w:r w:rsidR="008B62B2">
        <w:rPr>
          <w:rFonts w:hint="cs"/>
          <w:rtl/>
        </w:rPr>
        <w:t>ת בית המשפט המחוזי מבוססות היטב</w:t>
      </w:r>
      <w:r w:rsidR="00423D5D">
        <w:rPr>
          <w:rFonts w:hint="cs"/>
          <w:rtl/>
        </w:rPr>
        <w:t xml:space="preserve"> ואין לי אלא לאמצן. </w:t>
      </w:r>
      <w:r w:rsidR="00500AAD">
        <w:rPr>
          <w:rFonts w:hint="cs"/>
          <w:rtl/>
        </w:rPr>
        <w:t xml:space="preserve">  </w:t>
      </w:r>
      <w:r w:rsidR="00273BFD">
        <w:rPr>
          <w:rFonts w:hint="cs"/>
          <w:rtl/>
        </w:rPr>
        <w:t xml:space="preserve"> </w:t>
      </w:r>
    </w:p>
    <w:p w:rsidR="00996F29" w:rsidRPr="004C29CC" w:rsidRDefault="00996F29" w:rsidP="00996F29">
      <w:pPr>
        <w:pStyle w:val="Ruller4"/>
        <w:numPr>
          <w:ilvl w:val="0"/>
          <w:numId w:val="0"/>
        </w:numPr>
        <w:rPr>
          <w:rFonts w:ascii="Century" w:hAnsi="Century" w:cs="Miriam"/>
          <w:b/>
          <w:spacing w:val="0"/>
          <w:szCs w:val="24"/>
          <w:rtl/>
        </w:rPr>
      </w:pPr>
    </w:p>
    <w:p w:rsidR="00200412" w:rsidRPr="00996F29" w:rsidRDefault="00200412" w:rsidP="00996F29">
      <w:pPr>
        <w:pStyle w:val="Ruller4"/>
        <w:numPr>
          <w:ilvl w:val="0"/>
          <w:numId w:val="0"/>
        </w:numPr>
        <w:rPr>
          <w:rFonts w:ascii="Century" w:hAnsi="Century" w:cs="Miriam"/>
          <w:b/>
          <w:spacing w:val="0"/>
          <w:szCs w:val="24"/>
          <w:rtl/>
        </w:rPr>
      </w:pPr>
      <w:r w:rsidRPr="00996F29">
        <w:rPr>
          <w:rFonts w:ascii="Century" w:hAnsi="Century" w:cs="Miriam" w:hint="cs"/>
          <w:b/>
          <w:spacing w:val="0"/>
          <w:szCs w:val="24"/>
          <w:rtl/>
        </w:rPr>
        <w:t>מחדלי חקירה</w:t>
      </w:r>
    </w:p>
    <w:p w:rsidR="008F373B" w:rsidRDefault="008F373B" w:rsidP="007C4D2E">
      <w:pPr>
        <w:pStyle w:val="Ruller41"/>
        <w:rPr>
          <w:rFonts w:ascii="Century" w:hAnsi="Century" w:cs="Miriam"/>
          <w:b/>
          <w:spacing w:val="0"/>
          <w:szCs w:val="24"/>
          <w:rtl/>
        </w:rPr>
      </w:pPr>
    </w:p>
    <w:p w:rsidR="004D378D" w:rsidRPr="00CF7AC9" w:rsidRDefault="004D378D" w:rsidP="00510342">
      <w:pPr>
        <w:pStyle w:val="Ruller4"/>
        <w:rPr>
          <w:sz w:val="22"/>
          <w:rtl/>
        </w:rPr>
      </w:pPr>
      <w:r>
        <w:rPr>
          <w:rFonts w:hint="cs"/>
          <w:rtl/>
        </w:rPr>
        <w:t xml:space="preserve">המערער טען </w:t>
      </w:r>
      <w:r>
        <w:rPr>
          <w:rFonts w:hint="cs"/>
          <w:sz w:val="22"/>
          <w:rtl/>
        </w:rPr>
        <w:t xml:space="preserve">לקיומם של מחדלי חקירה רבים שבוצעו בעניינו. ככלל, ניתן לחלק מחדלים </w:t>
      </w:r>
      <w:r w:rsidR="007E4A41">
        <w:rPr>
          <w:rFonts w:hint="cs"/>
          <w:sz w:val="22"/>
          <w:rtl/>
        </w:rPr>
        <w:t>נטענים אלו לשלוש קבוצות עיקריות</w:t>
      </w:r>
      <w:r>
        <w:rPr>
          <w:rFonts w:hint="cs"/>
          <w:sz w:val="22"/>
          <w:rtl/>
        </w:rPr>
        <w:t xml:space="preserve"> אשר לטענתו פגעו ביכולתו </w:t>
      </w:r>
      <w:r>
        <w:rPr>
          <w:rFonts w:hint="cs"/>
          <w:rtl/>
        </w:rPr>
        <w:t>לבסס את התרחיש החלופי שהעלה:</w:t>
      </w:r>
      <w:r w:rsidR="00CF7AC9">
        <w:rPr>
          <w:rFonts w:hint="cs"/>
          <w:sz w:val="22"/>
          <w:rtl/>
        </w:rPr>
        <w:t xml:space="preserve"> </w:t>
      </w:r>
      <w:r w:rsidRPr="00CF7AC9">
        <w:rPr>
          <w:rFonts w:ascii="Century" w:hAnsi="Century" w:cs="Miriam" w:hint="cs"/>
          <w:b/>
          <w:spacing w:val="0"/>
          <w:sz w:val="22"/>
          <w:szCs w:val="24"/>
          <w:rtl/>
        </w:rPr>
        <w:t xml:space="preserve">האחת </w:t>
      </w:r>
      <w:r w:rsidRPr="00CF7AC9">
        <w:rPr>
          <w:rFonts w:ascii="Century" w:hAnsi="Century"/>
          <w:sz w:val="22"/>
          <w:rtl/>
        </w:rPr>
        <w:t>–</w:t>
      </w:r>
      <w:r w:rsidRPr="00CF7AC9">
        <w:rPr>
          <w:rFonts w:hint="cs"/>
          <w:sz w:val="22"/>
          <w:rtl/>
        </w:rPr>
        <w:t xml:space="preserve"> מחדלי חקירה שעניינם אי-ביצוע פעולות חקירה ביחס לשעות האחרונות של המנוחה, כחקירת אירועי מסיבת הסיום ותשאול נהג המונית שהסיע את המנוחה לביתה בתום המסיבה; </w:t>
      </w:r>
      <w:r w:rsidRPr="00CF7AC9">
        <w:rPr>
          <w:rFonts w:ascii="Century" w:hAnsi="Century" w:cs="Miriam" w:hint="cs"/>
          <w:b/>
          <w:spacing w:val="0"/>
          <w:sz w:val="22"/>
          <w:szCs w:val="24"/>
          <w:rtl/>
        </w:rPr>
        <w:t xml:space="preserve">השנייה </w:t>
      </w:r>
      <w:r w:rsidRPr="00CF7AC9">
        <w:rPr>
          <w:rFonts w:ascii="Century" w:hAnsi="Century" w:cs="Miriam"/>
          <w:b/>
          <w:spacing w:val="0"/>
          <w:sz w:val="22"/>
          <w:szCs w:val="24"/>
          <w:rtl/>
        </w:rPr>
        <w:t>–</w:t>
      </w:r>
      <w:r w:rsidRPr="00CF7AC9">
        <w:rPr>
          <w:rFonts w:ascii="Century" w:hAnsi="Century" w:cs="Miriam" w:hint="cs"/>
          <w:b/>
          <w:spacing w:val="0"/>
          <w:sz w:val="22"/>
          <w:szCs w:val="24"/>
          <w:rtl/>
        </w:rPr>
        <w:t xml:space="preserve"> </w:t>
      </w:r>
      <w:r w:rsidRPr="00CF7AC9">
        <w:rPr>
          <w:rFonts w:ascii="Century" w:hAnsi="Century" w:hint="cs"/>
          <w:sz w:val="22"/>
          <w:rtl/>
        </w:rPr>
        <w:t xml:space="preserve">מחדלי חקירה בדמות </w:t>
      </w:r>
      <w:r w:rsidRPr="00CF7AC9">
        <w:rPr>
          <w:rFonts w:hint="cs"/>
          <w:sz w:val="22"/>
          <w:rtl/>
        </w:rPr>
        <w:t xml:space="preserve">אי-ביצוע פעולות חקירה הקשורות בזירת הרצח ובסמוך לה. בכלל זה, המערער עמד על כך שלא הורד תוכן מצלמות חליל עובר לשעה 7:30 בבוקר יום הרצח, וכן כי לא נבדקו טביעות הנעל של הנוכחים בזירה, </w:t>
      </w:r>
      <w:r w:rsidR="007E4A41">
        <w:rPr>
          <w:rFonts w:hint="cs"/>
          <w:sz w:val="22"/>
          <w:rtl/>
        </w:rPr>
        <w:t xml:space="preserve">לא נבחנו </w:t>
      </w:r>
      <w:r w:rsidRPr="00CF7AC9">
        <w:rPr>
          <w:rFonts w:hint="cs"/>
          <w:sz w:val="22"/>
          <w:rtl/>
        </w:rPr>
        <w:t>כל טביעות האצבע שנמצאו, ו</w:t>
      </w:r>
      <w:r w:rsidR="007E4A41">
        <w:rPr>
          <w:rFonts w:hint="cs"/>
          <w:sz w:val="22"/>
          <w:rtl/>
        </w:rPr>
        <w:t xml:space="preserve">לא נבדק </w:t>
      </w:r>
      <w:r w:rsidRPr="00CF7AC9">
        <w:rPr>
          <w:rFonts w:hint="cs"/>
          <w:sz w:val="22"/>
          <w:rtl/>
        </w:rPr>
        <w:t xml:space="preserve">קיומם של טביעות אצבע או דנ"א על קופסת הסכינים; </w:t>
      </w:r>
      <w:r w:rsidRPr="00CF7AC9">
        <w:rPr>
          <w:rFonts w:cs="Miriam" w:hint="cs"/>
          <w:b/>
          <w:spacing w:val="0"/>
          <w:sz w:val="22"/>
          <w:szCs w:val="24"/>
          <w:rtl/>
        </w:rPr>
        <w:t xml:space="preserve">השלישית </w:t>
      </w:r>
      <w:r w:rsidRPr="00CF7AC9">
        <w:rPr>
          <w:rFonts w:cs="Miriam"/>
          <w:b/>
          <w:spacing w:val="0"/>
          <w:sz w:val="22"/>
          <w:szCs w:val="24"/>
          <w:rtl/>
        </w:rPr>
        <w:t>–</w:t>
      </w:r>
      <w:r w:rsidRPr="00CF7AC9">
        <w:rPr>
          <w:rFonts w:cs="Miriam" w:hint="cs"/>
          <w:b/>
          <w:spacing w:val="0"/>
          <w:sz w:val="22"/>
          <w:szCs w:val="24"/>
          <w:rtl/>
        </w:rPr>
        <w:t xml:space="preserve"> </w:t>
      </w:r>
      <w:r w:rsidRPr="00CF7AC9">
        <w:rPr>
          <w:rFonts w:hint="cs"/>
          <w:sz w:val="22"/>
          <w:rtl/>
        </w:rPr>
        <w:t xml:space="preserve">מחדלי חקירה שעניינם חקירה לא ממצה של אחרים </w:t>
      </w:r>
      <w:r w:rsidR="00510342">
        <w:rPr>
          <w:rFonts w:hint="cs"/>
          <w:sz w:val="22"/>
          <w:rtl/>
        </w:rPr>
        <w:t>אשר להם</w:t>
      </w:r>
      <w:r w:rsidRPr="00CF7AC9">
        <w:rPr>
          <w:rFonts w:hint="cs"/>
          <w:sz w:val="22"/>
          <w:rtl/>
        </w:rPr>
        <w:t xml:space="preserve"> מניע לרצח המנוחה.</w:t>
      </w:r>
    </w:p>
    <w:p w:rsidR="005D038A" w:rsidRPr="005D038A" w:rsidRDefault="005D038A" w:rsidP="005D038A">
      <w:pPr>
        <w:pStyle w:val="Ruller41"/>
        <w:rPr>
          <w:rtl/>
        </w:rPr>
      </w:pPr>
    </w:p>
    <w:p w:rsidR="00D11740" w:rsidRDefault="004D378D" w:rsidP="00D11740">
      <w:pPr>
        <w:pStyle w:val="Ruller4"/>
        <w:rPr>
          <w:rtl/>
        </w:rPr>
      </w:pPr>
      <w:r>
        <w:rPr>
          <w:rFonts w:hint="cs"/>
          <w:rtl/>
        </w:rPr>
        <w:lastRenderedPageBreak/>
        <w:t xml:space="preserve">הלכה היא כי מחדלי חקירה אינם מובילים לזיכוי הנאשם, </w:t>
      </w:r>
      <w:r w:rsidR="00220054">
        <w:rPr>
          <w:rFonts w:hint="cs"/>
          <w:rtl/>
        </w:rPr>
        <w:t>מקום בו</w:t>
      </w:r>
      <w:r>
        <w:rPr>
          <w:rFonts w:hint="cs"/>
          <w:rtl/>
        </w:rPr>
        <w:t xml:space="preserve"> חרף קיומם הונחה תשתית ראייתית מספקת להוכחת אשמת הנאשם בעבירות שיוחסו לו. בעת בדיקה של טענה בדבר מחדלי חקירה יש לבחון האם המחדלים הנטענים חמורים במידה המעוררת חשש שהגנת הנאשם קופחה כיוון שהתקשה להתמודד כראוי עם חומר הראיות העומד נגדו או להוכיח את גרסתו. בדיקה זו נעשית תוך שקלול המחדלים הנטענים על רקע התשתית הראייתית שהונחה לפני בית המשפט (</w:t>
      </w:r>
      <w:r w:rsidRPr="00A022AD">
        <w:rPr>
          <w:rFonts w:hint="cs"/>
          <w:color w:val="000000"/>
          <w:sz w:val="27"/>
          <w:szCs w:val="27"/>
          <w:rtl/>
        </w:rPr>
        <w:t xml:space="preserve">ע"פ 7049/20 </w:t>
      </w:r>
      <w:r w:rsidRPr="00A022AD">
        <w:rPr>
          <w:rFonts w:ascii="Century" w:hAnsi="Century" w:cs="Miriam" w:hint="cs"/>
          <w:b/>
          <w:spacing w:val="0"/>
          <w:sz w:val="22"/>
          <w:szCs w:val="24"/>
          <w:rtl/>
        </w:rPr>
        <w:t>אלטורה נ' מדינת ישראל</w:t>
      </w:r>
      <w:r w:rsidRPr="00833590">
        <w:rPr>
          <w:rFonts w:hint="cs"/>
          <w:rtl/>
        </w:rPr>
        <w:t>, פסקה 33 (26.6.2022); ע"פ 511/21</w:t>
      </w:r>
      <w:r w:rsidRPr="00A022AD">
        <w:rPr>
          <w:rFonts w:hint="cs"/>
          <w:color w:val="000000"/>
          <w:sz w:val="27"/>
          <w:szCs w:val="27"/>
          <w:rtl/>
        </w:rPr>
        <w:t xml:space="preserve"> </w:t>
      </w:r>
      <w:r w:rsidRPr="00A022AD">
        <w:rPr>
          <w:rFonts w:ascii="Century" w:hAnsi="Century" w:cs="Miriam" w:hint="cs"/>
          <w:b/>
          <w:spacing w:val="0"/>
          <w:sz w:val="22"/>
          <w:szCs w:val="24"/>
          <w:rtl/>
        </w:rPr>
        <w:t>פלוני נ' מדינת ישראל</w:t>
      </w:r>
      <w:r w:rsidRPr="00A022AD">
        <w:rPr>
          <w:rFonts w:hint="cs"/>
          <w:color w:val="000000"/>
          <w:sz w:val="27"/>
          <w:szCs w:val="27"/>
          <w:rtl/>
        </w:rPr>
        <w:t xml:space="preserve">, </w:t>
      </w:r>
      <w:r w:rsidRPr="00833590">
        <w:rPr>
          <w:rFonts w:hint="cs"/>
          <w:rtl/>
        </w:rPr>
        <w:t xml:space="preserve">פסקה 61 (22.2.2022); </w:t>
      </w:r>
      <w:r w:rsidRPr="00833590">
        <w:rPr>
          <w:rtl/>
        </w:rPr>
        <w:t>ע"פ 3090/11</w:t>
      </w:r>
      <w:r w:rsidRPr="00A022AD">
        <w:rPr>
          <w:color w:val="000000"/>
          <w:sz w:val="27"/>
          <w:szCs w:val="27"/>
          <w:rtl/>
        </w:rPr>
        <w:t xml:space="preserve"> </w:t>
      </w:r>
      <w:r w:rsidRPr="00A022AD">
        <w:rPr>
          <w:rFonts w:ascii="Century" w:hAnsi="Century" w:cs="Miriam"/>
          <w:b/>
          <w:spacing w:val="0"/>
          <w:sz w:val="22"/>
          <w:szCs w:val="24"/>
          <w:rtl/>
        </w:rPr>
        <w:t>ענתבאווי נ' מדינת ישראל</w:t>
      </w:r>
      <w:r w:rsidRPr="00833590">
        <w:rPr>
          <w:rFonts w:hint="cs"/>
          <w:rtl/>
        </w:rPr>
        <w:t xml:space="preserve">, פסקה 15 </w:t>
      </w:r>
      <w:r w:rsidRPr="00833590">
        <w:rPr>
          <w:rtl/>
        </w:rPr>
        <w:t>(18.10.2012)</w:t>
      </w:r>
      <w:r w:rsidRPr="00833590">
        <w:rPr>
          <w:rFonts w:hint="cs"/>
          <w:rtl/>
        </w:rPr>
        <w:t xml:space="preserve">). </w:t>
      </w:r>
      <w:r w:rsidR="00D11740">
        <w:rPr>
          <w:rFonts w:hint="cs"/>
          <w:rtl/>
        </w:rPr>
        <w:t xml:space="preserve">כפי שהובהר על ידי חברי, השופט </w:t>
      </w:r>
      <w:r w:rsidR="00D11740" w:rsidRPr="00D11740">
        <w:rPr>
          <w:rFonts w:ascii="Century" w:hAnsi="Century" w:cs="Miriam" w:hint="cs"/>
          <w:b/>
          <w:spacing w:val="0"/>
          <w:sz w:val="22"/>
          <w:szCs w:val="24"/>
          <w:rtl/>
        </w:rPr>
        <w:t>א' שטיין</w:t>
      </w:r>
      <w:r w:rsidR="00D11740">
        <w:rPr>
          <w:rFonts w:hint="cs"/>
          <w:rtl/>
        </w:rPr>
        <w:t>:</w:t>
      </w:r>
    </w:p>
    <w:p w:rsidR="00D11740" w:rsidRDefault="00D11740" w:rsidP="00D11740">
      <w:pPr>
        <w:pStyle w:val="Ruller41"/>
        <w:rPr>
          <w:rtl/>
        </w:rPr>
      </w:pPr>
    </w:p>
    <w:p w:rsidR="00D11740" w:rsidRPr="00D11740" w:rsidRDefault="00D11740" w:rsidP="00D27966">
      <w:pPr>
        <w:pStyle w:val="Ruller5"/>
      </w:pPr>
      <w:r>
        <w:rPr>
          <w:rtl/>
        </w:rPr>
        <w:t xml:space="preserve">"טענות בדבר </w:t>
      </w:r>
      <w:r w:rsidR="00D27966">
        <w:rPr>
          <w:rFonts w:hint="cs"/>
          <w:rtl/>
        </w:rPr>
        <w:t>'</w:t>
      </w:r>
      <w:r>
        <w:rPr>
          <w:rtl/>
        </w:rPr>
        <w:t>מחדלי חקירה</w:t>
      </w:r>
      <w:r w:rsidR="00D27966">
        <w:rPr>
          <w:rFonts w:hint="cs"/>
          <w:rtl/>
        </w:rPr>
        <w:t>'</w:t>
      </w:r>
      <w:r>
        <w:rPr>
          <w:rtl/>
        </w:rPr>
        <w:t xml:space="preserve"> נהנות מפופולריות רבה לאחר שקנו אחיזה במשפטנו. התדירות שבה טענות אלה מועלות מעמידתן בשורה אחת עם </w:t>
      </w:r>
      <w:r w:rsidR="00D27966">
        <w:rPr>
          <w:rFonts w:hint="cs"/>
          <w:rtl/>
        </w:rPr>
        <w:t>'</w:t>
      </w:r>
      <w:r>
        <w:rPr>
          <w:rtl/>
        </w:rPr>
        <w:t>חוסר תום-לב</w:t>
      </w:r>
      <w:r w:rsidR="00D27966">
        <w:rPr>
          <w:rFonts w:hint="cs"/>
          <w:rtl/>
        </w:rPr>
        <w:t>'</w:t>
      </w:r>
      <w:r>
        <w:rPr>
          <w:rtl/>
        </w:rPr>
        <w:t xml:space="preserve"> כטענת סל המושמעת בקול תרועה רמה כמעט בכל התדיינות אזרחית. בכך, כמובן, אין שום רע כל אימת שמדובר בטענה שיש לה אחיזה במציאות, להבדיל מטענה אשר נזרקת לחלל האוויר ללא תימוכין של ממש ומתוך תקווה ליצור באמצעותה </w:t>
      </w:r>
      <w:r w:rsidR="00D27966">
        <w:rPr>
          <w:rFonts w:hint="cs"/>
          <w:rtl/>
        </w:rPr>
        <w:t>'</w:t>
      </w:r>
      <w:r>
        <w:rPr>
          <w:rtl/>
        </w:rPr>
        <w:t>ספק סביר</w:t>
      </w:r>
      <w:r w:rsidR="00D27966">
        <w:rPr>
          <w:rFonts w:hint="cs"/>
          <w:rtl/>
        </w:rPr>
        <w:t>'</w:t>
      </w:r>
      <w:r>
        <w:rPr>
          <w:rtl/>
        </w:rPr>
        <w:t xml:space="preserve"> </w:t>
      </w:r>
      <w:r>
        <w:rPr>
          <w:rFonts w:hint="cs"/>
          <w:rtl/>
        </w:rPr>
        <w:t xml:space="preserve">[...] </w:t>
      </w:r>
      <w:r>
        <w:rPr>
          <w:rtl/>
        </w:rPr>
        <w:t>מחדלי חקירה מהם זכאי הנאשם להיבנות הם בגדר רשימה מוגבלת ומצומצמת של מחדלים חמורים, שעיקרם אי-נקיטת פעולה חקירתית מתבקשת באופן אשר מטיל ספק רציני בראיות שבאות להפליל את הנאשם</w:t>
      </w:r>
      <w:r>
        <w:rPr>
          <w:rFonts w:hint="cs"/>
          <w:rtl/>
        </w:rPr>
        <w:t>" (</w:t>
      </w:r>
      <w:r w:rsidRPr="00D11740">
        <w:rPr>
          <w:rtl/>
        </w:rPr>
        <w:t>ע"פ 9306/20 </w:t>
      </w:r>
      <w:r w:rsidRPr="00D11740">
        <w:rPr>
          <w:rFonts w:ascii="Century" w:hAnsi="Century" w:cs="Miriam"/>
          <w:b/>
          <w:spacing w:val="0"/>
          <w:szCs w:val="24"/>
          <w:rtl/>
        </w:rPr>
        <w:t>ברגות נ' מדינת ישראל</w:t>
      </w:r>
      <w:r>
        <w:rPr>
          <w:rFonts w:hint="cs"/>
          <w:rtl/>
        </w:rPr>
        <w:t xml:space="preserve">, פסקאות 17-16 והאסמכתאות שם </w:t>
      </w:r>
      <w:r w:rsidRPr="00D11740">
        <w:rPr>
          <w:rtl/>
        </w:rPr>
        <w:t>(</w:t>
      </w:r>
      <w:r>
        <w:rPr>
          <w:rFonts w:hint="cs"/>
          <w:rtl/>
        </w:rPr>
        <w:t>29.4.2021</w:t>
      </w:r>
      <w:r w:rsidRPr="00D11740">
        <w:rPr>
          <w:rtl/>
        </w:rPr>
        <w:t>)</w:t>
      </w:r>
      <w:r>
        <w:rPr>
          <w:rFonts w:hint="cs"/>
          <w:rtl/>
        </w:rPr>
        <w:t>).</w:t>
      </w:r>
      <w:r w:rsidRPr="00D11740">
        <w:rPr>
          <w:rtl/>
        </w:rPr>
        <w:t>‏</w:t>
      </w:r>
      <w:r>
        <w:rPr>
          <w:color w:val="000000"/>
          <w:rtl/>
        </w:rPr>
        <w:t>‏</w:t>
      </w:r>
    </w:p>
    <w:p w:rsidR="004D378D" w:rsidRDefault="004D378D" w:rsidP="004D378D">
      <w:pPr>
        <w:pStyle w:val="Ruller4"/>
        <w:numPr>
          <w:ilvl w:val="0"/>
          <w:numId w:val="0"/>
        </w:numPr>
        <w:rPr>
          <w:rtl/>
        </w:rPr>
      </w:pPr>
    </w:p>
    <w:p w:rsidR="004D378D" w:rsidRDefault="004D378D" w:rsidP="00B63317">
      <w:pPr>
        <w:pStyle w:val="Ruller4"/>
        <w:numPr>
          <w:ilvl w:val="0"/>
          <w:numId w:val="0"/>
        </w:numPr>
        <w:rPr>
          <w:rtl/>
        </w:rPr>
      </w:pPr>
      <w:r>
        <w:rPr>
          <w:rtl/>
        </w:rPr>
        <w:tab/>
      </w:r>
      <w:r>
        <w:rPr>
          <w:rFonts w:hint="cs"/>
          <w:rtl/>
        </w:rPr>
        <w:t xml:space="preserve">עוד </w:t>
      </w:r>
      <w:r w:rsidR="00220054">
        <w:rPr>
          <w:rFonts w:hint="cs"/>
          <w:rtl/>
        </w:rPr>
        <w:t>יש</w:t>
      </w:r>
      <w:r>
        <w:rPr>
          <w:rFonts w:hint="cs"/>
          <w:rtl/>
        </w:rPr>
        <w:t xml:space="preserve"> להבחין בין מחדלי חקירה לאי-מיצוי הליכי חקירה. אין להתמקד רק בשאלה האם אפשר וראוי היה לנקוט בצעדי חקירה נוספים, אלא בשאלה האם </w:t>
      </w:r>
      <w:r w:rsidR="00220054">
        <w:rPr>
          <w:rFonts w:hint="cs"/>
          <w:rtl/>
        </w:rPr>
        <w:t>ישנן</w:t>
      </w:r>
      <w:r>
        <w:rPr>
          <w:rFonts w:hint="cs"/>
          <w:rtl/>
        </w:rPr>
        <w:t xml:space="preserve"> די ראיות המוכיחות את האישום מעבר לספק סביר (</w:t>
      </w:r>
      <w:r w:rsidR="00B63317">
        <w:rPr>
          <w:rFonts w:ascii="Century" w:hAnsi="Century" w:hint="cs"/>
          <w:sz w:val="22"/>
          <w:rtl/>
        </w:rPr>
        <w:t xml:space="preserve">יעקב קדמי </w:t>
      </w:r>
      <w:r w:rsidR="00B63317">
        <w:rPr>
          <w:rFonts w:ascii="Century" w:hAnsi="Century" w:cs="Miriam" w:hint="cs"/>
          <w:b/>
          <w:spacing w:val="0"/>
          <w:sz w:val="22"/>
          <w:szCs w:val="24"/>
          <w:rtl/>
        </w:rPr>
        <w:t xml:space="preserve">על ראיות </w:t>
      </w:r>
      <w:r w:rsidR="00B63317">
        <w:rPr>
          <w:rFonts w:ascii="Century" w:hAnsi="Century" w:cs="Miriam"/>
          <w:b/>
          <w:spacing w:val="0"/>
          <w:sz w:val="22"/>
          <w:szCs w:val="24"/>
          <w:rtl/>
        </w:rPr>
        <w:t>–</w:t>
      </w:r>
      <w:r w:rsidR="00B63317">
        <w:rPr>
          <w:rFonts w:ascii="Century" w:hAnsi="Century" w:cs="Miriam" w:hint="cs"/>
          <w:b/>
          <w:spacing w:val="0"/>
          <w:sz w:val="22"/>
          <w:szCs w:val="24"/>
          <w:rtl/>
        </w:rPr>
        <w:t xml:space="preserve"> הדין בראי הפסיקה</w:t>
      </w:r>
      <w:r w:rsidR="00B63317">
        <w:rPr>
          <w:rFonts w:ascii="Century" w:hAnsi="Century" w:hint="cs"/>
          <w:sz w:val="22"/>
          <w:rtl/>
        </w:rPr>
        <w:t xml:space="preserve"> חלק רביעי 1985-1984 (2009)).</w:t>
      </w:r>
      <w:r w:rsidRPr="00CC374C">
        <w:rPr>
          <w:rFonts w:ascii="Century" w:hAnsi="Century" w:hint="cs"/>
          <w:sz w:val="22"/>
          <w:rtl/>
        </w:rPr>
        <w:t xml:space="preserve"> </w:t>
      </w:r>
      <w:r>
        <w:rPr>
          <w:rFonts w:hint="cs"/>
          <w:rtl/>
        </w:rPr>
        <w:t xml:space="preserve">יודגש, כי חוקרים אינם נדרשים לבצע פעולות חקירה שהסיכוי שיניבו תוצאות הוא קלוש (ע"פ 2842/10 </w:t>
      </w:r>
      <w:r w:rsidRPr="00CC374C">
        <w:rPr>
          <w:rFonts w:ascii="Century" w:hAnsi="Century" w:cs="Miriam" w:hint="cs"/>
          <w:b/>
          <w:spacing w:val="0"/>
          <w:sz w:val="22"/>
          <w:szCs w:val="24"/>
          <w:rtl/>
        </w:rPr>
        <w:t>קלדרון נ' מדינת ישראל</w:t>
      </w:r>
      <w:r>
        <w:rPr>
          <w:rFonts w:hint="cs"/>
          <w:rtl/>
        </w:rPr>
        <w:t xml:space="preserve">, פסקה 21 (23.1.2012)). </w:t>
      </w:r>
    </w:p>
    <w:p w:rsidR="004D378D" w:rsidRDefault="004D378D" w:rsidP="004D378D">
      <w:pPr>
        <w:pStyle w:val="Ruller41"/>
        <w:rPr>
          <w:rtl/>
        </w:rPr>
      </w:pPr>
    </w:p>
    <w:p w:rsidR="004D378D" w:rsidRPr="00220054" w:rsidRDefault="004D378D" w:rsidP="00283907">
      <w:pPr>
        <w:pStyle w:val="Ruller4"/>
        <w:rPr>
          <w:rtl/>
        </w:rPr>
      </w:pPr>
      <w:r>
        <w:rPr>
          <w:rFonts w:hint="cs"/>
          <w:rtl/>
        </w:rPr>
        <w:t xml:space="preserve">בענייננו, </w:t>
      </w:r>
      <w:r w:rsidR="00220054">
        <w:rPr>
          <w:rFonts w:hint="cs"/>
          <w:rtl/>
        </w:rPr>
        <w:t>הגנת המערער</w:t>
      </w:r>
      <w:r w:rsidR="007E4A41" w:rsidRPr="007E4A41">
        <w:rPr>
          <w:rFonts w:hint="cs"/>
          <w:rtl/>
        </w:rPr>
        <w:t xml:space="preserve"> </w:t>
      </w:r>
      <w:r w:rsidR="007E4A41">
        <w:rPr>
          <w:rFonts w:hint="cs"/>
          <w:rtl/>
        </w:rPr>
        <w:t>לא קופחה</w:t>
      </w:r>
      <w:r w:rsidR="00770EAA">
        <w:rPr>
          <w:rFonts w:hint="cs"/>
          <w:rtl/>
        </w:rPr>
        <w:t xml:space="preserve"> כלל וכלל</w:t>
      </w:r>
      <w:r>
        <w:rPr>
          <w:rFonts w:hint="cs"/>
          <w:rtl/>
        </w:rPr>
        <w:t xml:space="preserve">. המחדלים </w:t>
      </w:r>
      <w:r w:rsidR="007E4A41">
        <w:rPr>
          <w:rFonts w:hint="cs"/>
          <w:rtl/>
        </w:rPr>
        <w:t xml:space="preserve">הנטענים </w:t>
      </w:r>
      <w:r>
        <w:rPr>
          <w:rFonts w:hint="cs"/>
          <w:rtl/>
        </w:rPr>
        <w:t xml:space="preserve">בגדרי </w:t>
      </w:r>
      <w:r w:rsidRPr="00220054">
        <w:rPr>
          <w:rFonts w:ascii="Century" w:hAnsi="Century" w:cs="Miriam" w:hint="cs"/>
          <w:b/>
          <w:spacing w:val="0"/>
          <w:sz w:val="22"/>
          <w:szCs w:val="24"/>
          <w:rtl/>
        </w:rPr>
        <w:t xml:space="preserve">הקבוצות הראשונה והשלישית </w:t>
      </w:r>
      <w:r w:rsidR="007E4A41">
        <w:rPr>
          <w:rFonts w:ascii="Century" w:hAnsi="Century" w:hint="cs"/>
          <w:sz w:val="22"/>
          <w:rtl/>
        </w:rPr>
        <w:t xml:space="preserve">עניינם </w:t>
      </w:r>
      <w:r w:rsidR="00423D5D">
        <w:rPr>
          <w:rFonts w:ascii="Century" w:hAnsi="Century" w:hint="cs"/>
          <w:sz w:val="22"/>
          <w:rtl/>
        </w:rPr>
        <w:t xml:space="preserve">הליכי חקירה שלא מוצו, </w:t>
      </w:r>
      <w:r w:rsidR="00220054">
        <w:rPr>
          <w:rFonts w:ascii="Century" w:hAnsi="Century" w:hint="cs"/>
          <w:sz w:val="22"/>
          <w:rtl/>
        </w:rPr>
        <w:t>אולם</w:t>
      </w:r>
      <w:r w:rsidR="007E4A41">
        <w:rPr>
          <w:rFonts w:ascii="Century" w:hAnsi="Century" w:hint="cs"/>
          <w:sz w:val="22"/>
          <w:rtl/>
        </w:rPr>
        <w:t>,</w:t>
      </w:r>
      <w:r w:rsidR="00220054">
        <w:rPr>
          <w:rFonts w:ascii="Century" w:hAnsi="Century" w:hint="cs"/>
          <w:sz w:val="22"/>
          <w:rtl/>
        </w:rPr>
        <w:t xml:space="preserve"> בפני </w:t>
      </w:r>
      <w:r>
        <w:rPr>
          <w:rFonts w:hint="cs"/>
          <w:rtl/>
        </w:rPr>
        <w:t xml:space="preserve">בית המשפט המחוזי הוצגו ראיות המלמדות </w:t>
      </w:r>
      <w:r w:rsidRPr="00220054">
        <w:rPr>
          <w:rFonts w:ascii="Century" w:hAnsi="Century" w:hint="cs"/>
          <w:sz w:val="22"/>
          <w:rtl/>
        </w:rPr>
        <w:t xml:space="preserve">כי רצח המנוחה אינו קשור במסיבת הסיום או בגורמים אחרים עליהם הצביע המערער כבעלי מניע. </w:t>
      </w:r>
      <w:r w:rsidR="00220054">
        <w:rPr>
          <w:rFonts w:ascii="Century" w:hAnsi="Century" w:hint="cs"/>
          <w:sz w:val="22"/>
          <w:rtl/>
        </w:rPr>
        <w:t xml:space="preserve">כמו כן, </w:t>
      </w:r>
      <w:r w:rsidRPr="00220054">
        <w:rPr>
          <w:rFonts w:ascii="Century" w:hAnsi="Century" w:hint="cs"/>
          <w:sz w:val="22"/>
          <w:rtl/>
        </w:rPr>
        <w:t>נערכו פעולות חקירה משמעותיות אשר לא תמכו בא</w:t>
      </w:r>
      <w:r w:rsidR="00220054">
        <w:rPr>
          <w:rFonts w:ascii="Century" w:hAnsi="Century" w:hint="cs"/>
          <w:sz w:val="22"/>
          <w:rtl/>
        </w:rPr>
        <w:t xml:space="preserve">פשרות כי הרצח בוצע על ידי אחרים, ובכלל זה אמיר או </w:t>
      </w:r>
      <w:r w:rsidRPr="00220054">
        <w:rPr>
          <w:rFonts w:ascii="Century" w:hAnsi="Century" w:hint="cs"/>
          <w:sz w:val="22"/>
          <w:rtl/>
        </w:rPr>
        <w:t>בני משפחת המנוחה. גברא</w:t>
      </w:r>
      <w:r w:rsidR="007E4A41">
        <w:rPr>
          <w:rFonts w:ascii="Century" w:hAnsi="Century" w:hint="cs"/>
          <w:sz w:val="22"/>
          <w:rtl/>
        </w:rPr>
        <w:t xml:space="preserve"> ומנאר אף נעצרו לפרק זמן ממושך, </w:t>
      </w:r>
      <w:r w:rsidR="00220054">
        <w:rPr>
          <w:rFonts w:ascii="Century" w:hAnsi="Century" w:hint="cs"/>
          <w:sz w:val="22"/>
          <w:rtl/>
        </w:rPr>
        <w:t xml:space="preserve">ונאספו ראיות המבססות כי לבני </w:t>
      </w:r>
      <w:r w:rsidRPr="00220054">
        <w:rPr>
          <w:rFonts w:ascii="Century" w:hAnsi="Century" w:hint="cs"/>
          <w:sz w:val="22"/>
          <w:rtl/>
        </w:rPr>
        <w:lastRenderedPageBreak/>
        <w:t xml:space="preserve">משפחה </w:t>
      </w:r>
      <w:r w:rsidR="00220054">
        <w:rPr>
          <w:rFonts w:ascii="Century" w:hAnsi="Century" w:hint="cs"/>
          <w:sz w:val="22"/>
          <w:rtl/>
        </w:rPr>
        <w:t xml:space="preserve">אחרים </w:t>
      </w:r>
      <w:r w:rsidRPr="00220054">
        <w:rPr>
          <w:rFonts w:ascii="Century" w:hAnsi="Century" w:hint="cs"/>
          <w:sz w:val="22"/>
          <w:rtl/>
        </w:rPr>
        <w:t xml:space="preserve">לא הייתה הזדמנות לבצע את הרצח (ראו, בין היתר, </w:t>
      </w:r>
      <w:r w:rsidR="00247E09">
        <w:rPr>
          <w:rFonts w:ascii="Century" w:hAnsi="Century" w:hint="cs"/>
          <w:sz w:val="22"/>
          <w:rtl/>
        </w:rPr>
        <w:t xml:space="preserve">פרו' הדיון מיום 25.2.2019, עמ' 209, ש' 20-עמ' 211, ש' 20; </w:t>
      </w:r>
      <w:r w:rsidRPr="00220054">
        <w:rPr>
          <w:rFonts w:ascii="Century" w:hAnsi="Century" w:hint="cs"/>
          <w:sz w:val="22"/>
          <w:rtl/>
        </w:rPr>
        <w:t>ת/149</w:t>
      </w:r>
      <w:r w:rsidR="00171ED8">
        <w:rPr>
          <w:rFonts w:ascii="Century" w:hAnsi="Century" w:hint="cs"/>
          <w:sz w:val="22"/>
          <w:rtl/>
        </w:rPr>
        <w:t>; פרו' הדיון מיום 2.12.2018, עמ' 144, ש' 21-20</w:t>
      </w:r>
      <w:r w:rsidRPr="00220054">
        <w:rPr>
          <w:rFonts w:ascii="Century" w:hAnsi="Century" w:hint="cs"/>
          <w:sz w:val="22"/>
          <w:rtl/>
        </w:rPr>
        <w:t xml:space="preserve">). </w:t>
      </w:r>
      <w:r w:rsidR="007E4A41">
        <w:rPr>
          <w:rFonts w:ascii="Century" w:hAnsi="Century" w:hint="cs"/>
          <w:sz w:val="22"/>
          <w:rtl/>
        </w:rPr>
        <w:t>ביחס למסיבת הסיום</w:t>
      </w:r>
      <w:r w:rsidRPr="00220054">
        <w:rPr>
          <w:rFonts w:ascii="Century" w:hAnsi="Century" w:hint="cs"/>
          <w:sz w:val="22"/>
          <w:rtl/>
        </w:rPr>
        <w:t xml:space="preserve"> נגבתה הודעתו של מוניר חנחן </w:t>
      </w:r>
      <w:r w:rsidRPr="00220054">
        <w:rPr>
          <w:rFonts w:ascii="Century" w:hAnsi="Century"/>
          <w:sz w:val="22"/>
          <w:rtl/>
        </w:rPr>
        <w:t>–</w:t>
      </w:r>
      <w:r w:rsidRPr="00220054">
        <w:rPr>
          <w:rFonts w:ascii="Century" w:hAnsi="Century" w:hint="cs"/>
          <w:sz w:val="22"/>
          <w:rtl/>
        </w:rPr>
        <w:t xml:space="preserve"> חבר של המנוחה מבית הספר אשר נכח במסיבת הסיום ונסע איתה במונית</w:t>
      </w:r>
      <w:r w:rsidR="00423D5D">
        <w:rPr>
          <w:rFonts w:ascii="Century" w:hAnsi="Century" w:hint="cs"/>
          <w:sz w:val="22"/>
          <w:rtl/>
        </w:rPr>
        <w:t xml:space="preserve"> כאמור</w:t>
      </w:r>
      <w:r w:rsidRPr="00220054">
        <w:rPr>
          <w:rFonts w:ascii="Century" w:hAnsi="Century" w:hint="cs"/>
          <w:sz w:val="22"/>
          <w:rtl/>
        </w:rPr>
        <w:t xml:space="preserve">, אשר בגדרה </w:t>
      </w:r>
      <w:r>
        <w:rPr>
          <w:rFonts w:hint="cs"/>
          <w:rtl/>
        </w:rPr>
        <w:t xml:space="preserve">לא דיווח על כל אירוע חריג שאירע במסיבה </w:t>
      </w:r>
      <w:r w:rsidRPr="00AE185E">
        <w:rPr>
          <w:rFonts w:hint="cs"/>
          <w:rtl/>
        </w:rPr>
        <w:t>(ת/</w:t>
      </w:r>
      <w:r w:rsidR="00091BFA">
        <w:rPr>
          <w:rFonts w:hint="cs"/>
          <w:rtl/>
        </w:rPr>
        <w:t>157</w:t>
      </w:r>
      <w:r w:rsidRPr="00AE185E">
        <w:rPr>
          <w:rFonts w:hint="cs"/>
          <w:rtl/>
        </w:rPr>
        <w:t>).</w:t>
      </w:r>
      <w:r w:rsidR="00833590">
        <w:rPr>
          <w:rFonts w:hint="cs"/>
          <w:rtl/>
        </w:rPr>
        <w:t xml:space="preserve"> הודעה זו </w:t>
      </w:r>
      <w:r w:rsidR="00423D5D">
        <w:rPr>
          <w:rFonts w:hint="cs"/>
          <w:rtl/>
        </w:rPr>
        <w:t>מתיישבת, בין היתר,</w:t>
      </w:r>
      <w:r w:rsidR="00833590">
        <w:rPr>
          <w:rFonts w:hint="cs"/>
          <w:rtl/>
        </w:rPr>
        <w:t xml:space="preserve"> </w:t>
      </w:r>
      <w:r w:rsidR="00423D5D">
        <w:rPr>
          <w:rFonts w:hint="cs"/>
          <w:rtl/>
        </w:rPr>
        <w:t xml:space="preserve">עם </w:t>
      </w:r>
      <w:r>
        <w:rPr>
          <w:rFonts w:hint="cs"/>
          <w:rtl/>
        </w:rPr>
        <w:t>דב</w:t>
      </w:r>
      <w:r w:rsidR="00833590">
        <w:rPr>
          <w:rFonts w:hint="cs"/>
          <w:rtl/>
        </w:rPr>
        <w:t>רי אמיר ו</w:t>
      </w:r>
      <w:r>
        <w:rPr>
          <w:rFonts w:hint="cs"/>
          <w:rtl/>
        </w:rPr>
        <w:t xml:space="preserve">מנאר, אשר לא </w:t>
      </w:r>
      <w:r w:rsidR="00220054">
        <w:rPr>
          <w:rFonts w:hint="cs"/>
          <w:rtl/>
        </w:rPr>
        <w:t>מסרו</w:t>
      </w:r>
      <w:r>
        <w:rPr>
          <w:rFonts w:hint="cs"/>
          <w:rtl/>
        </w:rPr>
        <w:t xml:space="preserve"> כי המנוחה </w:t>
      </w:r>
      <w:r w:rsidR="00220054">
        <w:rPr>
          <w:rFonts w:hint="cs"/>
          <w:rtl/>
        </w:rPr>
        <w:t>סיפרה</w:t>
      </w:r>
      <w:r>
        <w:rPr>
          <w:rFonts w:hint="cs"/>
          <w:rtl/>
        </w:rPr>
        <w:t xml:space="preserve"> להם על אירוע חריג שהתרחש במסיבת הסיום או על איום שהופנה כלפיה. </w:t>
      </w:r>
    </w:p>
    <w:p w:rsidR="004D378D" w:rsidRDefault="004D378D" w:rsidP="004D378D">
      <w:pPr>
        <w:pStyle w:val="Ruller41"/>
        <w:rPr>
          <w:rtl/>
        </w:rPr>
      </w:pPr>
    </w:p>
    <w:p w:rsidR="005A6B4F" w:rsidRDefault="004D378D" w:rsidP="005A6B4F">
      <w:pPr>
        <w:pStyle w:val="Ruller4"/>
      </w:pPr>
      <w:r>
        <w:rPr>
          <w:rtl/>
        </w:rPr>
        <w:tab/>
      </w:r>
      <w:r w:rsidR="00220054">
        <w:rPr>
          <w:rFonts w:hint="cs"/>
          <w:rtl/>
        </w:rPr>
        <w:t>ביחס</w:t>
      </w:r>
      <w:r>
        <w:rPr>
          <w:rFonts w:hint="cs"/>
          <w:rtl/>
        </w:rPr>
        <w:t xml:space="preserve"> </w:t>
      </w:r>
      <w:r w:rsidR="001F5FCD" w:rsidRPr="001F5FCD">
        <w:rPr>
          <w:rFonts w:ascii="Century" w:hAnsi="Century" w:cs="Miriam" w:hint="cs"/>
          <w:b/>
          <w:spacing w:val="0"/>
          <w:szCs w:val="24"/>
          <w:rtl/>
        </w:rPr>
        <w:t>ל</w:t>
      </w:r>
      <w:r w:rsidRPr="001F5FCD">
        <w:rPr>
          <w:rFonts w:ascii="Century" w:hAnsi="Century" w:cs="Miriam" w:hint="cs"/>
          <w:b/>
          <w:spacing w:val="0"/>
          <w:szCs w:val="24"/>
          <w:rtl/>
        </w:rPr>
        <w:t>ק</w:t>
      </w:r>
      <w:r>
        <w:rPr>
          <w:rFonts w:ascii="Century" w:hAnsi="Century" w:cs="Miriam" w:hint="cs"/>
          <w:b/>
          <w:spacing w:val="0"/>
          <w:szCs w:val="24"/>
          <w:rtl/>
        </w:rPr>
        <w:t>בוצת השנייה</w:t>
      </w:r>
      <w:r w:rsidR="00220054">
        <w:rPr>
          <w:rFonts w:ascii="Century" w:hAnsi="Century" w:hint="cs"/>
          <w:rtl/>
        </w:rPr>
        <w:t xml:space="preserve"> </w:t>
      </w:r>
      <w:r w:rsidR="00220054">
        <w:rPr>
          <w:rFonts w:ascii="Century" w:hAnsi="Century"/>
          <w:rtl/>
        </w:rPr>
        <w:t>–</w:t>
      </w:r>
      <w:r w:rsidR="00220054">
        <w:rPr>
          <w:rFonts w:ascii="Century" w:hAnsi="Century" w:hint="cs"/>
          <w:rtl/>
        </w:rPr>
        <w:t xml:space="preserve"> </w:t>
      </w:r>
      <w:r>
        <w:rPr>
          <w:rFonts w:ascii="Century" w:hAnsi="Century" w:hint="cs"/>
          <w:rtl/>
        </w:rPr>
        <w:t>אמנם, כפי שנקבע על ידי בית המשפט</w:t>
      </w:r>
      <w:r w:rsidR="001F5FCD">
        <w:rPr>
          <w:rFonts w:ascii="Century" w:hAnsi="Century" w:hint="cs"/>
          <w:rtl/>
        </w:rPr>
        <w:t xml:space="preserve"> המחוזי,</w:t>
      </w:r>
      <w:r>
        <w:rPr>
          <w:rFonts w:ascii="Century" w:hAnsi="Century" w:hint="cs"/>
          <w:rtl/>
        </w:rPr>
        <w:t xml:space="preserve"> </w:t>
      </w:r>
      <w:r w:rsidR="001F5FCD">
        <w:rPr>
          <w:rFonts w:ascii="Century" w:hAnsi="Century" w:hint="cs"/>
          <w:rtl/>
        </w:rPr>
        <w:t>נפלו</w:t>
      </w:r>
      <w:r>
        <w:rPr>
          <w:rFonts w:ascii="Century" w:hAnsi="Century" w:hint="cs"/>
          <w:rtl/>
        </w:rPr>
        <w:t xml:space="preserve"> מחדלי חקירה מסוימים </w:t>
      </w:r>
      <w:r w:rsidR="00510342">
        <w:rPr>
          <w:rFonts w:ascii="Century" w:hAnsi="Century" w:hint="cs"/>
          <w:rtl/>
        </w:rPr>
        <w:t xml:space="preserve">בדמות </w:t>
      </w:r>
      <w:r>
        <w:rPr>
          <w:rFonts w:ascii="Century" w:hAnsi="Century" w:hint="cs"/>
          <w:rtl/>
        </w:rPr>
        <w:t xml:space="preserve">אי-ביצוע פעולות חקירה הקשורות בזירת הרצח ובסמוך לה. אולם, אין בהם כדי לבסס </w:t>
      </w:r>
      <w:r w:rsidR="001F5FCD">
        <w:rPr>
          <w:rFonts w:ascii="Century" w:hAnsi="Century" w:hint="cs"/>
          <w:rtl/>
        </w:rPr>
        <w:t xml:space="preserve">טענה </w:t>
      </w:r>
      <w:r w:rsidR="00510342">
        <w:rPr>
          <w:rFonts w:ascii="Century" w:hAnsi="Century" w:hint="cs"/>
          <w:rtl/>
        </w:rPr>
        <w:t>כי יכולת</w:t>
      </w:r>
      <w:r>
        <w:rPr>
          <w:rFonts w:ascii="Century" w:hAnsi="Century" w:hint="cs"/>
          <w:rtl/>
        </w:rPr>
        <w:t xml:space="preserve"> המערער להתגונן מפני המיוחס לו נפגעה. </w:t>
      </w:r>
      <w:r w:rsidR="001F5FCD">
        <w:rPr>
          <w:rFonts w:ascii="Century" w:hAnsi="Century" w:hint="cs"/>
          <w:rtl/>
        </w:rPr>
        <w:t xml:space="preserve">בין היתר, </w:t>
      </w:r>
      <w:r>
        <w:rPr>
          <w:rFonts w:ascii="Century" w:hAnsi="Century" w:hint="cs"/>
          <w:rtl/>
        </w:rPr>
        <w:t xml:space="preserve">המחדל </w:t>
      </w:r>
      <w:r w:rsidR="001F5FCD">
        <w:rPr>
          <w:rFonts w:ascii="Century" w:hAnsi="Century" w:hint="cs"/>
          <w:rtl/>
        </w:rPr>
        <w:t>ש</w:t>
      </w:r>
      <w:r w:rsidR="00423D5D">
        <w:rPr>
          <w:rFonts w:ascii="Century" w:hAnsi="Century" w:hint="cs"/>
          <w:rtl/>
        </w:rPr>
        <w:t xml:space="preserve">באי-הורדת </w:t>
      </w:r>
      <w:r>
        <w:rPr>
          <w:rFonts w:ascii="Century" w:hAnsi="Century" w:hint="cs"/>
          <w:rtl/>
        </w:rPr>
        <w:t>תוכ</w:t>
      </w:r>
      <w:r w:rsidR="00423D5D">
        <w:rPr>
          <w:rFonts w:ascii="Century" w:hAnsi="Century" w:hint="cs"/>
          <w:rtl/>
        </w:rPr>
        <w:t>נה</w:t>
      </w:r>
      <w:r>
        <w:rPr>
          <w:rFonts w:ascii="Century" w:hAnsi="Century" w:hint="cs"/>
          <w:rtl/>
        </w:rPr>
        <w:t xml:space="preserve"> של מצלמת חליל עובר לשעה 7:30 בבוקר יום הרצח אינו בעל משמעות רבה, נוכח המזכר שערך </w:t>
      </w:r>
      <w:r w:rsidRPr="00AF7195">
        <w:rPr>
          <w:rFonts w:ascii="Calibri" w:hAnsi="Calibri" w:hint="eastAsia"/>
          <w:rtl/>
        </w:rPr>
        <w:t>השוטר</w:t>
      </w:r>
      <w:r w:rsidRPr="00AF7195">
        <w:rPr>
          <w:rFonts w:ascii="Calibri" w:hAnsi="Calibri"/>
          <w:rtl/>
        </w:rPr>
        <w:t xml:space="preserve"> </w:t>
      </w:r>
      <w:r w:rsidRPr="00D17EE1">
        <w:rPr>
          <w:rFonts w:ascii="David" w:hAnsi="David"/>
          <w:rtl/>
        </w:rPr>
        <w:t>באסם סוסו, בו ציין כי צפה במצלמ</w:t>
      </w:r>
      <w:r>
        <w:rPr>
          <w:rFonts w:ascii="David" w:hAnsi="David" w:hint="cs"/>
          <w:rtl/>
        </w:rPr>
        <w:t>ה</w:t>
      </w:r>
      <w:r w:rsidRPr="00D17EE1">
        <w:rPr>
          <w:rFonts w:ascii="David" w:hAnsi="David"/>
          <w:rtl/>
        </w:rPr>
        <w:t xml:space="preserve"> בשבוע שקדם לרצח </w:t>
      </w:r>
      <w:r>
        <w:rPr>
          <w:rFonts w:ascii="David" w:hAnsi="David" w:hint="cs"/>
          <w:rtl/>
        </w:rPr>
        <w:t>ו</w:t>
      </w:r>
      <w:r w:rsidRPr="00D17EE1">
        <w:rPr>
          <w:rFonts w:ascii="David" w:hAnsi="David"/>
          <w:rtl/>
        </w:rPr>
        <w:t>לא הבחין בשום דבר חריג (ת/43).</w:t>
      </w:r>
      <w:r>
        <w:rPr>
          <w:rFonts w:ascii="David" w:hAnsi="David" w:hint="cs"/>
          <w:rtl/>
        </w:rPr>
        <w:t xml:space="preserve"> יתר על כן, </w:t>
      </w:r>
      <w:r w:rsidR="00220054">
        <w:rPr>
          <w:rFonts w:ascii="David" w:hAnsi="David" w:hint="cs"/>
          <w:rtl/>
        </w:rPr>
        <w:t xml:space="preserve">התיעוד שנקלט </w:t>
      </w:r>
      <w:r w:rsidR="00423D5D">
        <w:rPr>
          <w:rFonts w:ascii="David" w:hAnsi="David" w:hint="cs"/>
          <w:rtl/>
        </w:rPr>
        <w:t>ב</w:t>
      </w:r>
      <w:r>
        <w:rPr>
          <w:rFonts w:ascii="David" w:hAnsi="David" w:hint="cs"/>
          <w:rtl/>
        </w:rPr>
        <w:t xml:space="preserve">מצלמת חליל </w:t>
      </w:r>
      <w:r w:rsidR="00220054">
        <w:rPr>
          <w:rFonts w:ascii="David" w:hAnsi="David" w:hint="cs"/>
          <w:rtl/>
        </w:rPr>
        <w:t>לא ביסס לבדו</w:t>
      </w:r>
      <w:r>
        <w:rPr>
          <w:rFonts w:ascii="David" w:hAnsi="David" w:hint="cs"/>
          <w:rtl/>
        </w:rPr>
        <w:t xml:space="preserve"> את הקביעה בדבר אי-הסבירות לנוכחות של אחר, אלא זו </w:t>
      </w:r>
      <w:r w:rsidR="00305BA3">
        <w:rPr>
          <w:rFonts w:ascii="David" w:hAnsi="David" w:hint="cs"/>
          <w:rtl/>
        </w:rPr>
        <w:t>נסמכה</w:t>
      </w:r>
      <w:r>
        <w:rPr>
          <w:rFonts w:ascii="David" w:hAnsi="David" w:hint="cs"/>
          <w:rtl/>
        </w:rPr>
        <w:t xml:space="preserve"> על מספר אדנים ראייתיים. </w:t>
      </w:r>
      <w:r w:rsidR="00220054">
        <w:rPr>
          <w:rFonts w:hint="cs"/>
          <w:rtl/>
        </w:rPr>
        <w:t>אשר לאי-</w:t>
      </w:r>
      <w:r w:rsidR="0055160A">
        <w:rPr>
          <w:rFonts w:hint="cs"/>
          <w:rtl/>
        </w:rPr>
        <w:t>איתור כלל הנוכחים בזירה ובדיקת התאמת טביעות הנעל</w:t>
      </w:r>
      <w:r w:rsidR="00220054">
        <w:rPr>
          <w:rFonts w:hint="cs"/>
          <w:rtl/>
        </w:rPr>
        <w:t xml:space="preserve">, </w:t>
      </w:r>
      <w:r w:rsidR="001F5FCD">
        <w:rPr>
          <w:rFonts w:hint="cs"/>
          <w:rtl/>
        </w:rPr>
        <w:t xml:space="preserve">כמו גם </w:t>
      </w:r>
      <w:r w:rsidR="00A013DD">
        <w:rPr>
          <w:rFonts w:hint="cs"/>
          <w:rtl/>
        </w:rPr>
        <w:t>אי-</w:t>
      </w:r>
      <w:r w:rsidR="0055160A">
        <w:rPr>
          <w:rFonts w:hint="cs"/>
          <w:rtl/>
        </w:rPr>
        <w:t xml:space="preserve">בדיקת </w:t>
      </w:r>
      <w:r>
        <w:rPr>
          <w:rFonts w:hint="cs"/>
          <w:rtl/>
        </w:rPr>
        <w:t xml:space="preserve">טביעות האצבע </w:t>
      </w:r>
      <w:r w:rsidR="00220054">
        <w:rPr>
          <w:rFonts w:hint="cs"/>
          <w:rtl/>
        </w:rPr>
        <w:t xml:space="preserve">או חומרי העישון </w:t>
      </w:r>
      <w:r w:rsidR="00220054">
        <w:rPr>
          <w:rtl/>
        </w:rPr>
        <w:t>–</w:t>
      </w:r>
      <w:r w:rsidR="0055160A">
        <w:rPr>
          <w:rFonts w:hint="cs"/>
          <w:rtl/>
        </w:rPr>
        <w:t xml:space="preserve"> בנסיבות שלפנינו כל אלו נשקלו, מבחינה ראייתית, בכך שלא נמצאו ראיות פורנזיות לחובת המערער</w:t>
      </w:r>
      <w:r w:rsidR="00423D5D">
        <w:rPr>
          <w:rFonts w:hint="cs"/>
          <w:rtl/>
        </w:rPr>
        <w:t xml:space="preserve">. מכל מקום, </w:t>
      </w:r>
      <w:r w:rsidR="0055160A">
        <w:rPr>
          <w:rFonts w:hint="cs"/>
          <w:rtl/>
        </w:rPr>
        <w:t>אין מדובר בראיות בעלות משמעות ממשית</w:t>
      </w:r>
      <w:r w:rsidR="00423D5D">
        <w:rPr>
          <w:rFonts w:hint="cs"/>
          <w:rtl/>
        </w:rPr>
        <w:t xml:space="preserve"> שבכוחן להטות את הכף</w:t>
      </w:r>
      <w:r>
        <w:rPr>
          <w:rFonts w:hint="cs"/>
          <w:rtl/>
        </w:rPr>
        <w:t>. אשר ל</w:t>
      </w:r>
      <w:r w:rsidR="00BF5EAD">
        <w:rPr>
          <w:rFonts w:hint="cs"/>
          <w:rtl/>
        </w:rPr>
        <w:t>אי-</w:t>
      </w:r>
      <w:r w:rsidR="0055160A">
        <w:rPr>
          <w:rFonts w:hint="cs"/>
          <w:rtl/>
        </w:rPr>
        <w:t xml:space="preserve">בדיקת טביעות אצבע על </w:t>
      </w:r>
      <w:r>
        <w:rPr>
          <w:rFonts w:hint="cs"/>
          <w:rtl/>
        </w:rPr>
        <w:t xml:space="preserve">קופסת הסכינים </w:t>
      </w:r>
      <w:r>
        <w:rPr>
          <w:rtl/>
        </w:rPr>
        <w:t>–</w:t>
      </w:r>
      <w:r>
        <w:rPr>
          <w:rFonts w:hint="cs"/>
          <w:rtl/>
        </w:rPr>
        <w:t xml:space="preserve"> </w:t>
      </w:r>
      <w:r w:rsidR="0055160A">
        <w:rPr>
          <w:rFonts w:hint="cs"/>
          <w:rtl/>
        </w:rPr>
        <w:t xml:space="preserve">כאמור, לראיה זו ניתן </w:t>
      </w:r>
      <w:r w:rsidR="001F5FCD">
        <w:rPr>
          <w:rFonts w:hint="cs"/>
          <w:rtl/>
        </w:rPr>
        <w:t xml:space="preserve">גם כך משקל נמוך, </w:t>
      </w:r>
      <w:r w:rsidR="0055160A">
        <w:rPr>
          <w:rFonts w:hint="cs"/>
          <w:rtl/>
        </w:rPr>
        <w:t xml:space="preserve">בין היתר </w:t>
      </w:r>
      <w:r w:rsidR="001F5FCD">
        <w:rPr>
          <w:rFonts w:hint="cs"/>
          <w:rtl/>
        </w:rPr>
        <w:t>בשל</w:t>
      </w:r>
      <w:r w:rsidR="0055160A">
        <w:rPr>
          <w:rFonts w:hint="cs"/>
          <w:rtl/>
        </w:rPr>
        <w:t xml:space="preserve"> ההנחה כי לא אותרו </w:t>
      </w:r>
      <w:r w:rsidR="001F5FCD">
        <w:rPr>
          <w:rFonts w:hint="cs"/>
          <w:rtl/>
        </w:rPr>
        <w:t xml:space="preserve">עליה </w:t>
      </w:r>
      <w:r w:rsidR="0055160A">
        <w:rPr>
          <w:rFonts w:hint="cs"/>
          <w:rtl/>
        </w:rPr>
        <w:t>טביעות אצבע של המערער.</w:t>
      </w:r>
      <w:r w:rsidR="005A6B4F">
        <w:rPr>
          <w:rFonts w:hint="cs"/>
          <w:rtl/>
        </w:rPr>
        <w:t xml:space="preserve"> </w:t>
      </w:r>
    </w:p>
    <w:p w:rsidR="005A6B4F" w:rsidRDefault="005A6B4F" w:rsidP="005A6B4F">
      <w:pPr>
        <w:pStyle w:val="Ruller4"/>
        <w:numPr>
          <w:ilvl w:val="0"/>
          <w:numId w:val="0"/>
        </w:numPr>
        <w:rPr>
          <w:rtl/>
        </w:rPr>
      </w:pPr>
    </w:p>
    <w:p w:rsidR="004D378D" w:rsidRPr="005A6B4F" w:rsidRDefault="005A6B4F" w:rsidP="005A6B4F">
      <w:pPr>
        <w:pStyle w:val="Ruller4"/>
        <w:numPr>
          <w:ilvl w:val="0"/>
          <w:numId w:val="0"/>
        </w:numPr>
        <w:rPr>
          <w:rtl/>
        </w:rPr>
      </w:pPr>
      <w:r>
        <w:rPr>
          <w:rtl/>
        </w:rPr>
        <w:tab/>
      </w:r>
      <w:r>
        <w:rPr>
          <w:rFonts w:hint="cs"/>
          <w:rtl/>
        </w:rPr>
        <w:t xml:space="preserve">ויוזכר, כי </w:t>
      </w:r>
      <w:r>
        <w:rPr>
          <w:rtl/>
        </w:rPr>
        <w:t>הרשעת נאשם אינה מותנית בכך שהתביעה הציגה את הראיה "המקסימלית", אלא די בראיות מספיקות המבססות את הרשעת</w:t>
      </w:r>
      <w:r>
        <w:rPr>
          <w:rFonts w:hint="cs"/>
          <w:rtl/>
        </w:rPr>
        <w:t>ו</w:t>
      </w:r>
      <w:r>
        <w:rPr>
          <w:rtl/>
        </w:rPr>
        <w:t xml:space="preserve"> מעל לספק סביר, אף אם היה ביכולתה של התביעה להביא ראיות נוספות ו</w:t>
      </w:r>
      <w:r w:rsidR="00A013DD">
        <w:rPr>
          <w:rFonts w:hint="cs"/>
          <w:rtl/>
        </w:rPr>
        <w:t xml:space="preserve">היא </w:t>
      </w:r>
      <w:r>
        <w:rPr>
          <w:rtl/>
        </w:rPr>
        <w:t>בחרה שלא לעשות כן</w:t>
      </w:r>
      <w:r>
        <w:rPr>
          <w:rFonts w:hint="cs"/>
          <w:rtl/>
        </w:rPr>
        <w:t xml:space="preserve"> (</w:t>
      </w:r>
      <w:r w:rsidRPr="005A6B4F">
        <w:rPr>
          <w:rtl/>
        </w:rPr>
        <w:t>ע"פ 2724/17 </w:t>
      </w:r>
      <w:r w:rsidRPr="005A6B4F">
        <w:rPr>
          <w:rFonts w:ascii="Century" w:hAnsi="Century" w:cs="Miriam"/>
          <w:b/>
          <w:spacing w:val="0"/>
          <w:sz w:val="22"/>
          <w:szCs w:val="24"/>
          <w:rtl/>
        </w:rPr>
        <w:t>מורגנשטרן נ' מדינת ישראל - רשות המיסים</w:t>
      </w:r>
      <w:r>
        <w:rPr>
          <w:rFonts w:hint="cs"/>
          <w:rtl/>
        </w:rPr>
        <w:t xml:space="preserve">, פסקה 43 </w:t>
      </w:r>
      <w:r w:rsidRPr="005A6B4F">
        <w:rPr>
          <w:rtl/>
        </w:rPr>
        <w:t>(</w:t>
      </w:r>
      <w:r>
        <w:rPr>
          <w:rFonts w:hint="cs"/>
          <w:rtl/>
        </w:rPr>
        <w:t>24.4.2018</w:t>
      </w:r>
      <w:r w:rsidRPr="005A6B4F">
        <w:rPr>
          <w:rtl/>
        </w:rPr>
        <w:t>)‏</w:t>
      </w:r>
      <w:r>
        <w:rPr>
          <w:rFonts w:hint="cs"/>
          <w:rtl/>
        </w:rPr>
        <w:t xml:space="preserve">). </w:t>
      </w:r>
    </w:p>
    <w:p w:rsidR="00F74CD0" w:rsidRDefault="00F74CD0" w:rsidP="007C4D2E">
      <w:pPr>
        <w:pStyle w:val="Ruller41"/>
        <w:rPr>
          <w:rFonts w:ascii="Century" w:hAnsi="Century" w:cs="Miriam"/>
          <w:b/>
          <w:spacing w:val="0"/>
          <w:szCs w:val="24"/>
          <w:rtl/>
        </w:rPr>
      </w:pPr>
    </w:p>
    <w:p w:rsidR="008F373B" w:rsidRDefault="009727EA" w:rsidP="007C4D2E">
      <w:pPr>
        <w:pStyle w:val="Ruller41"/>
        <w:rPr>
          <w:rFonts w:ascii="Century" w:hAnsi="Century" w:cs="Miriam"/>
          <w:b/>
          <w:spacing w:val="0"/>
          <w:szCs w:val="24"/>
          <w:rtl/>
        </w:rPr>
      </w:pPr>
      <w:r>
        <w:rPr>
          <w:rFonts w:ascii="Century" w:hAnsi="Century" w:cs="Miriam" w:hint="cs"/>
          <w:b/>
          <w:spacing w:val="0"/>
          <w:szCs w:val="24"/>
          <w:rtl/>
        </w:rPr>
        <w:t>ה</w:t>
      </w:r>
      <w:r w:rsidR="008F373B">
        <w:rPr>
          <w:rFonts w:ascii="Century" w:hAnsi="Century" w:cs="Miriam" w:hint="cs"/>
          <w:b/>
          <w:spacing w:val="0"/>
          <w:szCs w:val="24"/>
          <w:rtl/>
        </w:rPr>
        <w:t>בקשה להוספת ראיה</w:t>
      </w:r>
    </w:p>
    <w:p w:rsidR="008F373B" w:rsidRDefault="008F373B" w:rsidP="007C4D2E">
      <w:pPr>
        <w:pStyle w:val="Ruller41"/>
        <w:rPr>
          <w:rFonts w:ascii="Century" w:hAnsi="Century" w:cs="Miriam"/>
          <w:b/>
          <w:spacing w:val="0"/>
          <w:szCs w:val="24"/>
          <w:rtl/>
        </w:rPr>
      </w:pPr>
    </w:p>
    <w:p w:rsidR="00D75891" w:rsidRPr="00A029CC" w:rsidRDefault="00510342" w:rsidP="00883FFC">
      <w:pPr>
        <w:pStyle w:val="Ruller4"/>
        <w:rPr>
          <w:rtl/>
        </w:rPr>
      </w:pPr>
      <w:r>
        <w:rPr>
          <w:rFonts w:hint="cs"/>
          <w:rtl/>
        </w:rPr>
        <w:t xml:space="preserve">כאמור, </w:t>
      </w:r>
      <w:r w:rsidR="00D75891" w:rsidRPr="00A029CC">
        <w:rPr>
          <w:rFonts w:hint="cs"/>
          <w:rtl/>
        </w:rPr>
        <w:t>המערער הגיש בקשה</w:t>
      </w:r>
      <w:r w:rsidR="00883FFC">
        <w:rPr>
          <w:rFonts w:hint="cs"/>
          <w:rtl/>
        </w:rPr>
        <w:t xml:space="preserve"> להוספת ראיה </w:t>
      </w:r>
      <w:r w:rsidR="00883FFC">
        <w:rPr>
          <w:rtl/>
        </w:rPr>
        <w:t>–</w:t>
      </w:r>
      <w:r w:rsidR="00883FFC">
        <w:rPr>
          <w:rFonts w:hint="cs"/>
          <w:rtl/>
        </w:rPr>
        <w:t xml:space="preserve"> </w:t>
      </w:r>
      <w:r w:rsidR="00D75891" w:rsidRPr="00A029CC">
        <w:rPr>
          <w:rFonts w:hint="cs"/>
          <w:rtl/>
        </w:rPr>
        <w:t>חוות דעת של מומחה לטביעות נעל</w:t>
      </w:r>
      <w:r w:rsidR="00D75891">
        <w:rPr>
          <w:rFonts w:hint="cs"/>
          <w:rtl/>
        </w:rPr>
        <w:t>. חוות דעת זו תומכת</w:t>
      </w:r>
      <w:r w:rsidR="00D75891" w:rsidRPr="00A029CC">
        <w:rPr>
          <w:rFonts w:hint="cs"/>
          <w:rtl/>
        </w:rPr>
        <w:t xml:space="preserve">, לשיטתו, בתזה החלופית </w:t>
      </w:r>
      <w:r w:rsidR="00D75891">
        <w:rPr>
          <w:rFonts w:hint="cs"/>
          <w:rtl/>
        </w:rPr>
        <w:t>ש</w:t>
      </w:r>
      <w:r w:rsidR="00D75891" w:rsidRPr="00A029CC">
        <w:rPr>
          <w:rFonts w:hint="cs"/>
          <w:rtl/>
        </w:rPr>
        <w:t>לפיה המנוחה נרצחה על ידי אדם</w:t>
      </w:r>
      <w:r w:rsidR="00D75891">
        <w:rPr>
          <w:rFonts w:hint="cs"/>
          <w:rtl/>
        </w:rPr>
        <w:t xml:space="preserve"> שיצא לאחר מכן דרך מרפסת הבית. משכך, נטען כי יש בה כדי להביא לזיכויו. המערער הוסיף כי יש לקבל את בקשתו גם </w:t>
      </w:r>
      <w:r w:rsidR="008C50E1">
        <w:rPr>
          <w:rFonts w:hint="cs"/>
          <w:rtl/>
        </w:rPr>
        <w:t>מאחר</w:t>
      </w:r>
      <w:r w:rsidR="00D75891">
        <w:rPr>
          <w:rFonts w:hint="cs"/>
          <w:rtl/>
        </w:rPr>
        <w:t xml:space="preserve"> שממצאי העובדה שנקבעו בעניין הטביעות בנעל </w:t>
      </w:r>
      <w:r w:rsidR="00D75891" w:rsidRPr="00A029CC">
        <w:rPr>
          <w:rFonts w:hint="cs"/>
          <w:rtl/>
        </w:rPr>
        <w:t>לא בוססו על עמדת גורם מקצועי</w:t>
      </w:r>
      <w:r w:rsidR="00D75891">
        <w:rPr>
          <w:rFonts w:hint="cs"/>
          <w:rtl/>
        </w:rPr>
        <w:t xml:space="preserve">; נוכח מחדל היחידה החוקרת אשר לא בדקה את נעלי </w:t>
      </w:r>
      <w:r w:rsidR="00D75891">
        <w:rPr>
          <w:rFonts w:hint="cs"/>
          <w:rtl/>
        </w:rPr>
        <w:lastRenderedPageBreak/>
        <w:t>הנוכחים בזירת הרצח; ו</w:t>
      </w:r>
      <w:r w:rsidR="008C50E1">
        <w:rPr>
          <w:rFonts w:hint="cs"/>
          <w:rtl/>
        </w:rPr>
        <w:t>בשל ביסוס</w:t>
      </w:r>
      <w:r w:rsidR="00D75891">
        <w:rPr>
          <w:rFonts w:hint="cs"/>
          <w:rtl/>
        </w:rPr>
        <w:t xml:space="preserve"> הרשעתו על ראיות נסיבתיות בלבד אשר אינן מלמדות על שאירע בזירת הרצח. כן נטען כי היענות לבקשה לא תפגע בעיקרן סופיות הדיון, מאחר שחוות הדעת תומכת בטענות שכבר הועלו לפני בית משפט קמא. </w:t>
      </w:r>
      <w:r w:rsidR="00D75891" w:rsidRPr="00A029CC">
        <w:rPr>
          <w:rFonts w:hint="cs"/>
          <w:rtl/>
        </w:rPr>
        <w:t>בדיון לפנינו</w:t>
      </w:r>
      <w:r w:rsidR="00D75891">
        <w:rPr>
          <w:rFonts w:hint="cs"/>
          <w:rtl/>
        </w:rPr>
        <w:t>, באי-כוחו של המערער</w:t>
      </w:r>
      <w:r w:rsidR="00D75891" w:rsidRPr="00A029CC">
        <w:rPr>
          <w:rFonts w:hint="cs"/>
          <w:rtl/>
        </w:rPr>
        <w:t xml:space="preserve"> הוסיפו כי כשנדון ההליך לפני בית משפט קמא </w:t>
      </w:r>
      <w:r w:rsidR="00D75891">
        <w:rPr>
          <w:rFonts w:hint="cs"/>
          <w:rtl/>
        </w:rPr>
        <w:t>"</w:t>
      </w:r>
      <w:r w:rsidR="00D75891" w:rsidRPr="00A029CC">
        <w:rPr>
          <w:rFonts w:hint="cs"/>
          <w:rtl/>
        </w:rPr>
        <w:t>כלל לא בטוח שהיה מומחה לטביעת נעל שהיה ניתן להיעזר בו</w:t>
      </w:r>
      <w:r w:rsidR="00D75891">
        <w:rPr>
          <w:rFonts w:hint="cs"/>
          <w:rtl/>
        </w:rPr>
        <w:t>"</w:t>
      </w:r>
      <w:r w:rsidR="00D75891" w:rsidRPr="00A029CC">
        <w:rPr>
          <w:rFonts w:hint="cs"/>
          <w:rtl/>
        </w:rPr>
        <w:t xml:space="preserve">. </w:t>
      </w:r>
    </w:p>
    <w:p w:rsidR="00D75891" w:rsidRPr="00A029CC" w:rsidRDefault="00D75891" w:rsidP="00D75891">
      <w:pPr>
        <w:pStyle w:val="Ruller41"/>
        <w:rPr>
          <w:rtl/>
        </w:rPr>
      </w:pPr>
    </w:p>
    <w:p w:rsidR="00D75891" w:rsidRDefault="00D75891" w:rsidP="00412067">
      <w:pPr>
        <w:pStyle w:val="Ruller41"/>
        <w:rPr>
          <w:rtl/>
        </w:rPr>
      </w:pPr>
      <w:r w:rsidRPr="00A029CC">
        <w:rPr>
          <w:rtl/>
        </w:rPr>
        <w:tab/>
      </w:r>
      <w:r>
        <w:rPr>
          <w:rFonts w:hint="cs"/>
          <w:rtl/>
        </w:rPr>
        <w:t>מנגד,</w:t>
      </w:r>
      <w:r w:rsidRPr="00A029CC">
        <w:rPr>
          <w:rFonts w:hint="cs"/>
          <w:rtl/>
        </w:rPr>
        <w:t xml:space="preserve"> המשיבה טענה כי אין מקום להורות על הוספת הראיה משלא הוצג כל טעם לאי-צירופה במסגרת ההליך לפני בית משפט קמא. כן נטען, כי ממילא אין בחוות</w:t>
      </w:r>
      <w:r>
        <w:rPr>
          <w:rFonts w:hint="cs"/>
          <w:rtl/>
        </w:rPr>
        <w:t xml:space="preserve"> הדעת כדי להביא לזיכוי המערער </w:t>
      </w:r>
      <w:r w:rsidRPr="00A029CC">
        <w:rPr>
          <w:rFonts w:hint="cs"/>
          <w:rtl/>
        </w:rPr>
        <w:t>שכן</w:t>
      </w:r>
      <w:r>
        <w:rPr>
          <w:rFonts w:hint="cs"/>
          <w:rtl/>
        </w:rPr>
        <w:t>,</w:t>
      </w:r>
      <w:r w:rsidRPr="00A029CC">
        <w:rPr>
          <w:rFonts w:hint="cs"/>
          <w:rtl/>
        </w:rPr>
        <w:t xml:space="preserve"> </w:t>
      </w:r>
      <w:r w:rsidR="00412067">
        <w:rPr>
          <w:rFonts w:hint="cs"/>
          <w:rtl/>
        </w:rPr>
        <w:t>אין בה כדי לסתור</w:t>
      </w:r>
      <w:r>
        <w:rPr>
          <w:rFonts w:hint="cs"/>
          <w:rtl/>
        </w:rPr>
        <w:t xml:space="preserve"> את מסקנות בית המשפט המחוזי באשר לטביעות הנעל וממילא אינה מבססת את התרחיש החלופי לו טען המערער. עוד נטען, כי קבלת הבקשה תפגע במידה משמעותית בעיקרון סופיות הדיון, משהיא תחייב את החזרת ההליך לבית המשפט המחוזי כדי לערוך חקירה ראשית ונגדית למומחה, לכל הפחות. </w:t>
      </w:r>
    </w:p>
    <w:p w:rsidR="00D75891" w:rsidRDefault="00D75891" w:rsidP="00D75891">
      <w:pPr>
        <w:pStyle w:val="Ruller41"/>
        <w:rPr>
          <w:rtl/>
        </w:rPr>
      </w:pPr>
    </w:p>
    <w:p w:rsidR="003D3913" w:rsidRDefault="00D75891" w:rsidP="00D75891">
      <w:pPr>
        <w:pStyle w:val="Ruller4"/>
      </w:pPr>
      <w:r w:rsidRPr="00A029CC">
        <w:rPr>
          <w:rFonts w:hint="cs"/>
          <w:rtl/>
        </w:rPr>
        <w:t xml:space="preserve">דין הבקשה להוספת ראיה </w:t>
      </w:r>
      <w:r w:rsidRPr="00A029CC">
        <w:rPr>
          <w:rFonts w:ascii="Century" w:hAnsi="Century" w:cs="Miriam" w:hint="cs"/>
          <w:b/>
          <w:spacing w:val="0"/>
          <w:sz w:val="22"/>
          <w:szCs w:val="24"/>
          <w:rtl/>
        </w:rPr>
        <w:t>להידחות</w:t>
      </w:r>
      <w:r w:rsidRPr="00A029CC">
        <w:rPr>
          <w:rFonts w:ascii="Century" w:hAnsi="Century" w:hint="cs"/>
          <w:sz w:val="22"/>
          <w:rtl/>
        </w:rPr>
        <w:t xml:space="preserve">. </w:t>
      </w:r>
      <w:r w:rsidRPr="00A029CC">
        <w:rPr>
          <w:rFonts w:hint="cs"/>
          <w:rtl/>
        </w:rPr>
        <w:t>סעיף 211 לחוק סדר הדין ה</w:t>
      </w:r>
      <w:r w:rsidR="003D3913">
        <w:rPr>
          <w:rFonts w:hint="cs"/>
          <w:rtl/>
        </w:rPr>
        <w:t xml:space="preserve">פלילי [נוסח משולב], התשמ"ב-1982, </w:t>
      </w:r>
      <w:r w:rsidRPr="00A029CC">
        <w:rPr>
          <w:rFonts w:hint="cs"/>
          <w:rtl/>
        </w:rPr>
        <w:t xml:space="preserve">קובע כי ערכאת הערעור רשאית לגבות ראיות חדשות או להורות לערכאה הדיונית לגבותן אם היא סבורה "שהדבר דרוש לשם עשיית צדק". </w:t>
      </w:r>
    </w:p>
    <w:p w:rsidR="003D3913" w:rsidRDefault="003D3913" w:rsidP="003D3913">
      <w:pPr>
        <w:pStyle w:val="Ruller4"/>
        <w:numPr>
          <w:ilvl w:val="0"/>
          <w:numId w:val="0"/>
        </w:numPr>
        <w:rPr>
          <w:rtl/>
        </w:rPr>
      </w:pPr>
    </w:p>
    <w:p w:rsidR="00D75891" w:rsidRPr="00A029CC" w:rsidRDefault="003D3913" w:rsidP="001C776E">
      <w:pPr>
        <w:pStyle w:val="Ruller4"/>
        <w:numPr>
          <w:ilvl w:val="0"/>
          <w:numId w:val="0"/>
        </w:numPr>
      </w:pPr>
      <w:r>
        <w:rPr>
          <w:rtl/>
        </w:rPr>
        <w:tab/>
      </w:r>
      <w:r w:rsidR="00D75891" w:rsidRPr="00A029CC">
        <w:rPr>
          <w:rFonts w:hint="cs"/>
          <w:rtl/>
        </w:rPr>
        <w:t xml:space="preserve">במרוצת השנים, נקבע כי יש לבחון אמת מידה זו בשים לב לשלושה שיקולים עיקריים: </w:t>
      </w:r>
      <w:r w:rsidR="00D75891" w:rsidRPr="00D75891">
        <w:rPr>
          <w:rFonts w:ascii="Century" w:hAnsi="Century" w:cs="Miriam" w:hint="cs"/>
          <w:b/>
          <w:spacing w:val="0"/>
          <w:sz w:val="22"/>
          <w:szCs w:val="24"/>
          <w:rtl/>
        </w:rPr>
        <w:t>הראשון</w:t>
      </w:r>
      <w:r w:rsidR="00D75891" w:rsidRPr="00D75891">
        <w:rPr>
          <w:rFonts w:hint="cs"/>
          <w:rtl/>
        </w:rPr>
        <w:t xml:space="preserve"> </w:t>
      </w:r>
      <w:r w:rsidR="00D75891">
        <w:rPr>
          <w:rtl/>
        </w:rPr>
        <w:t>–</w:t>
      </w:r>
      <w:r w:rsidR="00D75891">
        <w:rPr>
          <w:rFonts w:hint="cs"/>
          <w:rtl/>
        </w:rPr>
        <w:t xml:space="preserve"> </w:t>
      </w:r>
      <w:r w:rsidR="00D75891" w:rsidRPr="00A029CC">
        <w:rPr>
          <w:rFonts w:hint="cs"/>
          <w:rtl/>
        </w:rPr>
        <w:t xml:space="preserve">האפשרות להגיש את הראיות במסגרת ההליך שהתקיים לפני הערכאה הדיונית; </w:t>
      </w:r>
      <w:r w:rsidR="00D75891" w:rsidRPr="00D75891">
        <w:rPr>
          <w:rFonts w:ascii="Century" w:hAnsi="Century" w:cs="Miriam" w:hint="cs"/>
          <w:b/>
          <w:spacing w:val="0"/>
          <w:sz w:val="22"/>
          <w:szCs w:val="24"/>
          <w:rtl/>
        </w:rPr>
        <w:t>השני</w:t>
      </w:r>
      <w:r w:rsidR="00D75891" w:rsidRPr="00D75891">
        <w:rPr>
          <w:rFonts w:hint="cs"/>
          <w:rtl/>
        </w:rPr>
        <w:t xml:space="preserve"> </w:t>
      </w:r>
      <w:r w:rsidR="00D75891">
        <w:rPr>
          <w:rtl/>
        </w:rPr>
        <w:t>–</w:t>
      </w:r>
      <w:r w:rsidR="00D75891">
        <w:rPr>
          <w:rFonts w:hint="cs"/>
          <w:rtl/>
        </w:rPr>
        <w:t xml:space="preserve"> </w:t>
      </w:r>
      <w:r w:rsidR="00D75891" w:rsidRPr="00A029CC">
        <w:rPr>
          <w:rFonts w:hint="cs"/>
          <w:rtl/>
        </w:rPr>
        <w:t>עיקרו</w:t>
      </w:r>
      <w:r w:rsidR="00D75891">
        <w:rPr>
          <w:rFonts w:hint="cs"/>
          <w:rtl/>
        </w:rPr>
        <w:t xml:space="preserve">ן סופיות הדיון; </w:t>
      </w:r>
      <w:r w:rsidR="00D75891" w:rsidRPr="00D75891">
        <w:rPr>
          <w:rFonts w:ascii="Century" w:hAnsi="Century" w:cs="Miriam" w:hint="cs"/>
          <w:b/>
          <w:spacing w:val="0"/>
          <w:sz w:val="22"/>
          <w:szCs w:val="24"/>
          <w:rtl/>
        </w:rPr>
        <w:t>השלישי</w:t>
      </w:r>
      <w:r w:rsidR="00D75891" w:rsidRPr="00D75891">
        <w:rPr>
          <w:rFonts w:hint="cs"/>
          <w:rtl/>
        </w:rPr>
        <w:t xml:space="preserve"> </w:t>
      </w:r>
      <w:r w:rsidR="00D75891">
        <w:rPr>
          <w:rtl/>
        </w:rPr>
        <w:t>–</w:t>
      </w:r>
      <w:r w:rsidR="00D75891">
        <w:rPr>
          <w:rFonts w:hint="cs"/>
          <w:rtl/>
        </w:rPr>
        <w:t xml:space="preserve"> </w:t>
      </w:r>
      <w:r w:rsidR="00D75891" w:rsidRPr="00A029CC">
        <w:rPr>
          <w:rFonts w:hint="cs"/>
          <w:rtl/>
        </w:rPr>
        <w:t>טיבן של הראיות והסיכוי שהגשתן תוביל לשינוי בתוצאה שנקבעה על ידי הערכאה הדיונית</w:t>
      </w:r>
      <w:r w:rsidR="00FC3634">
        <w:rPr>
          <w:rFonts w:hint="cs"/>
          <w:rtl/>
        </w:rPr>
        <w:t>,</w:t>
      </w:r>
      <w:r w:rsidR="00D75891">
        <w:rPr>
          <w:rFonts w:hint="cs"/>
          <w:rtl/>
        </w:rPr>
        <w:t xml:space="preserve"> </w:t>
      </w:r>
      <w:r w:rsidR="00FC3634">
        <w:rPr>
          <w:rFonts w:hint="cs"/>
          <w:rtl/>
        </w:rPr>
        <w:t xml:space="preserve">ויש הסבורים כי </w:t>
      </w:r>
      <w:r w:rsidR="00D75891" w:rsidRPr="00A029CC">
        <w:rPr>
          <w:rFonts w:hint="cs"/>
          <w:rtl/>
        </w:rPr>
        <w:t xml:space="preserve">שיקול שלישי זה הוא העיקר (ע"פ 8507/18 </w:t>
      </w:r>
      <w:r w:rsidR="00D75891" w:rsidRPr="00A029CC">
        <w:rPr>
          <w:rFonts w:ascii="Century" w:hAnsi="Century" w:cs="Miriam" w:hint="cs"/>
          <w:b/>
          <w:spacing w:val="0"/>
          <w:sz w:val="22"/>
          <w:szCs w:val="24"/>
          <w:rtl/>
        </w:rPr>
        <w:t>פלוני נ' מדינת ישראל</w:t>
      </w:r>
      <w:r w:rsidR="00D75891" w:rsidRPr="00A029CC">
        <w:rPr>
          <w:rFonts w:hint="cs"/>
          <w:rtl/>
        </w:rPr>
        <w:t xml:space="preserve">, פסקה 89 (9.9.2020); </w:t>
      </w:r>
      <w:r w:rsidR="00EB4F17">
        <w:rPr>
          <w:rFonts w:hint="cs"/>
          <w:rtl/>
        </w:rPr>
        <w:t>ו</w:t>
      </w:r>
      <w:r w:rsidR="00E351BA">
        <w:rPr>
          <w:rFonts w:hint="cs"/>
          <w:rtl/>
        </w:rPr>
        <w:t>ראו</w:t>
      </w:r>
      <w:r w:rsidR="00FC3634">
        <w:rPr>
          <w:rFonts w:hint="cs"/>
          <w:rtl/>
        </w:rPr>
        <w:t xml:space="preserve">: </w:t>
      </w:r>
      <w:r w:rsidR="00D75891" w:rsidRPr="00A029CC">
        <w:rPr>
          <w:rFonts w:ascii="Century" w:hAnsi="Century" w:hint="cs"/>
          <w:rtl/>
        </w:rPr>
        <w:t xml:space="preserve">יוסף אלרון "קבלת ראיות שלא על פי סדרי הדין" </w:t>
      </w:r>
      <w:r w:rsidR="00D75891" w:rsidRPr="00A029CC">
        <w:rPr>
          <w:rFonts w:ascii="Century" w:hAnsi="Century" w:cs="Miriam" w:hint="cs"/>
          <w:b/>
          <w:spacing w:val="0"/>
          <w:szCs w:val="24"/>
          <w:rtl/>
        </w:rPr>
        <w:t>המשפט</w:t>
      </w:r>
      <w:r w:rsidR="001C776E">
        <w:rPr>
          <w:rFonts w:ascii="Century" w:hAnsi="Century" w:hint="cs"/>
          <w:rtl/>
        </w:rPr>
        <w:t xml:space="preserve"> יב 3, 19-13 (2007)</w:t>
      </w:r>
      <w:r w:rsidR="00A37401">
        <w:rPr>
          <w:rFonts w:ascii="Century" w:hAnsi="Century" w:hint="cs"/>
          <w:rtl/>
        </w:rPr>
        <w:t>)</w:t>
      </w:r>
      <w:r w:rsidR="00D75891" w:rsidRPr="00A029CC">
        <w:rPr>
          <w:rFonts w:ascii="Century" w:hAnsi="Century" w:hint="cs"/>
          <w:rtl/>
        </w:rPr>
        <w:t xml:space="preserve">. </w:t>
      </w:r>
    </w:p>
    <w:p w:rsidR="00D75891" w:rsidRPr="00EB4F17" w:rsidRDefault="00D75891" w:rsidP="00D75891">
      <w:pPr>
        <w:pStyle w:val="Ruller4"/>
        <w:numPr>
          <w:ilvl w:val="0"/>
          <w:numId w:val="0"/>
        </w:numPr>
        <w:rPr>
          <w:rtl/>
        </w:rPr>
      </w:pPr>
    </w:p>
    <w:p w:rsidR="00D75891" w:rsidRDefault="00D75891" w:rsidP="003629D7">
      <w:pPr>
        <w:pStyle w:val="Ruller4"/>
        <w:rPr>
          <w:rtl/>
        </w:rPr>
      </w:pPr>
      <w:r>
        <w:rPr>
          <w:rFonts w:hint="cs"/>
          <w:rtl/>
        </w:rPr>
        <w:t xml:space="preserve">בענייננו, </w:t>
      </w:r>
      <w:r w:rsidRPr="00A029CC">
        <w:rPr>
          <w:rFonts w:hint="cs"/>
          <w:rtl/>
        </w:rPr>
        <w:t xml:space="preserve">המערער לא סיפק טעם </w:t>
      </w:r>
      <w:r>
        <w:rPr>
          <w:rFonts w:hint="cs"/>
          <w:rtl/>
        </w:rPr>
        <w:t>מוצדק</w:t>
      </w:r>
      <w:r w:rsidRPr="00A029CC">
        <w:rPr>
          <w:rFonts w:hint="cs"/>
          <w:rtl/>
        </w:rPr>
        <w:t xml:space="preserve"> לכך שלא הגיש את הראיה במסגר</w:t>
      </w:r>
      <w:r w:rsidR="003D3913">
        <w:rPr>
          <w:rFonts w:hint="cs"/>
          <w:rtl/>
        </w:rPr>
        <w:t>ת ההליך לפני בית המשפט המחוזי. אדרב</w:t>
      </w:r>
      <w:r w:rsidR="00883FFC">
        <w:rPr>
          <w:rFonts w:hint="cs"/>
          <w:rtl/>
        </w:rPr>
        <w:t>ה</w:t>
      </w:r>
      <w:r w:rsidR="003D3913" w:rsidRPr="00A029CC">
        <w:rPr>
          <w:rFonts w:hint="cs"/>
          <w:rtl/>
        </w:rPr>
        <w:t xml:space="preserve">, </w:t>
      </w:r>
      <w:r w:rsidR="003D3913">
        <w:rPr>
          <w:rFonts w:hint="cs"/>
          <w:rtl/>
        </w:rPr>
        <w:t xml:space="preserve">קושי זה מתחדד מאחר שלשיטת המערער חוות הדעת נועדה לתמוך בטיעונים שכבר הועלו על ידו לבית המשפט המחוזי. </w:t>
      </w:r>
      <w:r w:rsidRPr="00A029CC">
        <w:rPr>
          <w:rFonts w:hint="cs"/>
          <w:rtl/>
        </w:rPr>
        <w:t>טענת באי-כוחו כי בזמן זה לא היה מומחה לטביעת נעל שהיה ניתן להיעזר בו נ</w:t>
      </w:r>
      <w:r w:rsidR="001F5FCD">
        <w:rPr>
          <w:rFonts w:hint="cs"/>
          <w:rtl/>
        </w:rPr>
        <w:t>טענה ללא כל ביסוס בדיון לפנינו, ו</w:t>
      </w:r>
      <w:r>
        <w:rPr>
          <w:rFonts w:hint="cs"/>
          <w:rtl/>
        </w:rPr>
        <w:t xml:space="preserve">אין מקום לאפשר כעת "מקצה שיפורים" </w:t>
      </w:r>
      <w:r w:rsidR="00B86080">
        <w:rPr>
          <w:rFonts w:hint="cs"/>
          <w:rtl/>
        </w:rPr>
        <w:t>(</w:t>
      </w:r>
      <w:r w:rsidR="00B86080">
        <w:rPr>
          <w:rtl/>
        </w:rPr>
        <w:t xml:space="preserve">ע"פ 2697/14 </w:t>
      </w:r>
      <w:r w:rsidR="00B86080" w:rsidRPr="00B86080">
        <w:rPr>
          <w:rFonts w:ascii="Century" w:hAnsi="Century" w:cs="Miriam"/>
          <w:b/>
          <w:spacing w:val="0"/>
          <w:sz w:val="22"/>
          <w:szCs w:val="24"/>
          <w:rtl/>
        </w:rPr>
        <w:t>חדאד נ' מדינת ישראל</w:t>
      </w:r>
      <w:r w:rsidR="00B86080">
        <w:rPr>
          <w:rtl/>
        </w:rPr>
        <w:t xml:space="preserve">, פסקה 67 </w:t>
      </w:r>
      <w:r w:rsidR="00EB4F17">
        <w:rPr>
          <w:rFonts w:hint="cs"/>
          <w:rtl/>
        </w:rPr>
        <w:t xml:space="preserve">לפסק דינו של השופט </w:t>
      </w:r>
      <w:r w:rsidR="00EB4F17" w:rsidRPr="00EB4F17">
        <w:rPr>
          <w:rFonts w:ascii="Century" w:hAnsi="Century" w:cs="Miriam" w:hint="cs"/>
          <w:b/>
          <w:spacing w:val="0"/>
          <w:sz w:val="22"/>
          <w:szCs w:val="24"/>
          <w:rtl/>
        </w:rPr>
        <w:t>ס' ג'ובראן</w:t>
      </w:r>
      <w:r w:rsidR="00EB4F17" w:rsidRPr="00EB4F17">
        <w:rPr>
          <w:rFonts w:hint="cs"/>
          <w:rtl/>
        </w:rPr>
        <w:t xml:space="preserve"> </w:t>
      </w:r>
      <w:r w:rsidR="00B86080">
        <w:rPr>
          <w:rtl/>
        </w:rPr>
        <w:t>(6.9.2016)</w:t>
      </w:r>
      <w:r w:rsidR="00B86080">
        <w:rPr>
          <w:rFonts w:hint="cs"/>
          <w:rtl/>
        </w:rPr>
        <w:t>)</w:t>
      </w:r>
      <w:r>
        <w:rPr>
          <w:rFonts w:hint="cs"/>
          <w:rtl/>
        </w:rPr>
        <w:t>.</w:t>
      </w:r>
      <w:r w:rsidR="003629D7">
        <w:rPr>
          <w:rFonts w:hint="cs"/>
          <w:rtl/>
        </w:rPr>
        <w:t xml:space="preserve"> הטענה שהועלתה בחצי-פה </w:t>
      </w:r>
      <w:r w:rsidR="003D3913">
        <w:rPr>
          <w:rFonts w:hint="cs"/>
          <w:rtl/>
        </w:rPr>
        <w:t>בדבר החלפת הייצוג של המערער</w:t>
      </w:r>
      <w:r w:rsidR="001F5FCD">
        <w:rPr>
          <w:rFonts w:hint="cs"/>
          <w:rtl/>
        </w:rPr>
        <w:t>,</w:t>
      </w:r>
      <w:r w:rsidR="003D3913">
        <w:rPr>
          <w:rFonts w:hint="cs"/>
          <w:rtl/>
        </w:rPr>
        <w:t xml:space="preserve"> </w:t>
      </w:r>
      <w:r w:rsidR="003629D7">
        <w:rPr>
          <w:rFonts w:hint="cs"/>
          <w:rtl/>
        </w:rPr>
        <w:t xml:space="preserve">אף היא </w:t>
      </w:r>
      <w:r w:rsidR="003D3913">
        <w:rPr>
          <w:rFonts w:hint="cs"/>
          <w:rtl/>
        </w:rPr>
        <w:t xml:space="preserve">רחוקה </w:t>
      </w:r>
      <w:r w:rsidR="00EA1A53">
        <w:rPr>
          <w:rFonts w:hint="cs"/>
          <w:rtl/>
        </w:rPr>
        <w:t>מלהצדיק את</w:t>
      </w:r>
      <w:r w:rsidR="003D3913">
        <w:rPr>
          <w:rFonts w:hint="cs"/>
          <w:rtl/>
        </w:rPr>
        <w:t xml:space="preserve"> קבלת </w:t>
      </w:r>
      <w:r w:rsidR="00EA1A53">
        <w:rPr>
          <w:rFonts w:hint="cs"/>
          <w:rtl/>
        </w:rPr>
        <w:t>הבקשה</w:t>
      </w:r>
      <w:r w:rsidR="003D3913">
        <w:rPr>
          <w:rFonts w:hint="cs"/>
          <w:rtl/>
        </w:rPr>
        <w:t xml:space="preserve">. </w:t>
      </w:r>
      <w:r>
        <w:rPr>
          <w:rFonts w:hint="cs"/>
          <w:rtl/>
        </w:rPr>
        <w:t xml:space="preserve">  </w:t>
      </w:r>
    </w:p>
    <w:p w:rsidR="00D75891" w:rsidRPr="00D75891" w:rsidRDefault="00D75891" w:rsidP="00D75891">
      <w:pPr>
        <w:pStyle w:val="Ruller41"/>
        <w:rPr>
          <w:rFonts w:ascii="Century" w:hAnsi="Century" w:cs="Miriam"/>
          <w:b/>
          <w:spacing w:val="0"/>
          <w:szCs w:val="24"/>
          <w:rtl/>
        </w:rPr>
      </w:pPr>
    </w:p>
    <w:p w:rsidR="00D75891" w:rsidRPr="00D75891" w:rsidRDefault="00D75891" w:rsidP="00AA2778">
      <w:pPr>
        <w:pStyle w:val="Ruller4"/>
        <w:rPr>
          <w:rtl/>
        </w:rPr>
      </w:pPr>
      <w:r>
        <w:rPr>
          <w:rFonts w:hint="cs"/>
          <w:rtl/>
        </w:rPr>
        <w:lastRenderedPageBreak/>
        <w:t xml:space="preserve">מלבד זאת, </w:t>
      </w:r>
      <w:r w:rsidR="001F5FCD">
        <w:rPr>
          <w:rFonts w:hint="cs"/>
          <w:rtl/>
        </w:rPr>
        <w:t xml:space="preserve">כפי שקבעתי לעיל </w:t>
      </w:r>
      <w:r w:rsidR="001F5FCD">
        <w:rPr>
          <w:rtl/>
        </w:rPr>
        <w:t>–</w:t>
      </w:r>
      <w:r w:rsidR="001F5FCD">
        <w:rPr>
          <w:rFonts w:hint="cs"/>
          <w:rtl/>
        </w:rPr>
        <w:t xml:space="preserve"> </w:t>
      </w:r>
      <w:r w:rsidRPr="00A029CC">
        <w:rPr>
          <w:rFonts w:hint="cs"/>
          <w:rtl/>
        </w:rPr>
        <w:t xml:space="preserve">טענות המערער באשר לטביעות הנעל בדם מהוות רובד בתרחיש החלופי המזכה </w:t>
      </w:r>
      <w:r w:rsidR="001F5FCD">
        <w:rPr>
          <w:rFonts w:hint="cs"/>
          <w:rtl/>
        </w:rPr>
        <w:t>לו טען</w:t>
      </w:r>
      <w:r w:rsidRPr="00A029CC">
        <w:rPr>
          <w:rFonts w:hint="cs"/>
          <w:rtl/>
        </w:rPr>
        <w:t>. אף אם חוות הדעת מבססת, כפי שנטען, כי טביעות הנעל בדם שייכות לאדם אחר ומסמנות מסלול מכיוון הגופה למרפסת</w:t>
      </w:r>
      <w:r>
        <w:rPr>
          <w:rFonts w:hint="cs"/>
          <w:rtl/>
        </w:rPr>
        <w:t xml:space="preserve"> </w:t>
      </w:r>
      <w:r w:rsidRPr="00A029CC">
        <w:rPr>
          <w:rtl/>
        </w:rPr>
        <w:t>–</w:t>
      </w:r>
      <w:r w:rsidRPr="00A029CC">
        <w:rPr>
          <w:rFonts w:hint="cs"/>
          <w:rtl/>
        </w:rPr>
        <w:t xml:space="preserve"> </w:t>
      </w:r>
      <w:r w:rsidR="00232C87">
        <w:rPr>
          <w:rFonts w:hint="cs"/>
          <w:rtl/>
        </w:rPr>
        <w:t xml:space="preserve">בהתחשב בנסיבות הזירה והמקרה, </w:t>
      </w:r>
      <w:r w:rsidRPr="00A029CC">
        <w:rPr>
          <w:rFonts w:hint="cs"/>
          <w:rtl/>
        </w:rPr>
        <w:t xml:space="preserve">אין בכך כדי </w:t>
      </w:r>
      <w:r w:rsidR="0055160A">
        <w:rPr>
          <w:rFonts w:hint="cs"/>
          <w:rtl/>
        </w:rPr>
        <w:t xml:space="preserve">להועיל למערער או ללמד על תרחיש חלופי בעל היתכנות. </w:t>
      </w:r>
      <w:r w:rsidRPr="00A029CC">
        <w:rPr>
          <w:rFonts w:hint="cs"/>
          <w:rtl/>
        </w:rPr>
        <w:t xml:space="preserve">משכך, אין בראיה כדי להביא </w:t>
      </w:r>
      <w:r w:rsidR="00AA2778">
        <w:rPr>
          <w:rFonts w:hint="cs"/>
          <w:rtl/>
        </w:rPr>
        <w:t xml:space="preserve">לשינוי בתוצאה בעניינו של המערער. </w:t>
      </w:r>
    </w:p>
    <w:p w:rsidR="00B6181D" w:rsidRDefault="00B6181D" w:rsidP="007C4D2E">
      <w:pPr>
        <w:pStyle w:val="Ruller41"/>
        <w:rPr>
          <w:rFonts w:ascii="Century" w:hAnsi="Century" w:cs="Miriam"/>
          <w:b/>
          <w:spacing w:val="0"/>
          <w:szCs w:val="24"/>
          <w:rtl/>
        </w:rPr>
      </w:pPr>
    </w:p>
    <w:p w:rsidR="00B71771" w:rsidRDefault="00B71771" w:rsidP="007C4D2E">
      <w:pPr>
        <w:pStyle w:val="Ruller41"/>
        <w:rPr>
          <w:rFonts w:ascii="Century" w:hAnsi="Century" w:cs="Miriam"/>
          <w:b/>
          <w:spacing w:val="0"/>
          <w:szCs w:val="24"/>
          <w:rtl/>
        </w:rPr>
      </w:pPr>
      <w:r>
        <w:rPr>
          <w:rFonts w:ascii="Century" w:hAnsi="Century" w:cs="Miriam" w:hint="cs"/>
          <w:b/>
          <w:spacing w:val="0"/>
          <w:szCs w:val="24"/>
          <w:rtl/>
        </w:rPr>
        <w:t>הרפורמה בעבירות ההמתה</w:t>
      </w:r>
    </w:p>
    <w:p w:rsidR="00A55416" w:rsidRDefault="00A55416" w:rsidP="007C4D2E">
      <w:pPr>
        <w:pStyle w:val="Ruller41"/>
        <w:rPr>
          <w:rFonts w:ascii="Century" w:hAnsi="Century" w:cs="Miriam"/>
          <w:b/>
          <w:spacing w:val="0"/>
          <w:szCs w:val="24"/>
          <w:rtl/>
        </w:rPr>
      </w:pPr>
    </w:p>
    <w:p w:rsidR="00A55416" w:rsidRPr="007E7F64" w:rsidRDefault="00544695" w:rsidP="0055160A">
      <w:pPr>
        <w:pStyle w:val="Ruller4"/>
        <w:rPr>
          <w:rtl/>
        </w:rPr>
      </w:pPr>
      <w:r>
        <w:rPr>
          <w:rFonts w:hint="cs"/>
          <w:rtl/>
        </w:rPr>
        <w:t xml:space="preserve">הגם שהמערער בחר שלא לטעון כלל ביחס לתחולת הרפורמה </w:t>
      </w:r>
      <w:r w:rsidR="003629D7">
        <w:rPr>
          <w:rFonts w:hint="cs"/>
          <w:rtl/>
        </w:rPr>
        <w:t xml:space="preserve">בעבירות ההמתה </w:t>
      </w:r>
      <w:r>
        <w:rPr>
          <w:rFonts w:hint="cs"/>
          <w:rtl/>
        </w:rPr>
        <w:t xml:space="preserve">בעניינו במסגרת הערעור, בשל חשיבות העניין, אני </w:t>
      </w:r>
      <w:r w:rsidR="0055160A">
        <w:rPr>
          <w:rFonts w:hint="cs"/>
          <w:rtl/>
        </w:rPr>
        <w:t xml:space="preserve">רואה </w:t>
      </w:r>
      <w:r>
        <w:rPr>
          <w:rFonts w:hint="cs"/>
          <w:rtl/>
        </w:rPr>
        <w:t xml:space="preserve">חובה לבחון סוגיה זו. </w:t>
      </w:r>
      <w:r w:rsidR="005F2DDD">
        <w:rPr>
          <w:rFonts w:hint="cs"/>
          <w:rtl/>
        </w:rPr>
        <w:t xml:space="preserve">מאחר שהרצח מושא הליך זה התבצע עובר לכניסת הרפורמה לתוקף, אולם הרפורמה נכנסה לתוקף בטרם ניתן פסק דין חלוט בעניינו, </w:t>
      </w:r>
      <w:r w:rsidR="00A55416" w:rsidRPr="00A55416">
        <w:rPr>
          <w:rtl/>
        </w:rPr>
        <w:t xml:space="preserve">אם הרפורמה מהווה דין מקל עם המערער – יש ליישמה. אם לא – יש להחיל בעניינו </w:t>
      </w:r>
      <w:r w:rsidR="00200412">
        <w:rPr>
          <w:rtl/>
        </w:rPr>
        <w:t>של המערער את הוראות הדין הקודם</w:t>
      </w:r>
      <w:r w:rsidR="00200412">
        <w:rPr>
          <w:rFonts w:hint="cs"/>
          <w:rtl/>
        </w:rPr>
        <w:t xml:space="preserve"> </w:t>
      </w:r>
      <w:r w:rsidR="001C3DC7">
        <w:rPr>
          <w:rFonts w:hint="cs"/>
          <w:rtl/>
        </w:rPr>
        <w:t>(</w:t>
      </w:r>
      <w:r w:rsidR="001C3DC7" w:rsidRPr="007E7F64">
        <w:rPr>
          <w:rFonts w:hint="cs"/>
          <w:rtl/>
        </w:rPr>
        <w:t>ראו</w:t>
      </w:r>
      <w:r>
        <w:rPr>
          <w:rFonts w:hint="cs"/>
          <w:rtl/>
        </w:rPr>
        <w:t>:</w:t>
      </w:r>
      <w:r w:rsidR="007E7F64" w:rsidRPr="007E7F64">
        <w:rPr>
          <w:rFonts w:hint="cs"/>
          <w:rtl/>
        </w:rPr>
        <w:t xml:space="preserve"> </w:t>
      </w:r>
      <w:r w:rsidR="007E7F64" w:rsidRPr="007E7F64">
        <w:rPr>
          <w:rtl/>
        </w:rPr>
        <w:t xml:space="preserve">ע"פ 6338/20 </w:t>
      </w:r>
      <w:r w:rsidR="007E7F64" w:rsidRPr="007E7F64">
        <w:rPr>
          <w:rFonts w:ascii="Century" w:hAnsi="Century" w:cs="Miriam"/>
          <w:b/>
          <w:spacing w:val="0"/>
          <w:sz w:val="22"/>
          <w:szCs w:val="24"/>
          <w:rtl/>
        </w:rPr>
        <w:t>חיים נ' מדינת ישראל</w:t>
      </w:r>
      <w:r w:rsidR="007E7F64">
        <w:rPr>
          <w:rFonts w:hint="cs"/>
          <w:rtl/>
        </w:rPr>
        <w:t>, פסקה 11</w:t>
      </w:r>
      <w:r w:rsidR="007E7F64" w:rsidRPr="007E7F64">
        <w:rPr>
          <w:rtl/>
        </w:rPr>
        <w:t xml:space="preserve"> (</w:t>
      </w:r>
      <w:r w:rsidR="007E7F64">
        <w:rPr>
          <w:rFonts w:hint="cs"/>
          <w:rtl/>
        </w:rPr>
        <w:t>7.7.2022</w:t>
      </w:r>
      <w:r w:rsidR="007E7F64" w:rsidRPr="007E7F64">
        <w:rPr>
          <w:rtl/>
        </w:rPr>
        <w:t>)</w:t>
      </w:r>
      <w:r w:rsidR="007E7F64">
        <w:rPr>
          <w:rFonts w:hint="cs"/>
          <w:rtl/>
        </w:rPr>
        <w:t xml:space="preserve">; </w:t>
      </w:r>
      <w:r w:rsidR="00DD660E">
        <w:rPr>
          <w:rFonts w:hint="cs"/>
          <w:rtl/>
        </w:rPr>
        <w:t xml:space="preserve">עניין </w:t>
      </w:r>
      <w:r w:rsidR="00DD660E" w:rsidRPr="00DD660E">
        <w:rPr>
          <w:rFonts w:ascii="Century" w:hAnsi="Century" w:cs="Miriam" w:hint="cs"/>
          <w:b/>
          <w:spacing w:val="0"/>
          <w:sz w:val="22"/>
          <w:szCs w:val="24"/>
          <w:rtl/>
        </w:rPr>
        <w:t>אבו זיינב</w:t>
      </w:r>
      <w:r w:rsidR="00DD660E">
        <w:rPr>
          <w:rFonts w:hint="cs"/>
          <w:rtl/>
        </w:rPr>
        <w:t>, בפסקה 47</w:t>
      </w:r>
      <w:r w:rsidR="001C3DC7" w:rsidRPr="007E7F64">
        <w:rPr>
          <w:rFonts w:hint="cs"/>
          <w:rtl/>
        </w:rPr>
        <w:t>)</w:t>
      </w:r>
      <w:r w:rsidR="00A55416" w:rsidRPr="007E7F64">
        <w:rPr>
          <w:rFonts w:hint="cs"/>
          <w:rtl/>
        </w:rPr>
        <w:t xml:space="preserve">. </w:t>
      </w:r>
    </w:p>
    <w:p w:rsidR="00E36E9C" w:rsidRDefault="00E36E9C" w:rsidP="007C4D2E">
      <w:pPr>
        <w:pStyle w:val="Ruller41"/>
        <w:rPr>
          <w:rFonts w:ascii="Century" w:hAnsi="Century" w:cs="Miriam"/>
          <w:b/>
          <w:spacing w:val="0"/>
          <w:szCs w:val="24"/>
          <w:rtl/>
        </w:rPr>
      </w:pPr>
    </w:p>
    <w:p w:rsidR="00E36E9C" w:rsidRDefault="00A55416" w:rsidP="00423D5D">
      <w:pPr>
        <w:pStyle w:val="Ruller4"/>
        <w:rPr>
          <w:rtl/>
        </w:rPr>
      </w:pPr>
      <w:r>
        <w:rPr>
          <w:rFonts w:hint="cs"/>
          <w:rtl/>
        </w:rPr>
        <w:t>בהכרעת הדין נקבע</w:t>
      </w:r>
      <w:r w:rsidR="00E36E9C">
        <w:rPr>
          <w:rFonts w:hint="cs"/>
          <w:rtl/>
        </w:rPr>
        <w:t>, כאמור,</w:t>
      </w:r>
      <w:r w:rsidR="00E36E9C" w:rsidRPr="001F71D9">
        <w:rPr>
          <w:rFonts w:hint="cs"/>
          <w:rtl/>
        </w:rPr>
        <w:t xml:space="preserve"> כי בנסיבות העניין ניתן לייחס למערער </w:t>
      </w:r>
      <w:r w:rsidR="005F2DDD">
        <w:rPr>
          <w:rFonts w:hint="cs"/>
          <w:rtl/>
        </w:rPr>
        <w:t>שתי נסיבות המנויות בעבירת רצח בנסיבות מחמירות</w:t>
      </w:r>
      <w:r w:rsidR="003A46B2">
        <w:rPr>
          <w:rFonts w:hint="cs"/>
          <w:rtl/>
        </w:rPr>
        <w:t xml:space="preserve"> ומשכך</w:t>
      </w:r>
      <w:r w:rsidR="00D607A9">
        <w:rPr>
          <w:rFonts w:hint="cs"/>
          <w:rtl/>
        </w:rPr>
        <w:t xml:space="preserve"> הרפורמה אינה</w:t>
      </w:r>
      <w:r w:rsidR="003A46B2">
        <w:rPr>
          <w:rFonts w:hint="cs"/>
          <w:rtl/>
        </w:rPr>
        <w:t xml:space="preserve"> מהווה דין מקל עמו ואין ליישמה.</w:t>
      </w:r>
    </w:p>
    <w:p w:rsidR="00E36E9C" w:rsidRDefault="00E36E9C" w:rsidP="007C4D2E">
      <w:pPr>
        <w:pStyle w:val="Ruller41"/>
        <w:rPr>
          <w:rFonts w:ascii="Century" w:hAnsi="Century" w:cs="Miriam"/>
          <w:b/>
          <w:spacing w:val="0"/>
          <w:szCs w:val="24"/>
          <w:rtl/>
        </w:rPr>
      </w:pPr>
    </w:p>
    <w:p w:rsidR="00D607A9" w:rsidRPr="00DD23B7" w:rsidRDefault="00D607A9" w:rsidP="00DD23B7">
      <w:pPr>
        <w:pStyle w:val="Ruller4"/>
        <w:numPr>
          <w:ilvl w:val="0"/>
          <w:numId w:val="0"/>
        </w:numPr>
        <w:rPr>
          <w:rFonts w:ascii="Century" w:hAnsi="Century" w:cs="Miriam"/>
          <w:b/>
          <w:spacing w:val="0"/>
          <w:sz w:val="22"/>
          <w:szCs w:val="24"/>
          <w:rtl/>
        </w:rPr>
      </w:pPr>
      <w:r w:rsidRPr="00DD23B7">
        <w:rPr>
          <w:rFonts w:ascii="Century" w:hAnsi="Century" w:cs="Miriam" w:hint="cs"/>
          <w:b/>
          <w:spacing w:val="0"/>
          <w:sz w:val="22"/>
          <w:szCs w:val="24"/>
          <w:rtl/>
        </w:rPr>
        <w:t xml:space="preserve">נסיבה מחמירה 5 </w:t>
      </w:r>
      <w:r w:rsidRPr="00DD23B7">
        <w:rPr>
          <w:rFonts w:ascii="Century" w:hAnsi="Century" w:cs="Miriam"/>
          <w:b/>
          <w:spacing w:val="0"/>
          <w:sz w:val="22"/>
          <w:szCs w:val="24"/>
          <w:rtl/>
        </w:rPr>
        <w:t>–</w:t>
      </w:r>
      <w:r w:rsidR="00DD23B7" w:rsidRPr="00DD23B7">
        <w:rPr>
          <w:rFonts w:ascii="Century" w:hAnsi="Century" w:cs="Miriam"/>
          <w:b/>
          <w:spacing w:val="0"/>
          <w:sz w:val="22"/>
          <w:szCs w:val="24"/>
        </w:rPr>
        <w:t> </w:t>
      </w:r>
      <w:r w:rsidR="00DD23B7" w:rsidRPr="00DD23B7">
        <w:rPr>
          <w:rFonts w:ascii="Century" w:hAnsi="Century" w:cs="Miriam" w:hint="cs"/>
          <w:b/>
          <w:spacing w:val="0"/>
          <w:sz w:val="22"/>
          <w:szCs w:val="24"/>
          <w:rtl/>
        </w:rPr>
        <w:t>"</w:t>
      </w:r>
      <w:r w:rsidR="00DD23B7" w:rsidRPr="00DD23B7">
        <w:rPr>
          <w:rFonts w:ascii="Century" w:hAnsi="Century" w:cs="Miriam"/>
          <w:b/>
          <w:spacing w:val="0"/>
          <w:sz w:val="22"/>
          <w:szCs w:val="24"/>
          <w:rtl/>
        </w:rPr>
        <w:t>המעשה נעשה כפעולה עונשית במטרה להטיל מרות או מורא ולכפות אורחות התנהגות על ציבור</w:t>
      </w:r>
      <w:r w:rsidR="00DD23B7" w:rsidRPr="00DD23B7">
        <w:rPr>
          <w:rFonts w:ascii="Century" w:hAnsi="Century" w:cs="Miriam" w:hint="cs"/>
          <w:b/>
          <w:spacing w:val="0"/>
          <w:sz w:val="22"/>
          <w:szCs w:val="24"/>
          <w:rtl/>
        </w:rPr>
        <w:t>"</w:t>
      </w:r>
    </w:p>
    <w:p w:rsidR="00D607A9" w:rsidRPr="00D607A9" w:rsidRDefault="00D607A9" w:rsidP="00E11FE4">
      <w:pPr>
        <w:pStyle w:val="Ruller4"/>
        <w:numPr>
          <w:ilvl w:val="0"/>
          <w:numId w:val="0"/>
        </w:numPr>
      </w:pPr>
    </w:p>
    <w:p w:rsidR="00DD23B7" w:rsidRDefault="00D607A9" w:rsidP="00DD23B7">
      <w:pPr>
        <w:pStyle w:val="Ruller4"/>
      </w:pPr>
      <w:r w:rsidRPr="00E11FE4">
        <w:rPr>
          <w:rFonts w:hint="cs"/>
          <w:rtl/>
        </w:rPr>
        <w:t>לאחרונה, נדרש בית משפט זה לפרשנות מעמיקה של נסיבה מחמירה זו ב</w:t>
      </w:r>
      <w:r w:rsidR="00E11FE4" w:rsidRPr="00E11FE4">
        <w:rPr>
          <w:rtl/>
        </w:rPr>
        <w:t xml:space="preserve">ע"פ 578/21 </w:t>
      </w:r>
      <w:r w:rsidR="00E11FE4" w:rsidRPr="00E11FE4">
        <w:rPr>
          <w:rFonts w:ascii="Century" w:hAnsi="Century" w:cs="Miriam"/>
          <w:b/>
          <w:spacing w:val="0"/>
          <w:sz w:val="22"/>
          <w:szCs w:val="24"/>
          <w:rtl/>
        </w:rPr>
        <w:t>אבו סרארי נ' מדינת ישראל</w:t>
      </w:r>
      <w:r w:rsidR="00E11FE4" w:rsidRPr="00E11FE4">
        <w:rPr>
          <w:rtl/>
        </w:rPr>
        <w:t xml:space="preserve"> (</w:t>
      </w:r>
      <w:r w:rsidR="00DD23B7">
        <w:rPr>
          <w:rFonts w:hint="cs"/>
          <w:rtl/>
        </w:rPr>
        <w:t>16.2.2023</w:t>
      </w:r>
      <w:r w:rsidR="00E11FE4" w:rsidRPr="00E11FE4">
        <w:rPr>
          <w:rtl/>
        </w:rPr>
        <w:t>)</w:t>
      </w:r>
      <w:r w:rsidR="00E11FE4" w:rsidRPr="00E11FE4">
        <w:rPr>
          <w:rFonts w:hint="cs"/>
          <w:rtl/>
        </w:rPr>
        <w:t xml:space="preserve"> </w:t>
      </w:r>
      <w:r w:rsidRPr="00E11FE4">
        <w:rPr>
          <w:rFonts w:hint="cs"/>
          <w:rtl/>
        </w:rPr>
        <w:t>(להלן</w:t>
      </w:r>
      <w:r>
        <w:rPr>
          <w:rFonts w:hint="cs"/>
          <w:rtl/>
        </w:rPr>
        <w:t xml:space="preserve">: עניין </w:t>
      </w:r>
      <w:r w:rsidRPr="00E11FE4">
        <w:rPr>
          <w:rFonts w:ascii="Century" w:hAnsi="Century" w:cs="Miriam" w:hint="cs"/>
          <w:b/>
          <w:spacing w:val="0"/>
          <w:sz w:val="22"/>
          <w:szCs w:val="24"/>
          <w:rtl/>
        </w:rPr>
        <w:t>אבו סרארי</w:t>
      </w:r>
      <w:r>
        <w:rPr>
          <w:rFonts w:hint="cs"/>
          <w:rtl/>
        </w:rPr>
        <w:t xml:space="preserve">). </w:t>
      </w:r>
      <w:r w:rsidR="00DD23B7">
        <w:rPr>
          <w:rFonts w:hint="cs"/>
          <w:rtl/>
        </w:rPr>
        <w:t>אין לי אלא לשוב על שקבעתי שם:</w:t>
      </w:r>
    </w:p>
    <w:p w:rsidR="00DD23B7" w:rsidRDefault="00DD23B7" w:rsidP="00DD23B7">
      <w:pPr>
        <w:pStyle w:val="Ruller4"/>
        <w:numPr>
          <w:ilvl w:val="0"/>
          <w:numId w:val="0"/>
        </w:numPr>
        <w:rPr>
          <w:rtl/>
        </w:rPr>
      </w:pPr>
    </w:p>
    <w:p w:rsidR="00DD23B7" w:rsidRDefault="00DD23B7" w:rsidP="00DD23B7">
      <w:pPr>
        <w:pStyle w:val="Ruller5"/>
        <w:rPr>
          <w:rtl/>
        </w:rPr>
      </w:pPr>
      <w:r>
        <w:rPr>
          <w:rtl/>
        </w:rPr>
        <w:t xml:space="preserve">"נסיבה מחמירה זו כוללת למעשה </w:t>
      </w:r>
      <w:r w:rsidR="00B442AF">
        <w:rPr>
          <w:rtl/>
        </w:rPr>
        <w:t xml:space="preserve">שני רכיבים נפרדים – הראשון, כי </w:t>
      </w:r>
      <w:r w:rsidR="00B442AF">
        <w:rPr>
          <w:rFonts w:hint="cs"/>
          <w:rtl/>
        </w:rPr>
        <w:t>'</w:t>
      </w:r>
      <w:r w:rsidR="00B442AF">
        <w:rPr>
          <w:rtl/>
        </w:rPr>
        <w:t>המעשה נעשה כפעולה עונשית</w:t>
      </w:r>
      <w:r w:rsidR="00B442AF">
        <w:rPr>
          <w:rFonts w:hint="cs"/>
          <w:rtl/>
        </w:rPr>
        <w:t>'</w:t>
      </w:r>
      <w:r>
        <w:rPr>
          <w:rtl/>
        </w:rPr>
        <w:t>; השני, יסוד נפשי שלפיו</w:t>
      </w:r>
      <w:r w:rsidR="00B442AF">
        <w:rPr>
          <w:rtl/>
        </w:rPr>
        <w:t xml:space="preserve"> אותה פעולה עונשית נעשתה </w:t>
      </w:r>
      <w:r w:rsidR="00B442AF">
        <w:rPr>
          <w:rFonts w:hint="cs"/>
          <w:rtl/>
        </w:rPr>
        <w:t>'</w:t>
      </w:r>
      <w:r>
        <w:rPr>
          <w:rtl/>
        </w:rPr>
        <w:t>במטרה להטיל מרות או מורא</w:t>
      </w:r>
      <w:r w:rsidR="00B442AF">
        <w:rPr>
          <w:rtl/>
        </w:rPr>
        <w:t xml:space="preserve"> ולכפות אורחות התנהגות על ציבור</w:t>
      </w:r>
      <w:r w:rsidR="00B442AF">
        <w:rPr>
          <w:rFonts w:hint="cs"/>
          <w:rtl/>
        </w:rPr>
        <w:t>'</w:t>
      </w:r>
      <w:r>
        <w:rPr>
          <w:rtl/>
        </w:rPr>
        <w:t xml:space="preserve">. מדובר ברכיב מסוג מטרה, המתאר את רצון המבצע להשגת יעד מסוים, אשר אינו חלק מרכיביה העובדתיים של העבירה </w:t>
      </w:r>
      <w:r>
        <w:rPr>
          <w:rFonts w:hint="cs"/>
          <w:rtl/>
        </w:rPr>
        <w:t xml:space="preserve">[...]. </w:t>
      </w:r>
      <w:r>
        <w:rPr>
          <w:rtl/>
        </w:rPr>
        <w:t xml:space="preserve">ניתן אפוא לתאר את הנסיבה כמתייחסת לשני מעגלים – מעגל פנימי, שבו מדובר על כך שמעשה ההמתה בוצע כאקט עונשי, בגדר ענישה פרטית של הרוצח כלפי הקורבן, המבוסס על תפיסה תרבותית או אידיאולוגית כזו או אחרת </w:t>
      </w:r>
      <w:r>
        <w:rPr>
          <w:rFonts w:hint="cs"/>
          <w:rtl/>
        </w:rPr>
        <w:t>[...]</w:t>
      </w:r>
      <w:r>
        <w:rPr>
          <w:rtl/>
        </w:rPr>
        <w:t xml:space="preserve">; ומעגל חיצוני, אשר בא לידי ביטוי בדרישה כי המתת הקורבן נעשתה במטרה </w:t>
      </w:r>
      <w:r>
        <w:rPr>
          <w:rtl/>
        </w:rPr>
        <w:lastRenderedPageBreak/>
        <w:t>להטיל מרות או מורא ולכפות אורחות התנהגות על ציבור. במסגרת המעגל החיצוני, המוקד אינו במישור היחסים שבין הרוצח לקורבן, אלא בין הרוצח למעגל הסביבתי הרחב יותר. על מנת שתחול נסיבה מחמירה זו, נדרש כי מבחינת המבצע הרצח נעשה במטרה להשפיע על אחרים: ה</w:t>
      </w:r>
      <w:r>
        <w:rPr>
          <w:rFonts w:hint="cs"/>
          <w:rtl/>
        </w:rPr>
        <w:t>'</w:t>
      </w:r>
      <w:r>
        <w:rPr>
          <w:rtl/>
        </w:rPr>
        <w:t>ציבור</w:t>
      </w:r>
      <w:r>
        <w:rPr>
          <w:rFonts w:hint="cs"/>
          <w:rtl/>
        </w:rPr>
        <w:t>'</w:t>
      </w:r>
      <w:r>
        <w:rPr>
          <w:rtl/>
        </w:rPr>
        <w:t xml:space="preserve">. במילים אחרות, נדרש כי הרצח יבוצע, מבחינת המבצע, </w:t>
      </w:r>
      <w:r>
        <w:rPr>
          <w:rFonts w:hint="cs"/>
          <w:rtl/>
        </w:rPr>
        <w:t>'</w:t>
      </w:r>
      <w:r>
        <w:rPr>
          <w:rtl/>
        </w:rPr>
        <w:t>למען יראו וייראו</w:t>
      </w:r>
      <w:r w:rsidR="00232C87">
        <w:rPr>
          <w:rFonts w:hint="cs"/>
          <w:rtl/>
        </w:rPr>
        <w:t>'</w:t>
      </w:r>
      <w:r>
        <w:rPr>
          <w:rFonts w:hint="cs"/>
          <w:rtl/>
        </w:rPr>
        <w:t xml:space="preserve">" (עניין </w:t>
      </w:r>
      <w:r w:rsidRPr="00DD23B7">
        <w:rPr>
          <w:rFonts w:ascii="Century" w:hAnsi="Century" w:cs="Miriam" w:hint="cs"/>
          <w:b/>
          <w:spacing w:val="0"/>
          <w:szCs w:val="24"/>
          <w:rtl/>
        </w:rPr>
        <w:t>אבו סרארי</w:t>
      </w:r>
      <w:r>
        <w:rPr>
          <w:rFonts w:hint="cs"/>
          <w:rtl/>
        </w:rPr>
        <w:t xml:space="preserve">, בפסקה 42). </w:t>
      </w:r>
    </w:p>
    <w:p w:rsidR="00DD23B7" w:rsidRPr="00DD23B7" w:rsidRDefault="00DD23B7" w:rsidP="00DD23B7">
      <w:pPr>
        <w:pStyle w:val="Ruller41"/>
        <w:rPr>
          <w:rtl/>
        </w:rPr>
      </w:pPr>
    </w:p>
    <w:p w:rsidR="00DD23B7" w:rsidRPr="00DD23B7" w:rsidRDefault="002609A4" w:rsidP="00510342">
      <w:pPr>
        <w:pStyle w:val="Ruller4"/>
        <w:numPr>
          <w:ilvl w:val="0"/>
          <w:numId w:val="0"/>
        </w:numPr>
        <w:rPr>
          <w:rtl/>
        </w:rPr>
      </w:pPr>
      <w:r>
        <w:rPr>
          <w:rtl/>
        </w:rPr>
        <w:tab/>
      </w:r>
      <w:r>
        <w:rPr>
          <w:rFonts w:hint="cs"/>
          <w:rtl/>
        </w:rPr>
        <w:t xml:space="preserve">אוסיף, כי </w:t>
      </w:r>
      <w:r w:rsidR="00DD23B7">
        <w:rPr>
          <w:rFonts w:hint="cs"/>
          <w:rtl/>
        </w:rPr>
        <w:t xml:space="preserve">זה </w:t>
      </w:r>
      <w:r>
        <w:rPr>
          <w:rFonts w:hint="cs"/>
          <w:rtl/>
        </w:rPr>
        <w:t>מקרוב</w:t>
      </w:r>
      <w:r w:rsidR="00DD23B7">
        <w:rPr>
          <w:rFonts w:hint="cs"/>
          <w:rtl/>
        </w:rPr>
        <w:t xml:space="preserve"> </w:t>
      </w:r>
      <w:r w:rsidR="00232C87">
        <w:rPr>
          <w:rFonts w:hint="cs"/>
          <w:rtl/>
        </w:rPr>
        <w:t>ראיתי לאמץ</w:t>
      </w:r>
      <w:r>
        <w:rPr>
          <w:rFonts w:hint="cs"/>
          <w:rtl/>
        </w:rPr>
        <w:t xml:space="preserve">, </w:t>
      </w:r>
      <w:r w:rsidR="00DD23B7">
        <w:rPr>
          <w:rtl/>
        </w:rPr>
        <w:t xml:space="preserve">לצורך עניינו של סעיף זה, </w:t>
      </w:r>
      <w:r w:rsidR="00232C87">
        <w:rPr>
          <w:rFonts w:hint="cs"/>
          <w:rtl/>
        </w:rPr>
        <w:t xml:space="preserve">את </w:t>
      </w:r>
      <w:r w:rsidR="00DD23B7">
        <w:rPr>
          <w:rtl/>
        </w:rPr>
        <w:t>העמדה שהוצג</w:t>
      </w:r>
      <w:r w:rsidR="00883FFC">
        <w:rPr>
          <w:rtl/>
        </w:rPr>
        <w:t>ה בדיוני ועדת החוקה, חוק ומשפט</w:t>
      </w:r>
      <w:r w:rsidR="00883FFC">
        <w:rPr>
          <w:rFonts w:hint="cs"/>
          <w:rtl/>
        </w:rPr>
        <w:t xml:space="preserve"> (להלן: </w:t>
      </w:r>
      <w:r w:rsidR="00883FFC" w:rsidRPr="00883FFC">
        <w:rPr>
          <w:rFonts w:ascii="Century" w:hAnsi="Century" w:cs="Miriam" w:hint="cs"/>
          <w:b/>
          <w:spacing w:val="0"/>
          <w:sz w:val="22"/>
          <w:szCs w:val="24"/>
          <w:rtl/>
        </w:rPr>
        <w:t>הוועדה</w:t>
      </w:r>
      <w:r w:rsidR="00883FFC">
        <w:rPr>
          <w:rFonts w:hint="cs"/>
          <w:rtl/>
        </w:rPr>
        <w:t xml:space="preserve">) </w:t>
      </w:r>
      <w:r w:rsidR="00DD23B7">
        <w:rPr>
          <w:rtl/>
        </w:rPr>
        <w:t>כי די בכך שהרצח נעשה כדי להטיל מרות או מורא ולכפות אורחות התנהגות על אדם אחר, גם אם אחד בלבד, כדי לקיים את דרישת הסעיף</w:t>
      </w:r>
      <w:r w:rsidR="00DD23B7">
        <w:rPr>
          <w:rFonts w:hint="cs"/>
          <w:rtl/>
        </w:rPr>
        <w:t xml:space="preserve"> (</w:t>
      </w:r>
      <w:r w:rsidR="001A1D65">
        <w:rPr>
          <w:rtl/>
        </w:rPr>
        <w:t>ע"פ 3992/22</w:t>
      </w:r>
      <w:r w:rsidR="00DD23B7" w:rsidRPr="00DD23B7">
        <w:rPr>
          <w:rtl/>
        </w:rPr>
        <w:t xml:space="preserve"> </w:t>
      </w:r>
      <w:r w:rsidR="00DD23B7" w:rsidRPr="00DD23B7">
        <w:rPr>
          <w:rFonts w:ascii="Century" w:hAnsi="Century" w:cs="Miriam"/>
          <w:b/>
          <w:spacing w:val="0"/>
          <w:sz w:val="22"/>
          <w:szCs w:val="24"/>
          <w:rtl/>
        </w:rPr>
        <w:t>ותד נ' מדינת ישראל</w:t>
      </w:r>
      <w:r w:rsidR="00B442AF">
        <w:rPr>
          <w:rFonts w:hint="cs"/>
          <w:rtl/>
        </w:rPr>
        <w:t xml:space="preserve">, </w:t>
      </w:r>
      <w:r w:rsidR="00DD23B7">
        <w:rPr>
          <w:rFonts w:hint="cs"/>
          <w:rtl/>
        </w:rPr>
        <w:t xml:space="preserve">פסקה 46 </w:t>
      </w:r>
      <w:r w:rsidR="00DD23B7" w:rsidRPr="00DD23B7">
        <w:rPr>
          <w:rtl/>
        </w:rPr>
        <w:t>(</w:t>
      </w:r>
      <w:r w:rsidR="00DD23B7">
        <w:rPr>
          <w:rFonts w:hint="cs"/>
          <w:rtl/>
        </w:rPr>
        <w:t>7.5.2023</w:t>
      </w:r>
      <w:r w:rsidR="00DD23B7" w:rsidRPr="00DD23B7">
        <w:rPr>
          <w:rtl/>
        </w:rPr>
        <w:t>)</w:t>
      </w:r>
      <w:r w:rsidR="00DD23B7">
        <w:rPr>
          <w:rFonts w:hint="cs"/>
          <w:rtl/>
        </w:rPr>
        <w:t xml:space="preserve">). </w:t>
      </w:r>
      <w:r w:rsidR="00DD23B7" w:rsidRPr="00DD23B7">
        <w:rPr>
          <w:rtl/>
        </w:rPr>
        <w:t>‏‏</w:t>
      </w:r>
    </w:p>
    <w:p w:rsidR="00DD23B7" w:rsidRDefault="00DD23B7" w:rsidP="00DD23B7">
      <w:pPr>
        <w:pStyle w:val="Ruller4"/>
        <w:numPr>
          <w:ilvl w:val="0"/>
          <w:numId w:val="0"/>
        </w:numPr>
        <w:rPr>
          <w:rtl/>
        </w:rPr>
      </w:pPr>
      <w:r>
        <w:rPr>
          <w:rFonts w:hint="cs"/>
          <w:rtl/>
        </w:rPr>
        <w:t xml:space="preserve"> </w:t>
      </w:r>
    </w:p>
    <w:p w:rsidR="00D607A9" w:rsidRDefault="00D607A9" w:rsidP="00651A82">
      <w:pPr>
        <w:pStyle w:val="Ruller4"/>
      </w:pPr>
      <w:r>
        <w:rPr>
          <w:rFonts w:hint="cs"/>
          <w:rtl/>
        </w:rPr>
        <w:t>בענייננו, אין כל קושי לקבוע כי ה"מעגל הפנימי</w:t>
      </w:r>
      <w:r w:rsidR="00651A82">
        <w:rPr>
          <w:rFonts w:hint="cs"/>
          <w:rtl/>
        </w:rPr>
        <w:t>"</w:t>
      </w:r>
      <w:r w:rsidR="00E11FE4">
        <w:rPr>
          <w:rFonts w:hint="cs"/>
          <w:rtl/>
        </w:rPr>
        <w:t xml:space="preserve"> </w:t>
      </w:r>
      <w:r>
        <w:rPr>
          <w:rFonts w:hint="cs"/>
          <w:rtl/>
        </w:rPr>
        <w:t>מתקיים. המערער אכן רצח את המנוחה כפעולה עונשית</w:t>
      </w:r>
      <w:r w:rsidR="00DD23B7">
        <w:rPr>
          <w:rFonts w:hint="cs"/>
          <w:rtl/>
        </w:rPr>
        <w:t xml:space="preserve">, והדבר עולה באופן מובהק מחומר הראיות. שונים הם הדברים ככל שמדובר ב"מעגל החיצוני" </w:t>
      </w:r>
      <w:r w:rsidR="00DD23B7">
        <w:rPr>
          <w:rtl/>
        </w:rPr>
        <w:t>–</w:t>
      </w:r>
      <w:r w:rsidR="00DD23B7">
        <w:rPr>
          <w:rFonts w:hint="cs"/>
          <w:rtl/>
        </w:rPr>
        <w:t xml:space="preserve"> קרי, </w:t>
      </w:r>
      <w:r w:rsidR="00651A82">
        <w:rPr>
          <w:rFonts w:hint="cs"/>
          <w:rtl/>
        </w:rPr>
        <w:t>בדרישה</w:t>
      </w:r>
      <w:r w:rsidR="00DD23B7">
        <w:rPr>
          <w:rFonts w:hint="cs"/>
          <w:rtl/>
        </w:rPr>
        <w:t xml:space="preserve"> כי המעשה יעשה </w:t>
      </w:r>
      <w:r w:rsidR="00DD23B7" w:rsidRPr="00DD23B7">
        <w:rPr>
          <w:rFonts w:ascii="Century" w:hAnsi="Century" w:cs="Miriam"/>
          <w:b/>
          <w:spacing w:val="0"/>
          <w:sz w:val="22"/>
          <w:szCs w:val="24"/>
          <w:rtl/>
        </w:rPr>
        <w:t>במטרה להטיל מרות או מורא ולכפות אורחות התנהגות על ציבור</w:t>
      </w:r>
      <w:r w:rsidR="00DD23B7">
        <w:rPr>
          <w:rFonts w:hint="cs"/>
          <w:rtl/>
        </w:rPr>
        <w:t xml:space="preserve">. </w:t>
      </w:r>
    </w:p>
    <w:p w:rsidR="00D607A9" w:rsidRPr="00651A82" w:rsidRDefault="00D607A9" w:rsidP="00D607A9">
      <w:pPr>
        <w:pStyle w:val="Ruller4"/>
        <w:numPr>
          <w:ilvl w:val="0"/>
          <w:numId w:val="0"/>
        </w:numPr>
        <w:rPr>
          <w:rtl/>
        </w:rPr>
      </w:pPr>
    </w:p>
    <w:p w:rsidR="00E11FE4" w:rsidRDefault="00232C87" w:rsidP="003629D7">
      <w:pPr>
        <w:pStyle w:val="Ruller4"/>
        <w:rPr>
          <w:rtl/>
        </w:rPr>
      </w:pPr>
      <w:r>
        <w:rPr>
          <w:rFonts w:hint="cs"/>
          <w:rtl/>
        </w:rPr>
        <w:t xml:space="preserve">במהלך עיצוב הוראות הרפורמה, </w:t>
      </w:r>
      <w:r w:rsidR="003D3832">
        <w:rPr>
          <w:rFonts w:hint="cs"/>
          <w:rtl/>
        </w:rPr>
        <w:t xml:space="preserve">נדון בהרחבה על ידי </w:t>
      </w:r>
      <w:r w:rsidR="003629D7">
        <w:rPr>
          <w:rFonts w:hint="cs"/>
          <w:rtl/>
        </w:rPr>
        <w:t xml:space="preserve">הוועדה </w:t>
      </w:r>
      <w:r w:rsidR="00E11FE4">
        <w:rPr>
          <w:rFonts w:hint="cs"/>
          <w:rtl/>
        </w:rPr>
        <w:t xml:space="preserve">מקרה </w:t>
      </w:r>
      <w:r w:rsidR="003629D7">
        <w:rPr>
          <w:rFonts w:hint="cs"/>
          <w:rtl/>
        </w:rPr>
        <w:t>דוגמת</w:t>
      </w:r>
      <w:r w:rsidR="00E11FE4">
        <w:rPr>
          <w:rFonts w:hint="cs"/>
          <w:rtl/>
        </w:rPr>
        <w:t xml:space="preserve"> זה שלפנינו, ואף מקרה שבו אב ממית את בתו </w:t>
      </w:r>
      <w:r w:rsidR="00DD23B7">
        <w:rPr>
          <w:rFonts w:hint="cs"/>
          <w:rtl/>
        </w:rPr>
        <w:t>על רקע המכונה "כבוד המשפחה"</w:t>
      </w:r>
      <w:r w:rsidR="000B52A7">
        <w:rPr>
          <w:rFonts w:hint="cs"/>
          <w:rtl/>
        </w:rPr>
        <w:t xml:space="preserve"> </w:t>
      </w:r>
      <w:r w:rsidR="00E11FE4">
        <w:rPr>
          <w:rFonts w:hint="cs"/>
          <w:rtl/>
        </w:rPr>
        <w:t>כפעולה עונשית</w:t>
      </w:r>
      <w:r>
        <w:rPr>
          <w:rFonts w:hint="cs"/>
          <w:rtl/>
        </w:rPr>
        <w:t xml:space="preserve">, אך </w:t>
      </w:r>
      <w:r w:rsidR="004D367E">
        <w:rPr>
          <w:rFonts w:hint="cs"/>
          <w:rtl/>
        </w:rPr>
        <w:t>לא על מנת להשפיע על אחרים</w:t>
      </w:r>
      <w:r w:rsidR="00C933AA">
        <w:rPr>
          <w:rFonts w:hint="cs"/>
          <w:rtl/>
        </w:rPr>
        <w:t>.</w:t>
      </w:r>
      <w:r w:rsidR="00E11FE4">
        <w:rPr>
          <w:rFonts w:hint="cs"/>
          <w:rtl/>
        </w:rPr>
        <w:t xml:space="preserve"> פעם אחר פעם, הוצגה בדיוני הוועדה </w:t>
      </w:r>
      <w:r>
        <w:rPr>
          <w:rFonts w:hint="cs"/>
          <w:rtl/>
        </w:rPr>
        <w:t>עמדה</w:t>
      </w:r>
      <w:r w:rsidR="00C933AA">
        <w:rPr>
          <w:rFonts w:hint="cs"/>
          <w:rtl/>
        </w:rPr>
        <w:t xml:space="preserve"> </w:t>
      </w:r>
      <w:r>
        <w:rPr>
          <w:rFonts w:hint="cs"/>
          <w:rtl/>
        </w:rPr>
        <w:t>שלפיה</w:t>
      </w:r>
      <w:r w:rsidR="00E11FE4">
        <w:rPr>
          <w:rFonts w:hint="cs"/>
          <w:rtl/>
        </w:rPr>
        <w:t xml:space="preserve"> </w:t>
      </w:r>
      <w:r w:rsidR="00021BC0">
        <w:rPr>
          <w:rFonts w:hint="cs"/>
          <w:rtl/>
        </w:rPr>
        <w:t>בנסיבות שכאלו</w:t>
      </w:r>
      <w:r w:rsidR="00E11FE4">
        <w:rPr>
          <w:rFonts w:hint="cs"/>
          <w:rtl/>
        </w:rPr>
        <w:t xml:space="preserve"> אין כוונה להחיל את הנסיבה המחמירה:</w:t>
      </w:r>
    </w:p>
    <w:p w:rsidR="00E11FE4" w:rsidRDefault="00E11FE4" w:rsidP="00E11FE4">
      <w:pPr>
        <w:pStyle w:val="Ruller4"/>
        <w:numPr>
          <w:ilvl w:val="0"/>
          <w:numId w:val="0"/>
        </w:numPr>
        <w:rPr>
          <w:rtl/>
        </w:rPr>
      </w:pPr>
    </w:p>
    <w:p w:rsidR="00C933AA" w:rsidRDefault="00C933AA" w:rsidP="00C933AA">
      <w:pPr>
        <w:pStyle w:val="Ruller5"/>
        <w:rPr>
          <w:rtl/>
        </w:rPr>
      </w:pPr>
      <w:r>
        <w:rPr>
          <w:rFonts w:hint="cs"/>
          <w:rtl/>
        </w:rPr>
        <w:t>"</w:t>
      </w:r>
      <w:r>
        <w:rPr>
          <w:rtl/>
        </w:rPr>
        <w:t>נועה ברודסקי לוי:</w:t>
      </w:r>
      <w:r w:rsidRPr="00BA400F">
        <w:rPr>
          <w:rFonts w:hint="cs"/>
          <w:rtl/>
        </w:rPr>
        <w:t xml:space="preserve"> </w:t>
      </w:r>
      <w:r>
        <w:rPr>
          <w:rFonts w:hint="cs"/>
          <w:rtl/>
        </w:rPr>
        <w:t xml:space="preserve">אח שרוצח את אחותו כי היא בגדה </w:t>
      </w:r>
      <w:bookmarkStart w:id="6" w:name="_ETM_Q1_4654294"/>
      <w:bookmarkEnd w:id="6"/>
      <w:r>
        <w:rPr>
          <w:rFonts w:hint="cs"/>
          <w:rtl/>
        </w:rPr>
        <w:t>בבעלה.</w:t>
      </w:r>
    </w:p>
    <w:p w:rsidR="00C933AA" w:rsidRDefault="00C933AA" w:rsidP="00C933AA">
      <w:pPr>
        <w:pStyle w:val="Ruller5"/>
        <w:rPr>
          <w:rtl/>
        </w:rPr>
      </w:pPr>
      <w:bookmarkStart w:id="7" w:name="_ETM_Q1_4655935"/>
      <w:bookmarkStart w:id="8" w:name="_ETM_Q1_4657149"/>
      <w:bookmarkEnd w:id="7"/>
      <w:bookmarkEnd w:id="8"/>
      <w:r>
        <w:rPr>
          <w:rFonts w:hint="cs"/>
          <w:rtl/>
        </w:rPr>
        <w:t>[...]</w:t>
      </w:r>
    </w:p>
    <w:p w:rsidR="00C933AA" w:rsidRPr="00C933AA" w:rsidRDefault="00C933AA" w:rsidP="00432306">
      <w:pPr>
        <w:pStyle w:val="Ruller5"/>
        <w:rPr>
          <w:rtl/>
        </w:rPr>
      </w:pPr>
      <w:r>
        <w:rPr>
          <w:rtl/>
        </w:rPr>
        <w:t>לילך וגנר:</w:t>
      </w:r>
      <w:r w:rsidRPr="00440B16">
        <w:rPr>
          <w:rFonts w:hint="cs"/>
          <w:rtl/>
        </w:rPr>
        <w:t xml:space="preserve"> </w:t>
      </w:r>
      <w:r>
        <w:rPr>
          <w:rFonts w:hint="cs"/>
          <w:rtl/>
        </w:rPr>
        <w:t xml:space="preserve">כדי להעניש אותה, </w:t>
      </w:r>
      <w:r w:rsidRPr="00BA400F">
        <w:rPr>
          <w:rFonts w:hint="cs"/>
          <w:rtl/>
        </w:rPr>
        <w:t>אין די בכך. זאת אומרת, כדי להעניש אותה על זה שהיא בגדה בו או שהיא התנהגה באופן לא ראוי לדעתו, ואין בעניין הזה כפיית אורחות התנהגות או משטור של ציבור, בעיני זה לא ראוי להיכלל בנסיבה המחמירה</w:t>
      </w:r>
      <w:r>
        <w:rPr>
          <w:rFonts w:hint="cs"/>
          <w:rtl/>
        </w:rPr>
        <w:t xml:space="preserve">, [...] אנחנו רוצים לייחד את הנסיבה הזאת למקרים בהם כן מתקיימות הדרישות המצטברות של הנסיבה כפי </w:t>
      </w:r>
      <w:r w:rsidRPr="00C933AA">
        <w:rPr>
          <w:rFonts w:hint="cs"/>
          <w:rtl/>
        </w:rPr>
        <w:t>שניסחנו אותה" (</w:t>
      </w:r>
      <w:r w:rsidRPr="00C933AA">
        <w:rPr>
          <w:rtl/>
        </w:rPr>
        <w:t xml:space="preserve">פרוטוקול ישיבה 505 של ועדת החוקה, חוק ומשפט, הכנסת ה-20, </w:t>
      </w:r>
      <w:r w:rsidRPr="00C933AA">
        <w:rPr>
          <w:rFonts w:hint="cs"/>
          <w:rtl/>
        </w:rPr>
        <w:t>24</w:t>
      </w:r>
      <w:r w:rsidRPr="00C933AA">
        <w:rPr>
          <w:rtl/>
        </w:rPr>
        <w:t xml:space="preserve"> (12.12.2017) (להלן: </w:t>
      </w:r>
      <w:r w:rsidRPr="00432306">
        <w:rPr>
          <w:rFonts w:ascii="Century" w:hAnsi="Century" w:cs="Miriam"/>
          <w:b/>
          <w:spacing w:val="0"/>
          <w:szCs w:val="24"/>
          <w:rtl/>
        </w:rPr>
        <w:t>ישיבה 505</w:t>
      </w:r>
      <w:r w:rsidR="00432306">
        <w:t>(</w:t>
      </w:r>
      <w:r w:rsidRPr="00C933AA">
        <w:rPr>
          <w:rFonts w:hint="cs"/>
          <w:rtl/>
        </w:rPr>
        <w:t>).</w:t>
      </w:r>
    </w:p>
    <w:p w:rsidR="00E11FE4" w:rsidRDefault="00E11FE4" w:rsidP="00E11FE4">
      <w:pPr>
        <w:pStyle w:val="Ruller4"/>
        <w:numPr>
          <w:ilvl w:val="0"/>
          <w:numId w:val="0"/>
        </w:numPr>
        <w:rPr>
          <w:rtl/>
        </w:rPr>
      </w:pPr>
    </w:p>
    <w:p w:rsidR="00C933AA" w:rsidRDefault="00C933AA" w:rsidP="00C933AA">
      <w:pPr>
        <w:pStyle w:val="Ruller4"/>
        <w:numPr>
          <w:ilvl w:val="0"/>
          <w:numId w:val="0"/>
        </w:numPr>
        <w:rPr>
          <w:rtl/>
        </w:rPr>
      </w:pPr>
      <w:r>
        <w:rPr>
          <w:rtl/>
        </w:rPr>
        <w:tab/>
      </w:r>
      <w:r>
        <w:rPr>
          <w:rFonts w:hint="cs"/>
          <w:rtl/>
        </w:rPr>
        <w:t xml:space="preserve">ועוד, בדברי יו"ר הוועדה: </w:t>
      </w:r>
    </w:p>
    <w:p w:rsidR="00C933AA" w:rsidRDefault="00C933AA" w:rsidP="00C933AA">
      <w:pPr>
        <w:pStyle w:val="Ruller41"/>
        <w:rPr>
          <w:rtl/>
        </w:rPr>
      </w:pPr>
    </w:p>
    <w:p w:rsidR="00C933AA" w:rsidRDefault="00C933AA" w:rsidP="00C933AA">
      <w:pPr>
        <w:pStyle w:val="Ruller5"/>
        <w:rPr>
          <w:rtl/>
        </w:rPr>
      </w:pPr>
      <w:r>
        <w:rPr>
          <w:rFonts w:hint="cs"/>
          <w:rtl/>
        </w:rPr>
        <w:t xml:space="preserve">"יוצא מדבריכן שאם, כמו שאמרתי בהתחלה, אב שגילה שבתו בהריון והיא לא נשואה, לקח סכין והרג אותה </w:t>
      </w:r>
      <w:r>
        <w:rPr>
          <w:rFonts w:hint="cs"/>
          <w:rtl/>
        </w:rPr>
        <w:lastRenderedPageBreak/>
        <w:t>ואומר שזה על רקע כבוד המשפחה אבל הוא לא תכנן ולא הייתה לו שום מטרה והוא לא חשב אם זה ישפיע או לא. אדם כזה יכול להיות שהוא לא ייכנס לנסיבות המחמירות, למרות שזה על כבוד משפחה" (</w:t>
      </w:r>
      <w:r w:rsidRPr="0019003D">
        <w:rPr>
          <w:rFonts w:hint="cs"/>
          <w:rtl/>
        </w:rPr>
        <w:t>פ</w:t>
      </w:r>
      <w:r w:rsidRPr="0019003D">
        <w:rPr>
          <w:rtl/>
        </w:rPr>
        <w:t xml:space="preserve">רוטוקול ישיבה </w:t>
      </w:r>
      <w:r>
        <w:rPr>
          <w:rFonts w:hint="cs"/>
          <w:rtl/>
        </w:rPr>
        <w:t>527</w:t>
      </w:r>
      <w:r w:rsidRPr="0019003D">
        <w:rPr>
          <w:rtl/>
        </w:rPr>
        <w:t xml:space="preserve"> של ועדת החוקה, חוק ומשפט, הכנסת ה-20,</w:t>
      </w:r>
      <w:r w:rsidRPr="0019003D">
        <w:rPr>
          <w:rFonts w:hint="cs"/>
          <w:rtl/>
        </w:rPr>
        <w:t xml:space="preserve"> </w:t>
      </w:r>
      <w:r>
        <w:rPr>
          <w:rFonts w:hint="cs"/>
          <w:rtl/>
        </w:rPr>
        <w:t>11</w:t>
      </w:r>
      <w:r w:rsidRPr="0019003D">
        <w:rPr>
          <w:rFonts w:hint="cs"/>
          <w:rtl/>
        </w:rPr>
        <w:t xml:space="preserve"> (</w:t>
      </w:r>
      <w:r>
        <w:rPr>
          <w:rFonts w:hint="cs"/>
          <w:rtl/>
        </w:rPr>
        <w:t>23.1.2018</w:t>
      </w:r>
      <w:r w:rsidRPr="0019003D">
        <w:rPr>
          <w:rFonts w:hint="cs"/>
          <w:rtl/>
        </w:rPr>
        <w:t>)</w:t>
      </w:r>
      <w:r>
        <w:rPr>
          <w:rFonts w:hint="cs"/>
          <w:rtl/>
        </w:rPr>
        <w:t xml:space="preserve"> (להלן: </w:t>
      </w:r>
      <w:r w:rsidRPr="00051836">
        <w:rPr>
          <w:rFonts w:ascii="Century" w:hAnsi="Century" w:cs="Miriam" w:hint="cs"/>
          <w:b/>
          <w:spacing w:val="0"/>
          <w:szCs w:val="24"/>
          <w:rtl/>
        </w:rPr>
        <w:t>ישיבה 527</w:t>
      </w:r>
      <w:r>
        <w:rPr>
          <w:rFonts w:hint="cs"/>
          <w:rtl/>
        </w:rPr>
        <w:t xml:space="preserve">); ראו גם: שם, בעמודים 9, 12, 15-14; וכן </w:t>
      </w:r>
      <w:r w:rsidRPr="0019003D">
        <w:rPr>
          <w:rFonts w:hint="cs"/>
          <w:rtl/>
        </w:rPr>
        <w:t>פ</w:t>
      </w:r>
      <w:r w:rsidRPr="0019003D">
        <w:rPr>
          <w:rtl/>
        </w:rPr>
        <w:t xml:space="preserve">רוטוקול ישיבה </w:t>
      </w:r>
      <w:r>
        <w:rPr>
          <w:rFonts w:hint="cs"/>
          <w:rtl/>
        </w:rPr>
        <w:t>732</w:t>
      </w:r>
      <w:r w:rsidRPr="0019003D">
        <w:rPr>
          <w:rtl/>
        </w:rPr>
        <w:t xml:space="preserve"> של ועדת החוקה, חוק ומשפט, הכנסת ה-20,</w:t>
      </w:r>
      <w:r w:rsidRPr="0019003D">
        <w:rPr>
          <w:rFonts w:hint="cs"/>
          <w:rtl/>
        </w:rPr>
        <w:t xml:space="preserve"> </w:t>
      </w:r>
      <w:r>
        <w:rPr>
          <w:rFonts w:hint="cs"/>
          <w:rtl/>
        </w:rPr>
        <w:t>16</w:t>
      </w:r>
      <w:r w:rsidRPr="0019003D">
        <w:rPr>
          <w:rFonts w:hint="cs"/>
          <w:rtl/>
        </w:rPr>
        <w:t xml:space="preserve"> (</w:t>
      </w:r>
      <w:r>
        <w:rPr>
          <w:rFonts w:hint="cs"/>
          <w:rtl/>
        </w:rPr>
        <w:t>12.12.2018</w:t>
      </w:r>
      <w:r w:rsidRPr="0019003D">
        <w:rPr>
          <w:rFonts w:hint="cs"/>
          <w:rtl/>
        </w:rPr>
        <w:t>)</w:t>
      </w:r>
      <w:r>
        <w:rPr>
          <w:rFonts w:hint="cs"/>
          <w:rtl/>
        </w:rPr>
        <w:t xml:space="preserve">). </w:t>
      </w:r>
    </w:p>
    <w:p w:rsidR="00C933AA" w:rsidRDefault="00C933AA" w:rsidP="00E11FE4">
      <w:pPr>
        <w:pStyle w:val="Ruller4"/>
        <w:numPr>
          <w:ilvl w:val="0"/>
          <w:numId w:val="0"/>
        </w:numPr>
        <w:rPr>
          <w:rtl/>
        </w:rPr>
      </w:pPr>
    </w:p>
    <w:p w:rsidR="00D47371" w:rsidRDefault="00C933AA" w:rsidP="00091BFA">
      <w:pPr>
        <w:pStyle w:val="Ruller4"/>
        <w:rPr>
          <w:rtl/>
        </w:rPr>
      </w:pPr>
      <w:r>
        <w:rPr>
          <w:rFonts w:hint="cs"/>
          <w:rtl/>
        </w:rPr>
        <w:t xml:space="preserve">כפי שסקרתי בהרחבה בעניין </w:t>
      </w:r>
      <w:r w:rsidRPr="00C933AA">
        <w:rPr>
          <w:rFonts w:ascii="Century" w:hAnsi="Century" w:cs="Miriam" w:hint="cs"/>
          <w:b/>
          <w:spacing w:val="0"/>
          <w:sz w:val="22"/>
          <w:szCs w:val="24"/>
          <w:rtl/>
        </w:rPr>
        <w:t>אבו סרארי</w:t>
      </w:r>
      <w:r w:rsidR="00D47371">
        <w:rPr>
          <w:rFonts w:hint="cs"/>
          <w:rtl/>
        </w:rPr>
        <w:t xml:space="preserve"> (שם, בפסקאות 47-45) על רקע דברים אלו, עלה חשש כי היסוד הנפשי אשר הוצע מצר, יתר על המידה, את גדרי נסיבה זו לנוכח ה</w:t>
      </w:r>
      <w:r w:rsidR="008873FD">
        <w:rPr>
          <w:rFonts w:hint="cs"/>
          <w:rtl/>
        </w:rPr>
        <w:t>קושי הראייתי להוכיח את התקיימותו</w:t>
      </w:r>
      <w:r w:rsidR="00D47371">
        <w:rPr>
          <w:rFonts w:hint="cs"/>
          <w:rtl/>
        </w:rPr>
        <w:t xml:space="preserve"> (בין היתר: </w:t>
      </w:r>
      <w:r w:rsidR="00D47371" w:rsidRPr="00D47371">
        <w:rPr>
          <w:rFonts w:ascii="Century" w:hAnsi="Century" w:cs="Miriam" w:hint="cs"/>
          <w:b/>
          <w:spacing w:val="0"/>
          <w:sz w:val="22"/>
          <w:szCs w:val="24"/>
          <w:rtl/>
        </w:rPr>
        <w:t>ישיבה 527</w:t>
      </w:r>
      <w:r w:rsidR="00D47371">
        <w:rPr>
          <w:rFonts w:hint="cs"/>
          <w:rtl/>
        </w:rPr>
        <w:t xml:space="preserve">, בעמוד 19). </w:t>
      </w:r>
      <w:r>
        <w:rPr>
          <w:rFonts w:hint="cs"/>
          <w:rtl/>
        </w:rPr>
        <w:t xml:space="preserve">בשלב מסוים </w:t>
      </w:r>
      <w:r w:rsidR="00D47371">
        <w:rPr>
          <w:rFonts w:hint="cs"/>
          <w:rtl/>
        </w:rPr>
        <w:t xml:space="preserve">של דיוני הוועדה </w:t>
      </w:r>
      <w:r>
        <w:rPr>
          <w:rFonts w:hint="cs"/>
          <w:rtl/>
        </w:rPr>
        <w:t xml:space="preserve">אף עמדה על הפרק האפשרות </w:t>
      </w:r>
      <w:r w:rsidR="00D47371">
        <w:rPr>
          <w:rFonts w:hint="cs"/>
          <w:rtl/>
        </w:rPr>
        <w:t>ל</w:t>
      </w:r>
      <w:r w:rsidR="00D47371" w:rsidRPr="00D47371">
        <w:rPr>
          <w:sz w:val="22"/>
          <w:rtl/>
        </w:rPr>
        <w:t>החליף את המילה "במטרה" במילים "שיש בו כדי</w:t>
      </w:r>
      <w:r w:rsidR="00D47371">
        <w:rPr>
          <w:rFonts w:hint="cs"/>
          <w:rtl/>
        </w:rPr>
        <w:t>"</w:t>
      </w:r>
      <w:r>
        <w:rPr>
          <w:rFonts w:hint="cs"/>
          <w:rtl/>
        </w:rPr>
        <w:t xml:space="preserve">. </w:t>
      </w:r>
      <w:r w:rsidR="00D47371">
        <w:rPr>
          <w:rFonts w:hint="cs"/>
          <w:rtl/>
        </w:rPr>
        <w:t xml:space="preserve">לבסוף, המחוקק </w:t>
      </w:r>
      <w:r w:rsidR="00E0035D">
        <w:rPr>
          <w:rFonts w:hint="cs"/>
          <w:rtl/>
        </w:rPr>
        <w:t xml:space="preserve">הכריע </w:t>
      </w:r>
      <w:r w:rsidR="00D47371">
        <w:rPr>
          <w:rFonts w:hint="cs"/>
          <w:rtl/>
        </w:rPr>
        <w:t>להותיר את נוסח הסעיף כפי שהוצע</w:t>
      </w:r>
      <w:r w:rsidR="002609A4">
        <w:rPr>
          <w:rFonts w:hint="cs"/>
          <w:rtl/>
        </w:rPr>
        <w:t xml:space="preserve">, מתוך הבנה כי: </w:t>
      </w:r>
      <w:r w:rsidR="00D47371">
        <w:rPr>
          <w:rtl/>
        </w:rPr>
        <w:t>"</w:t>
      </w:r>
      <w:r w:rsidR="00D47371" w:rsidRPr="002609A4">
        <w:rPr>
          <w:rtl/>
        </w:rPr>
        <w:t xml:space="preserve">אם הסעיף נשאר במטרה להטיל מרות, זה בסדר שלא נגיע איתו למקומות שלא התכוונו אליהם, אבל נשארה בעיה שקשה להוכיח את המטרה. לעומת זאת אם נשנה את המילה </w:t>
      </w:r>
      <w:r w:rsidR="00091BFA">
        <w:rPr>
          <w:rFonts w:hint="cs"/>
          <w:rtl/>
        </w:rPr>
        <w:t>'</w:t>
      </w:r>
      <w:r w:rsidR="00D47371" w:rsidRPr="002609A4">
        <w:rPr>
          <w:rtl/>
        </w:rPr>
        <w:t>במטרה</w:t>
      </w:r>
      <w:r w:rsidR="00091BFA">
        <w:rPr>
          <w:rFonts w:hint="cs"/>
          <w:rtl/>
        </w:rPr>
        <w:t>'</w:t>
      </w:r>
      <w:r w:rsidR="00D47371" w:rsidRPr="002609A4">
        <w:rPr>
          <w:rtl/>
        </w:rPr>
        <w:t xml:space="preserve"> ונשים משהו שיותר קל להוכיח, </w:t>
      </w:r>
      <w:r w:rsidR="00091BFA">
        <w:rPr>
          <w:rFonts w:hint="cs"/>
          <w:rtl/>
        </w:rPr>
        <w:t>'</w:t>
      </w:r>
      <w:r w:rsidR="00D47371" w:rsidRPr="002609A4">
        <w:rPr>
          <w:rtl/>
        </w:rPr>
        <w:t>שיש בו כדי</w:t>
      </w:r>
      <w:r w:rsidR="00091BFA">
        <w:rPr>
          <w:rFonts w:hint="cs"/>
          <w:rtl/>
        </w:rPr>
        <w:t>'</w:t>
      </w:r>
      <w:r w:rsidR="00D47371" w:rsidRPr="002609A4">
        <w:rPr>
          <w:rtl/>
        </w:rPr>
        <w:t xml:space="preserve">, אז יהיה לנו יותר קל להוכיח, אבל אנחנו </w:t>
      </w:r>
      <w:r w:rsidR="00694CB0">
        <w:rPr>
          <w:rtl/>
        </w:rPr>
        <w:t>יכולים להפליג למחוזות שלא רצינו</w:t>
      </w:r>
      <w:r w:rsidR="00D47371" w:rsidRPr="002609A4">
        <w:rPr>
          <w:rtl/>
        </w:rPr>
        <w:t xml:space="preserve"> </w:t>
      </w:r>
      <w:r w:rsidR="002609A4" w:rsidRPr="002609A4">
        <w:rPr>
          <w:rFonts w:hint="cs"/>
          <w:rtl/>
        </w:rPr>
        <w:t xml:space="preserve">[...] </w:t>
      </w:r>
      <w:r w:rsidR="00D47371" w:rsidRPr="002609A4">
        <w:rPr>
          <w:rtl/>
        </w:rPr>
        <w:t>נראה לי שנישאר בנוסח שזה כתוב</w:t>
      </w:r>
      <w:r w:rsidR="002609A4">
        <w:rPr>
          <w:rFonts w:hint="cs"/>
          <w:rtl/>
        </w:rPr>
        <w:t xml:space="preserve">" (דברי יו"ר הוועדה, </w:t>
      </w:r>
      <w:r w:rsidR="002609A4">
        <w:rPr>
          <w:rtl/>
        </w:rPr>
        <w:t xml:space="preserve">פרוטוקול ישיבה 544 של ועדת החוקה, חוק ומשפט, הכנסת ה-20, </w:t>
      </w:r>
      <w:r w:rsidR="002609A4">
        <w:rPr>
          <w:rFonts w:hint="cs"/>
          <w:rtl/>
        </w:rPr>
        <w:t xml:space="preserve">22 (5.2.2018)). </w:t>
      </w:r>
    </w:p>
    <w:p w:rsidR="00D47371" w:rsidRDefault="00D47371" w:rsidP="00D47371">
      <w:pPr>
        <w:pStyle w:val="Ruller41"/>
        <w:rPr>
          <w:rtl/>
        </w:rPr>
      </w:pPr>
    </w:p>
    <w:p w:rsidR="008A76DC" w:rsidRDefault="002609A4" w:rsidP="002C3E8B">
      <w:pPr>
        <w:pStyle w:val="Ruller4"/>
      </w:pPr>
      <w:r>
        <w:rPr>
          <w:rFonts w:hint="cs"/>
          <w:rtl/>
        </w:rPr>
        <w:t xml:space="preserve">במקרה שלפנינו, </w:t>
      </w:r>
      <w:r w:rsidR="00E11FE4">
        <w:rPr>
          <w:rFonts w:hint="cs"/>
          <w:rtl/>
        </w:rPr>
        <w:t xml:space="preserve">המנוחה הייתה בתו היחידה של המערער. אין כל טענה, לא כל שכן קביעה, כי </w:t>
      </w:r>
      <w:r w:rsidR="003629D7">
        <w:rPr>
          <w:rFonts w:hint="cs"/>
          <w:rtl/>
        </w:rPr>
        <w:t xml:space="preserve">המערער </w:t>
      </w:r>
      <w:r w:rsidR="00E11FE4" w:rsidRPr="002609A4">
        <w:rPr>
          <w:rFonts w:hint="cs"/>
          <w:rtl/>
        </w:rPr>
        <w:t xml:space="preserve">רצח אותה על מנת </w:t>
      </w:r>
      <w:r w:rsidRPr="002609A4">
        <w:rPr>
          <w:rtl/>
        </w:rPr>
        <w:t xml:space="preserve">להטיל מרות או מורא ולכפות אורחות התנהגות על </w:t>
      </w:r>
      <w:r>
        <w:rPr>
          <w:rFonts w:hint="cs"/>
          <w:rtl/>
        </w:rPr>
        <w:t>"</w:t>
      </w:r>
      <w:r w:rsidRPr="002609A4">
        <w:rPr>
          <w:rtl/>
        </w:rPr>
        <w:t>ציבור</w:t>
      </w:r>
      <w:r>
        <w:rPr>
          <w:rFonts w:hint="cs"/>
          <w:rtl/>
        </w:rPr>
        <w:t>"</w:t>
      </w:r>
      <w:r w:rsidRPr="002609A4">
        <w:rPr>
          <w:rFonts w:hint="cs"/>
          <w:rtl/>
        </w:rPr>
        <w:t>.</w:t>
      </w:r>
      <w:r>
        <w:rPr>
          <w:rFonts w:hint="cs"/>
          <w:rtl/>
        </w:rPr>
        <w:t xml:space="preserve"> </w:t>
      </w:r>
      <w:r w:rsidR="00DD23B7">
        <w:rPr>
          <w:rFonts w:hint="cs"/>
          <w:rtl/>
        </w:rPr>
        <w:t xml:space="preserve">אין </w:t>
      </w:r>
      <w:r>
        <w:rPr>
          <w:rFonts w:hint="cs"/>
          <w:rtl/>
        </w:rPr>
        <w:t>בכך כדי להמעיט באופן כלשהו מ</w:t>
      </w:r>
      <w:r w:rsidR="00DD23B7">
        <w:rPr>
          <w:rFonts w:hint="cs"/>
          <w:rtl/>
        </w:rPr>
        <w:t xml:space="preserve">חומרת מעשיו, </w:t>
      </w:r>
      <w:r w:rsidR="002C3E8B">
        <w:rPr>
          <w:rFonts w:hint="cs"/>
          <w:rtl/>
        </w:rPr>
        <w:t>אלא</w:t>
      </w:r>
      <w:r w:rsidR="00DD23B7">
        <w:rPr>
          <w:rFonts w:hint="cs"/>
          <w:rtl/>
        </w:rPr>
        <w:t xml:space="preserve"> </w:t>
      </w:r>
      <w:r w:rsidR="002C3E8B">
        <w:rPr>
          <w:rFonts w:hint="cs"/>
          <w:rtl/>
        </w:rPr>
        <w:t>ש</w:t>
      </w:r>
      <w:r>
        <w:rPr>
          <w:rFonts w:hint="cs"/>
          <w:rtl/>
        </w:rPr>
        <w:t xml:space="preserve">על פי הכרעת המחוקק </w:t>
      </w:r>
      <w:r>
        <w:rPr>
          <w:rtl/>
        </w:rPr>
        <w:t>–</w:t>
      </w:r>
      <w:r>
        <w:rPr>
          <w:rFonts w:hint="cs"/>
          <w:rtl/>
        </w:rPr>
        <w:t xml:space="preserve"> אין הם נכללים בנסיבה מחמירה זו. כפי שארחיב כעת, </w:t>
      </w:r>
      <w:r w:rsidR="00232C87">
        <w:rPr>
          <w:rFonts w:hint="cs"/>
          <w:rtl/>
        </w:rPr>
        <w:t>אין לכך משמעות על תוצאת הערעור,</w:t>
      </w:r>
      <w:r>
        <w:rPr>
          <w:rFonts w:hint="cs"/>
          <w:rtl/>
        </w:rPr>
        <w:t xml:space="preserve"> מאחר </w:t>
      </w:r>
      <w:r w:rsidR="00232C87">
        <w:rPr>
          <w:rFonts w:hint="cs"/>
          <w:rtl/>
        </w:rPr>
        <w:t>ש</w:t>
      </w:r>
      <w:r>
        <w:rPr>
          <w:rFonts w:hint="cs"/>
          <w:rtl/>
        </w:rPr>
        <w:t xml:space="preserve">מתקיימת בבירור הנסיבה המחמירה הקבועה בסעיף </w:t>
      </w:r>
      <w:r w:rsidR="008A76DC">
        <w:rPr>
          <w:rFonts w:hint="cs"/>
          <w:rtl/>
        </w:rPr>
        <w:t>301א(א)(8)</w:t>
      </w:r>
      <w:r>
        <w:rPr>
          <w:rFonts w:hint="cs"/>
          <w:rtl/>
        </w:rPr>
        <w:t xml:space="preserve"> לחוק.</w:t>
      </w:r>
    </w:p>
    <w:p w:rsidR="00F74CD0" w:rsidRDefault="00F74CD0" w:rsidP="00195937">
      <w:pPr>
        <w:pStyle w:val="Ruller4"/>
        <w:numPr>
          <w:ilvl w:val="0"/>
          <w:numId w:val="0"/>
        </w:numPr>
        <w:rPr>
          <w:rFonts w:ascii="Century" w:hAnsi="Century" w:cs="Miriam"/>
          <w:b/>
          <w:spacing w:val="0"/>
          <w:sz w:val="22"/>
          <w:szCs w:val="24"/>
          <w:rtl/>
        </w:rPr>
      </w:pPr>
    </w:p>
    <w:p w:rsidR="002609A4" w:rsidRDefault="008A76DC" w:rsidP="00195937">
      <w:pPr>
        <w:pStyle w:val="Ruller4"/>
        <w:numPr>
          <w:ilvl w:val="0"/>
          <w:numId w:val="0"/>
        </w:numPr>
        <w:rPr>
          <w:rFonts w:ascii="Century" w:hAnsi="Century" w:cs="Miriam"/>
          <w:b/>
          <w:spacing w:val="0"/>
          <w:sz w:val="22"/>
          <w:szCs w:val="24"/>
          <w:rtl/>
        </w:rPr>
      </w:pPr>
      <w:r w:rsidRPr="008A76DC">
        <w:rPr>
          <w:rFonts w:ascii="Century" w:hAnsi="Century" w:cs="Miriam" w:hint="cs"/>
          <w:b/>
          <w:spacing w:val="0"/>
          <w:sz w:val="22"/>
          <w:szCs w:val="24"/>
          <w:rtl/>
        </w:rPr>
        <w:t xml:space="preserve">נסיבה מחמירה 8 </w:t>
      </w:r>
      <w:r w:rsidRPr="008A76DC">
        <w:rPr>
          <w:rFonts w:ascii="Century" w:hAnsi="Century" w:cs="Miriam"/>
          <w:b/>
          <w:spacing w:val="0"/>
          <w:sz w:val="22"/>
          <w:szCs w:val="24"/>
          <w:rtl/>
        </w:rPr>
        <w:t>–</w:t>
      </w:r>
      <w:r w:rsidRPr="008A76DC">
        <w:rPr>
          <w:rFonts w:ascii="Century" w:hAnsi="Century" w:cs="Miriam" w:hint="cs"/>
          <w:b/>
          <w:spacing w:val="0"/>
          <w:sz w:val="22"/>
          <w:szCs w:val="24"/>
          <w:rtl/>
        </w:rPr>
        <w:t xml:space="preserve"> "</w:t>
      </w:r>
      <w:r w:rsidRPr="008A76DC">
        <w:rPr>
          <w:rFonts w:ascii="Century" w:hAnsi="Century" w:cs="Miriam"/>
          <w:b/>
          <w:spacing w:val="0"/>
          <w:sz w:val="22"/>
          <w:szCs w:val="24"/>
          <w:rtl/>
        </w:rPr>
        <w:t xml:space="preserve">הקורבן הוא חסר ישע, קטין שטרם מלאו לו 14 שנים או </w:t>
      </w:r>
      <w:r w:rsidRPr="003629D7">
        <w:rPr>
          <w:rFonts w:ascii="Century" w:hAnsi="Century" w:cs="Miriam"/>
          <w:b/>
          <w:spacing w:val="0"/>
          <w:sz w:val="22"/>
          <w:szCs w:val="24"/>
          <w:u w:val="single"/>
          <w:rtl/>
        </w:rPr>
        <w:t>קטין שעובר העבירה אחראי עליו</w:t>
      </w:r>
      <w:r w:rsidRPr="008A76DC">
        <w:rPr>
          <w:rFonts w:ascii="Century" w:hAnsi="Century" w:cs="Miriam" w:hint="cs"/>
          <w:b/>
          <w:spacing w:val="0"/>
          <w:sz w:val="22"/>
          <w:szCs w:val="24"/>
          <w:rtl/>
        </w:rPr>
        <w:t>"</w:t>
      </w:r>
    </w:p>
    <w:p w:rsidR="00731BDD" w:rsidRDefault="00731BDD" w:rsidP="00731BDD">
      <w:pPr>
        <w:pStyle w:val="Ruller4"/>
        <w:numPr>
          <w:ilvl w:val="0"/>
          <w:numId w:val="0"/>
        </w:numPr>
      </w:pPr>
    </w:p>
    <w:p w:rsidR="008A76DC" w:rsidRDefault="005C52EA" w:rsidP="00731BDD">
      <w:pPr>
        <w:pStyle w:val="Ruller4"/>
        <w:rPr>
          <w:rtl/>
        </w:rPr>
      </w:pPr>
      <w:r>
        <w:rPr>
          <w:rFonts w:hint="cs"/>
          <w:rtl/>
        </w:rPr>
        <w:t xml:space="preserve">נסיבה מחמירה זו מגלמת את החומרה המיוחדת בכך שלצד היותו של הקרבן "חלש", ישנה גם הפרת אמון ומעילה בתפקיד מצד הרוצח, שאמור להיות אחראי על רווחתו של הקרבן ולדאוג </w:t>
      </w:r>
      <w:r w:rsidRPr="005C52EA">
        <w:rPr>
          <w:rFonts w:hint="cs"/>
          <w:rtl/>
        </w:rPr>
        <w:t>לצרכיו (</w:t>
      </w:r>
      <w:r w:rsidRPr="005C52EA">
        <w:rPr>
          <w:rtl/>
        </w:rPr>
        <w:t>דברי ההסבר להצעת חוק העונשין (תיקון מס' 124) (עבירות המתה), התשע"ו-2015, ה"ח 166</w:t>
      </w:r>
      <w:r>
        <w:rPr>
          <w:rFonts w:hint="cs"/>
          <w:rtl/>
        </w:rPr>
        <w:t xml:space="preserve">, 172; וראו גם: </w:t>
      </w:r>
      <w:r>
        <w:rPr>
          <w:rFonts w:ascii="FrankRuehl" w:hAnsi="FrankRuehl" w:hint="cs"/>
          <w:color w:val="000000"/>
          <w:sz w:val="28"/>
          <w:rtl/>
        </w:rPr>
        <w:t>מ</w:t>
      </w:r>
      <w:r>
        <w:rPr>
          <w:rFonts w:ascii="FrankRuehl" w:hAnsi="FrankRuehl"/>
          <w:color w:val="000000"/>
          <w:sz w:val="28"/>
          <w:rtl/>
        </w:rPr>
        <w:t xml:space="preserve">רדכי קרמניצר </w:t>
      </w:r>
      <w:r w:rsidRPr="005C52EA">
        <w:rPr>
          <w:rtl/>
        </w:rPr>
        <w:t xml:space="preserve">וחאלד גנאים </w:t>
      </w:r>
      <w:r w:rsidRPr="00731BDD">
        <w:rPr>
          <w:rFonts w:ascii="Century" w:hAnsi="Century" w:cs="Miriam"/>
          <w:b/>
          <w:spacing w:val="0"/>
          <w:sz w:val="22"/>
          <w:szCs w:val="24"/>
          <w:rtl/>
        </w:rPr>
        <w:t>הרפורמה בעבירות ההמתה (2019</w:t>
      </w:r>
      <w:r w:rsidR="00731BDD" w:rsidRPr="00731BDD">
        <w:rPr>
          <w:rFonts w:ascii="Century" w:hAnsi="Century" w:cs="Miriam" w:hint="cs"/>
          <w:b/>
          <w:spacing w:val="0"/>
          <w:sz w:val="22"/>
          <w:szCs w:val="24"/>
          <w:rtl/>
        </w:rPr>
        <w:t xml:space="preserve">) </w:t>
      </w:r>
      <w:r w:rsidRPr="00731BDD">
        <w:rPr>
          <w:rFonts w:ascii="Century" w:hAnsi="Century" w:cs="Miriam"/>
          <w:b/>
          <w:spacing w:val="0"/>
          <w:sz w:val="22"/>
          <w:szCs w:val="24"/>
          <w:rtl/>
        </w:rPr>
        <w:t>לאור עקרונות היסוד של המשפט ומחקר היסטורי והשוואתי</w:t>
      </w:r>
      <w:r w:rsidRPr="00731BDD">
        <w:rPr>
          <w:rFonts w:hint="cs"/>
          <w:rtl/>
        </w:rPr>
        <w:t xml:space="preserve"> </w:t>
      </w:r>
      <w:r w:rsidR="00731BDD">
        <w:rPr>
          <w:rFonts w:hint="cs"/>
          <w:rtl/>
        </w:rPr>
        <w:t>305</w:t>
      </w:r>
      <w:r w:rsidRPr="005C52EA">
        <w:rPr>
          <w:rtl/>
        </w:rPr>
        <w:t> </w:t>
      </w:r>
      <w:r>
        <w:rPr>
          <w:rFonts w:hint="cs"/>
          <w:rtl/>
        </w:rPr>
        <w:t>(2020)</w:t>
      </w:r>
      <w:r w:rsidR="00731BDD">
        <w:rPr>
          <w:rFonts w:hint="cs"/>
          <w:rtl/>
        </w:rPr>
        <w:t xml:space="preserve">). </w:t>
      </w:r>
    </w:p>
    <w:p w:rsidR="00731BDD" w:rsidRDefault="00731BDD" w:rsidP="00731BDD">
      <w:pPr>
        <w:pStyle w:val="Ruller41"/>
        <w:rPr>
          <w:rtl/>
        </w:rPr>
      </w:pPr>
    </w:p>
    <w:p w:rsidR="00731BDD" w:rsidRPr="003A46B2" w:rsidRDefault="00731BDD" w:rsidP="00423D5D">
      <w:pPr>
        <w:pStyle w:val="Ruller4"/>
        <w:rPr>
          <w:rtl/>
        </w:rPr>
      </w:pPr>
      <w:r w:rsidRPr="00782823">
        <w:rPr>
          <w:rFonts w:hint="cs"/>
          <w:rtl/>
        </w:rPr>
        <w:t xml:space="preserve">החלופה הרלוונטית </w:t>
      </w:r>
      <w:r w:rsidR="00423D5D">
        <w:rPr>
          <w:rFonts w:hint="cs"/>
          <w:rtl/>
        </w:rPr>
        <w:t xml:space="preserve">במקרה דנן </w:t>
      </w:r>
      <w:r w:rsidRPr="00782823">
        <w:rPr>
          <w:rFonts w:hint="cs"/>
          <w:rtl/>
        </w:rPr>
        <w:t xml:space="preserve">היא "קטין שעובר העבירה אחראי עליו". כקבוע </w:t>
      </w:r>
      <w:r w:rsidR="00782823" w:rsidRPr="00782823">
        <w:rPr>
          <w:rFonts w:hint="cs"/>
          <w:rtl/>
        </w:rPr>
        <w:t>בסעיף, לפרשנות המונח "</w:t>
      </w:r>
      <w:r w:rsidR="00782823" w:rsidRPr="00DF42E7">
        <w:rPr>
          <w:rFonts w:ascii="Century" w:hAnsi="Century" w:cs="Miriam"/>
          <w:b/>
          <w:spacing w:val="0"/>
          <w:sz w:val="22"/>
          <w:szCs w:val="24"/>
          <w:rtl/>
        </w:rPr>
        <w:t>אחראי</w:t>
      </w:r>
      <w:r w:rsidR="00782823" w:rsidRPr="00782823">
        <w:rPr>
          <w:rtl/>
        </w:rPr>
        <w:t xml:space="preserve">" – </w:t>
      </w:r>
      <w:r w:rsidR="00782823" w:rsidRPr="00782823">
        <w:rPr>
          <w:rFonts w:hint="cs"/>
          <w:rtl/>
        </w:rPr>
        <w:t>יש לפנות להגדרת הביטוי "</w:t>
      </w:r>
      <w:r w:rsidR="00782823" w:rsidRPr="00DF42E7">
        <w:rPr>
          <w:rFonts w:ascii="Century" w:hAnsi="Century" w:cs="Miriam"/>
          <w:b/>
          <w:spacing w:val="0"/>
          <w:sz w:val="22"/>
          <w:szCs w:val="24"/>
          <w:rtl/>
        </w:rPr>
        <w:t>אחראי על קטין או חסר ישע</w:t>
      </w:r>
      <w:r w:rsidR="00782823" w:rsidRPr="00782823">
        <w:rPr>
          <w:rtl/>
        </w:rPr>
        <w:t xml:space="preserve">" </w:t>
      </w:r>
      <w:r w:rsidR="00782823" w:rsidRPr="00782823">
        <w:rPr>
          <w:rFonts w:hint="cs"/>
          <w:rtl/>
        </w:rPr>
        <w:t>הקבועה בסעיף</w:t>
      </w:r>
      <w:r w:rsidR="00782823">
        <w:rPr>
          <w:rFonts w:hint="cs"/>
          <w:rtl/>
        </w:rPr>
        <w:t xml:space="preserve"> 368א לחוק</w:t>
      </w:r>
      <w:r w:rsidR="00A55416">
        <w:rPr>
          <w:rFonts w:hint="cs"/>
          <w:rtl/>
        </w:rPr>
        <w:t xml:space="preserve">. מאחר </w:t>
      </w:r>
      <w:r w:rsidR="00A55416" w:rsidRPr="003A46B2">
        <w:rPr>
          <w:rFonts w:hint="cs"/>
          <w:rtl/>
        </w:rPr>
        <w:t>שהמערער הוא אביה של המנוחה, חלה, לכל הפחות, החלופה הקבועה בסעיף קטן (1): "</w:t>
      </w:r>
      <w:r w:rsidRPr="003A46B2">
        <w:rPr>
          <w:rtl/>
        </w:rPr>
        <w:t>הורה או מי שעליו האחריות לצרכי מחייתו, לבריאותו, לחינוכו או לשלומו של קטין או של חסר ישע - מכוח דין, החלטה שיפוטית, חוזה מפורש או מכללא, או מי שעליו האחריות כאמור לקטין או לחסר ישע מחמת מעשה כשר או אסור שלו</w:t>
      </w:r>
      <w:r w:rsidR="00A55416" w:rsidRPr="003A46B2">
        <w:rPr>
          <w:rFonts w:hint="cs"/>
          <w:rtl/>
        </w:rPr>
        <w:t>"</w:t>
      </w:r>
      <w:r w:rsidR="003A46B2">
        <w:rPr>
          <w:rFonts w:hint="cs"/>
          <w:rtl/>
        </w:rPr>
        <w:t>.</w:t>
      </w:r>
    </w:p>
    <w:p w:rsidR="00731BDD" w:rsidRDefault="00731BDD" w:rsidP="00731BDD">
      <w:pPr>
        <w:pStyle w:val="Ruller41"/>
        <w:rPr>
          <w:rtl/>
        </w:rPr>
      </w:pPr>
    </w:p>
    <w:p w:rsidR="00A55416" w:rsidRPr="00731BDD" w:rsidRDefault="00423D5D" w:rsidP="005A6B4F">
      <w:pPr>
        <w:pStyle w:val="Ruller4"/>
      </w:pPr>
      <w:r>
        <w:rPr>
          <w:rFonts w:hint="cs"/>
          <w:rtl/>
        </w:rPr>
        <w:t xml:space="preserve">הנה כי כן, </w:t>
      </w:r>
      <w:r w:rsidR="00A55416">
        <w:rPr>
          <w:rFonts w:hint="cs"/>
          <w:rtl/>
        </w:rPr>
        <w:t xml:space="preserve">נסיבה מחמירה זו מתקיימת בבירור. המשמעות היא </w:t>
      </w:r>
      <w:r w:rsidR="005A6B4F">
        <w:rPr>
          <w:rFonts w:hint="cs"/>
          <w:rtl/>
        </w:rPr>
        <w:t xml:space="preserve">שלו הרפורמה הייתה חלה </w:t>
      </w:r>
      <w:r w:rsidR="00A55416">
        <w:rPr>
          <w:rFonts w:hint="cs"/>
          <w:rtl/>
        </w:rPr>
        <w:t>בעניינו של המערער, הוא היה מ</w:t>
      </w:r>
      <w:r w:rsidR="003A46B2">
        <w:rPr>
          <w:rFonts w:hint="cs"/>
          <w:rtl/>
        </w:rPr>
        <w:t>ורשע בעבירת רצח בנסיבות מחמירות</w:t>
      </w:r>
      <w:r w:rsidR="00A55416">
        <w:rPr>
          <w:rFonts w:hint="cs"/>
          <w:rtl/>
        </w:rPr>
        <w:t xml:space="preserve"> ועונשו היה עונש מאסר עולם חובה. משכך, ה</w:t>
      </w:r>
      <w:r w:rsidR="005A6B4F">
        <w:rPr>
          <w:rFonts w:hint="cs"/>
          <w:rtl/>
        </w:rPr>
        <w:t>יא אינה מהווה דין מקל עמו, ויש להרשיעו לפי הדין הקודם</w:t>
      </w:r>
      <w:r w:rsidR="00A55416">
        <w:rPr>
          <w:rFonts w:hint="cs"/>
          <w:rtl/>
        </w:rPr>
        <w:t xml:space="preserve">. </w:t>
      </w:r>
    </w:p>
    <w:p w:rsidR="00B71771" w:rsidRDefault="00B71771" w:rsidP="007C4D2E">
      <w:pPr>
        <w:pStyle w:val="Ruller41"/>
        <w:rPr>
          <w:rFonts w:ascii="Century" w:hAnsi="Century" w:cs="Miriam"/>
          <w:b/>
          <w:spacing w:val="0"/>
          <w:szCs w:val="24"/>
          <w:rtl/>
        </w:rPr>
      </w:pPr>
    </w:p>
    <w:p w:rsidR="007C4D2E" w:rsidRPr="00A9454A" w:rsidRDefault="007C4D2E" w:rsidP="007C4D2E">
      <w:pPr>
        <w:pStyle w:val="Ruller41"/>
        <w:rPr>
          <w:rFonts w:ascii="Century" w:hAnsi="Century" w:cs="Miriam"/>
          <w:b/>
          <w:spacing w:val="0"/>
          <w:szCs w:val="24"/>
          <w:rtl/>
        </w:rPr>
      </w:pPr>
      <w:r w:rsidRPr="00A9454A">
        <w:rPr>
          <w:rFonts w:ascii="Century" w:hAnsi="Century" w:cs="Miriam" w:hint="cs"/>
          <w:b/>
          <w:spacing w:val="0"/>
          <w:szCs w:val="24"/>
          <w:rtl/>
        </w:rPr>
        <w:t>סוף דבר</w:t>
      </w:r>
    </w:p>
    <w:p w:rsidR="00284814" w:rsidRDefault="00284814" w:rsidP="00284814">
      <w:pPr>
        <w:pStyle w:val="Ruller4"/>
        <w:numPr>
          <w:ilvl w:val="0"/>
          <w:numId w:val="0"/>
        </w:numPr>
      </w:pPr>
    </w:p>
    <w:p w:rsidR="0006432B" w:rsidRDefault="0006432B" w:rsidP="005A6B4F">
      <w:pPr>
        <w:pStyle w:val="Ruller4"/>
      </w:pPr>
      <w:r w:rsidRPr="0006432B">
        <w:rPr>
          <w:rFonts w:ascii="Century" w:hAnsi="Century" w:cs="Miriam" w:hint="cs"/>
          <w:b/>
          <w:spacing w:val="0"/>
          <w:sz w:val="22"/>
          <w:szCs w:val="24"/>
          <w:rtl/>
        </w:rPr>
        <w:t>בנימה אישית</w:t>
      </w:r>
      <w:r>
        <w:rPr>
          <w:rFonts w:hint="cs"/>
          <w:rtl/>
        </w:rPr>
        <w:t xml:space="preserve">: </w:t>
      </w:r>
      <w:r w:rsidR="00C35D56">
        <w:rPr>
          <w:rFonts w:hint="cs"/>
          <w:rtl/>
        </w:rPr>
        <w:t xml:space="preserve">ממקום מסתור למקום מסתור ברחה </w:t>
      </w:r>
      <w:r w:rsidR="00423D5D">
        <w:rPr>
          <w:rFonts w:hint="cs"/>
          <w:rtl/>
        </w:rPr>
        <w:t xml:space="preserve">המנוחה </w:t>
      </w:r>
      <w:r w:rsidR="00C35D56">
        <w:rPr>
          <w:rFonts w:hint="cs"/>
          <w:rtl/>
        </w:rPr>
        <w:t>בניסיו</w:t>
      </w:r>
      <w:r w:rsidR="00284814">
        <w:rPr>
          <w:rFonts w:hint="cs"/>
          <w:rtl/>
        </w:rPr>
        <w:t>ן להימלט מבני משפחתה, ללא הו</w:t>
      </w:r>
      <w:r w:rsidR="00AB79A0">
        <w:rPr>
          <w:rFonts w:hint="cs"/>
          <w:rtl/>
        </w:rPr>
        <w:t>ע</w:t>
      </w:r>
      <w:r w:rsidR="00284814">
        <w:rPr>
          <w:rFonts w:hint="cs"/>
          <w:rtl/>
        </w:rPr>
        <w:t>יל.</w:t>
      </w:r>
      <w:r w:rsidR="00C35D56">
        <w:rPr>
          <w:rFonts w:hint="cs"/>
          <w:rtl/>
        </w:rPr>
        <w:t xml:space="preserve"> </w:t>
      </w:r>
      <w:r w:rsidR="005A6B4F">
        <w:rPr>
          <w:rFonts w:hint="cs"/>
          <w:rtl/>
        </w:rPr>
        <w:t>בבית הוריה</w:t>
      </w:r>
      <w:r w:rsidR="00C35D56">
        <w:rPr>
          <w:rFonts w:hint="cs"/>
          <w:rtl/>
        </w:rPr>
        <w:t>, המ</w:t>
      </w:r>
      <w:r w:rsidR="00E257C7">
        <w:rPr>
          <w:rFonts w:hint="cs"/>
          <w:rtl/>
        </w:rPr>
        <w:t xml:space="preserve">קום שאמור להיות הבטוח מכל עבורה </w:t>
      </w:r>
      <w:r w:rsidR="00E257C7">
        <w:rPr>
          <w:rtl/>
        </w:rPr>
        <w:t>–</w:t>
      </w:r>
      <w:r w:rsidR="00E257C7">
        <w:rPr>
          <w:rFonts w:hint="cs"/>
          <w:rtl/>
        </w:rPr>
        <w:t xml:space="preserve"> </w:t>
      </w:r>
      <w:r w:rsidR="00423D5D">
        <w:rPr>
          <w:rFonts w:hint="cs"/>
          <w:rtl/>
        </w:rPr>
        <w:t>נרצחה. חומר הראיות מבסס</w:t>
      </w:r>
      <w:r w:rsidR="00E257C7">
        <w:rPr>
          <w:rFonts w:hint="cs"/>
          <w:rtl/>
        </w:rPr>
        <w:t xml:space="preserve"> כנדרש כי מי שרצח אותה הוא </w:t>
      </w:r>
      <w:r w:rsidR="005A6B4F">
        <w:rPr>
          <w:rFonts w:hint="cs"/>
          <w:rtl/>
        </w:rPr>
        <w:t>לא אחר מ</w:t>
      </w:r>
      <w:r w:rsidR="00E257C7">
        <w:rPr>
          <w:rFonts w:hint="cs"/>
          <w:rtl/>
        </w:rPr>
        <w:t>אביה</w:t>
      </w:r>
      <w:r w:rsidR="005A6B4F">
        <w:rPr>
          <w:rFonts w:hint="cs"/>
          <w:rtl/>
        </w:rPr>
        <w:t xml:space="preserve"> מולידה</w:t>
      </w:r>
      <w:r w:rsidR="00E257C7">
        <w:rPr>
          <w:rFonts w:hint="cs"/>
          <w:rtl/>
        </w:rPr>
        <w:t>, המערער,</w:t>
      </w:r>
      <w:r w:rsidR="0010729A">
        <w:rPr>
          <w:rFonts w:hint="cs"/>
          <w:rtl/>
        </w:rPr>
        <w:t xml:space="preserve"> </w:t>
      </w:r>
      <w:r w:rsidR="00E257C7">
        <w:rPr>
          <w:rFonts w:hint="cs"/>
          <w:rtl/>
        </w:rPr>
        <w:t xml:space="preserve">אשר </w:t>
      </w:r>
      <w:r w:rsidR="0010729A">
        <w:rPr>
          <w:rFonts w:hint="cs"/>
          <w:rtl/>
        </w:rPr>
        <w:t xml:space="preserve">רדף אותה, נהג באלימות כלפיה ואיים עליה. </w:t>
      </w:r>
    </w:p>
    <w:p w:rsidR="0006432B" w:rsidRDefault="0006432B" w:rsidP="0006432B">
      <w:pPr>
        <w:pStyle w:val="Ruller4"/>
        <w:numPr>
          <w:ilvl w:val="0"/>
          <w:numId w:val="0"/>
        </w:numPr>
        <w:rPr>
          <w:rtl/>
        </w:rPr>
      </w:pPr>
    </w:p>
    <w:p w:rsidR="007C4D2E" w:rsidRDefault="0006432B" w:rsidP="003629D7">
      <w:pPr>
        <w:pStyle w:val="Ruller4"/>
        <w:numPr>
          <w:ilvl w:val="0"/>
          <w:numId w:val="0"/>
        </w:numPr>
        <w:rPr>
          <w:rtl/>
        </w:rPr>
      </w:pPr>
      <w:r>
        <w:rPr>
          <w:rtl/>
        </w:rPr>
        <w:tab/>
      </w:r>
      <w:r w:rsidR="00E257C7">
        <w:rPr>
          <w:rFonts w:hint="cs"/>
          <w:rtl/>
        </w:rPr>
        <w:t>לבסוף</w:t>
      </w:r>
      <w:r w:rsidR="00B924B6">
        <w:rPr>
          <w:rFonts w:hint="cs"/>
          <w:rtl/>
        </w:rPr>
        <w:t xml:space="preserve">, </w:t>
      </w:r>
      <w:r w:rsidR="0010729A">
        <w:rPr>
          <w:rFonts w:hint="cs"/>
          <w:rtl/>
        </w:rPr>
        <w:t xml:space="preserve">מטעמי "כבוד" ובשל </w:t>
      </w:r>
      <w:r w:rsidR="0010729A" w:rsidRPr="00600CA4">
        <w:rPr>
          <w:rFonts w:hint="cs"/>
          <w:rtl/>
        </w:rPr>
        <w:t>תחושת השפלה, גדע בא</w:t>
      </w:r>
      <w:r w:rsidR="00242FED" w:rsidRPr="00600CA4">
        <w:rPr>
          <w:rFonts w:hint="cs"/>
          <w:rtl/>
        </w:rPr>
        <w:t>י</w:t>
      </w:r>
      <w:r w:rsidR="0010729A" w:rsidRPr="00600CA4">
        <w:rPr>
          <w:rFonts w:hint="cs"/>
          <w:rtl/>
        </w:rPr>
        <w:t xml:space="preserve">בם את </w:t>
      </w:r>
      <w:r w:rsidR="004F04D2" w:rsidRPr="00600CA4">
        <w:rPr>
          <w:rFonts w:hint="cs"/>
          <w:rtl/>
        </w:rPr>
        <w:t xml:space="preserve">חייה של </w:t>
      </w:r>
      <w:r w:rsidR="0010729A" w:rsidRPr="00600CA4">
        <w:rPr>
          <w:rFonts w:hint="cs"/>
          <w:rtl/>
        </w:rPr>
        <w:t xml:space="preserve">בתו </w:t>
      </w:r>
      <w:r w:rsidR="0010729A" w:rsidRPr="00600CA4">
        <w:rPr>
          <w:rtl/>
        </w:rPr>
        <w:t>–</w:t>
      </w:r>
      <w:r w:rsidR="0010729A" w:rsidRPr="00600CA4">
        <w:rPr>
          <w:rFonts w:hint="cs"/>
          <w:rtl/>
        </w:rPr>
        <w:t xml:space="preserve"> </w:t>
      </w:r>
      <w:r w:rsidR="004F04D2" w:rsidRPr="00600CA4">
        <w:rPr>
          <w:rFonts w:hint="cs"/>
          <w:rtl/>
        </w:rPr>
        <w:t xml:space="preserve">נערה צעירה שכל חייה </w:t>
      </w:r>
      <w:r w:rsidR="00135C6C" w:rsidRPr="00600CA4">
        <w:rPr>
          <w:rFonts w:hint="cs"/>
          <w:rtl/>
        </w:rPr>
        <w:t xml:space="preserve">היו </w:t>
      </w:r>
      <w:r w:rsidR="004F04D2" w:rsidRPr="00600CA4">
        <w:rPr>
          <w:rFonts w:hint="cs"/>
          <w:rtl/>
        </w:rPr>
        <w:t>לפניה.</w:t>
      </w:r>
      <w:r w:rsidR="00600CA4" w:rsidRPr="00600CA4">
        <w:rPr>
          <w:rFonts w:hint="cs"/>
          <w:rtl/>
        </w:rPr>
        <w:t xml:space="preserve"> </w:t>
      </w:r>
      <w:r w:rsidR="005A6B4F">
        <w:rPr>
          <w:rFonts w:hint="cs"/>
          <w:rtl/>
        </w:rPr>
        <w:t xml:space="preserve">כפי </w:t>
      </w:r>
      <w:r w:rsidR="003629D7">
        <w:rPr>
          <w:rFonts w:hint="cs"/>
          <w:rtl/>
        </w:rPr>
        <w:t>שציינתי</w:t>
      </w:r>
      <w:r w:rsidR="005A6B4F">
        <w:rPr>
          <w:rFonts w:hint="cs"/>
          <w:rtl/>
        </w:rPr>
        <w:t xml:space="preserve"> במקרה מצער דומה </w:t>
      </w:r>
      <w:r w:rsidR="00600CA4" w:rsidRPr="00600CA4">
        <w:rPr>
          <w:rtl/>
        </w:rPr>
        <w:t>"</w:t>
      </w:r>
      <w:r w:rsidR="007005A6">
        <w:rPr>
          <w:rFonts w:ascii="Century" w:hAnsi="Century" w:cs="Miriam"/>
          <w:b/>
          <w:spacing w:val="0"/>
          <w:sz w:val="22"/>
          <w:szCs w:val="24"/>
          <w:rtl/>
        </w:rPr>
        <w:t>רצח כגון זה</w:t>
      </w:r>
      <w:r w:rsidR="007005A6">
        <w:rPr>
          <w:rFonts w:ascii="Century" w:hAnsi="Century" w:cs="Miriam" w:hint="cs"/>
          <w:b/>
          <w:spacing w:val="0"/>
          <w:sz w:val="22"/>
          <w:szCs w:val="24"/>
          <w:rtl/>
        </w:rPr>
        <w:t xml:space="preserve"> </w:t>
      </w:r>
      <w:r w:rsidR="00600CA4">
        <w:rPr>
          <w:rFonts w:ascii="Century" w:hAnsi="Century" w:cs="Miriam" w:hint="cs"/>
          <w:b/>
          <w:spacing w:val="0"/>
          <w:sz w:val="22"/>
          <w:szCs w:val="24"/>
          <w:rtl/>
        </w:rPr>
        <w:t xml:space="preserve">[...] </w:t>
      </w:r>
      <w:r w:rsidR="00600CA4" w:rsidRPr="00600CA4">
        <w:rPr>
          <w:rFonts w:ascii="Century" w:hAnsi="Century" w:cs="Miriam"/>
          <w:b/>
          <w:spacing w:val="0"/>
          <w:sz w:val="22"/>
          <w:szCs w:val="24"/>
          <w:rtl/>
        </w:rPr>
        <w:t>של אב את בתו, בשר מבשרו, מנוגד לדרך הטבע ולכל מוסר אנושי</w:t>
      </w:r>
      <w:r w:rsidR="00600CA4" w:rsidRPr="00600CA4">
        <w:rPr>
          <w:rFonts w:hint="cs"/>
          <w:rtl/>
        </w:rPr>
        <w:t xml:space="preserve">" </w:t>
      </w:r>
      <w:r w:rsidR="00600CA4">
        <w:rPr>
          <w:rFonts w:hint="cs"/>
          <w:rtl/>
        </w:rPr>
        <w:t>(</w:t>
      </w:r>
      <w:r w:rsidR="00600CA4" w:rsidRPr="00600CA4">
        <w:rPr>
          <w:rtl/>
        </w:rPr>
        <w:t>תפ"ח (מחוזי חי') 8354-06-09 </w:t>
      </w:r>
      <w:r w:rsidR="00600CA4" w:rsidRPr="00600CA4">
        <w:rPr>
          <w:rFonts w:ascii="Century" w:hAnsi="Century" w:cs="Miriam"/>
          <w:b/>
          <w:spacing w:val="0"/>
          <w:sz w:val="22"/>
          <w:szCs w:val="24"/>
          <w:rtl/>
        </w:rPr>
        <w:t>מדינת ישראל נ' ניג'ם</w:t>
      </w:r>
      <w:r w:rsidR="00600CA4" w:rsidRPr="00600CA4">
        <w:rPr>
          <w:rtl/>
        </w:rPr>
        <w:t> (18.10.2010)‏</w:t>
      </w:r>
      <w:r w:rsidR="00600CA4">
        <w:rPr>
          <w:rFonts w:hint="cs"/>
          <w:rtl/>
        </w:rPr>
        <w:t xml:space="preserve">). </w:t>
      </w:r>
      <w:r w:rsidR="00600CA4" w:rsidRPr="00600CA4">
        <w:rPr>
          <w:rtl/>
        </w:rPr>
        <w:t>‏</w:t>
      </w:r>
    </w:p>
    <w:p w:rsidR="00430A84" w:rsidRDefault="00430A84" w:rsidP="00430A84">
      <w:pPr>
        <w:pStyle w:val="Ruller41"/>
        <w:rPr>
          <w:rtl/>
        </w:rPr>
      </w:pPr>
    </w:p>
    <w:p w:rsidR="00624E54" w:rsidRDefault="00430A84" w:rsidP="00624E54">
      <w:pPr>
        <w:pStyle w:val="Ruller4"/>
        <w:rPr>
          <w:rtl/>
        </w:rPr>
      </w:pPr>
      <w:r>
        <w:rPr>
          <w:rFonts w:hint="cs"/>
          <w:rtl/>
        </w:rPr>
        <w:t xml:space="preserve">אציע אפוא לחבריי כי </w:t>
      </w:r>
      <w:r w:rsidRPr="00430A84">
        <w:rPr>
          <w:rFonts w:ascii="Century" w:hAnsi="Century" w:cs="Miriam" w:hint="cs"/>
          <w:b/>
          <w:spacing w:val="0"/>
          <w:sz w:val="22"/>
          <w:szCs w:val="24"/>
          <w:rtl/>
        </w:rPr>
        <w:t>נדחה</w:t>
      </w:r>
      <w:r w:rsidRPr="00430A84">
        <w:rPr>
          <w:rFonts w:hint="cs"/>
          <w:rtl/>
        </w:rPr>
        <w:t xml:space="preserve"> </w:t>
      </w:r>
      <w:r>
        <w:rPr>
          <w:rFonts w:hint="cs"/>
          <w:rtl/>
        </w:rPr>
        <w:t>את הערעור.</w:t>
      </w:r>
      <w:r w:rsidR="00624E54">
        <w:rPr>
          <w:rtl/>
        </w:rPr>
        <w:br/>
      </w:r>
    </w:p>
    <w:p w:rsidR="00CD635D" w:rsidRPr="00CD635D" w:rsidRDefault="00CD635D" w:rsidP="00CD635D">
      <w:pPr>
        <w:pStyle w:val="Ruller41"/>
        <w:rPr>
          <w:rtl/>
        </w:rPr>
      </w:pPr>
    </w:p>
    <w:p w:rsidR="00624E54" w:rsidRDefault="00624E54" w:rsidP="00624E54">
      <w:pPr>
        <w:pStyle w:val="Ruller41"/>
        <w:jc w:val="right"/>
        <w:rPr>
          <w:rtl/>
        </w:rPr>
      </w:pPr>
      <w:r>
        <w:rPr>
          <w:rFonts w:hint="cs"/>
          <w:rtl/>
        </w:rPr>
        <w:t>ש ו פ ט</w:t>
      </w:r>
    </w:p>
    <w:p w:rsidR="00624E54" w:rsidRDefault="00624E54" w:rsidP="00624E54">
      <w:pPr>
        <w:pStyle w:val="Ruller41"/>
        <w:jc w:val="right"/>
        <w:rPr>
          <w:rtl/>
        </w:rPr>
      </w:pPr>
    </w:p>
    <w:p w:rsidR="00624E54" w:rsidRDefault="00624E54" w:rsidP="00624E54">
      <w:pPr>
        <w:pStyle w:val="Ruller41"/>
        <w:jc w:val="right"/>
        <w:rPr>
          <w:rtl/>
        </w:rPr>
      </w:pPr>
    </w:p>
    <w:p w:rsidR="00CD635D" w:rsidRDefault="00CD635D" w:rsidP="00624E54">
      <w:pPr>
        <w:pStyle w:val="Ruller41"/>
        <w:jc w:val="right"/>
        <w:rPr>
          <w:rtl/>
        </w:rPr>
      </w:pPr>
    </w:p>
    <w:p w:rsidR="00CD635D" w:rsidRDefault="00CD635D" w:rsidP="00624E54">
      <w:pPr>
        <w:pStyle w:val="Ruller41"/>
        <w:jc w:val="right"/>
        <w:rPr>
          <w:rtl/>
        </w:rPr>
      </w:pPr>
    </w:p>
    <w:p w:rsidR="00CD635D" w:rsidRDefault="00CD635D" w:rsidP="00624E54">
      <w:pPr>
        <w:pStyle w:val="Ruller41"/>
        <w:jc w:val="right"/>
        <w:rPr>
          <w:rtl/>
        </w:rPr>
      </w:pPr>
    </w:p>
    <w:p w:rsidR="00624E54" w:rsidRDefault="00624E54" w:rsidP="00624E54">
      <w:pPr>
        <w:pStyle w:val="Ruller41"/>
        <w:rPr>
          <w:rFonts w:ascii="Century" w:hAnsi="Century" w:cs="Miriam"/>
          <w:b/>
          <w:spacing w:val="0"/>
          <w:szCs w:val="24"/>
          <w:rtl/>
        </w:rPr>
      </w:pPr>
      <w:r>
        <w:rPr>
          <w:rFonts w:ascii="Century" w:hAnsi="Century" w:cs="Miriam" w:hint="cs"/>
          <w:b/>
          <w:spacing w:val="0"/>
          <w:szCs w:val="24"/>
          <w:u w:val="single"/>
          <w:rtl/>
        </w:rPr>
        <w:t>השופט א' שטיין</w:t>
      </w:r>
      <w:r>
        <w:rPr>
          <w:rFonts w:ascii="Century" w:hAnsi="Century" w:cs="Miriam" w:hint="cs"/>
          <w:b/>
          <w:spacing w:val="0"/>
          <w:szCs w:val="24"/>
          <w:rtl/>
        </w:rPr>
        <w:t>:</w:t>
      </w:r>
    </w:p>
    <w:p w:rsidR="00624E54" w:rsidRDefault="00624E54" w:rsidP="00624E54">
      <w:pPr>
        <w:pStyle w:val="Ruller41"/>
        <w:rPr>
          <w:rFonts w:ascii="Century" w:hAnsi="Century" w:cs="Miriam"/>
          <w:b/>
          <w:spacing w:val="0"/>
          <w:szCs w:val="24"/>
          <w:rtl/>
        </w:rPr>
      </w:pPr>
    </w:p>
    <w:p w:rsidR="00624E54" w:rsidRDefault="00624E54" w:rsidP="00624E54">
      <w:pPr>
        <w:pStyle w:val="Ruller41"/>
        <w:rPr>
          <w:rtl/>
        </w:rPr>
      </w:pPr>
      <w:r>
        <w:rPr>
          <w:rtl/>
        </w:rPr>
        <w:tab/>
      </w:r>
      <w:r>
        <w:rPr>
          <w:rFonts w:hint="cs"/>
          <w:rtl/>
        </w:rPr>
        <w:t xml:space="preserve">אני מסכים. </w:t>
      </w:r>
    </w:p>
    <w:p w:rsidR="00624E54" w:rsidRDefault="00624E54" w:rsidP="00624E54">
      <w:pPr>
        <w:pStyle w:val="Ruller41"/>
        <w:rPr>
          <w:rtl/>
        </w:rPr>
      </w:pPr>
    </w:p>
    <w:p w:rsidR="00624E54" w:rsidRDefault="00624E54" w:rsidP="00624E54">
      <w:pPr>
        <w:pStyle w:val="Ruller41"/>
        <w:jc w:val="right"/>
        <w:rPr>
          <w:rtl/>
        </w:rPr>
      </w:pPr>
      <w:r>
        <w:rPr>
          <w:rFonts w:hint="cs"/>
          <w:rtl/>
        </w:rPr>
        <w:t>ש ו פ ט</w:t>
      </w:r>
    </w:p>
    <w:p w:rsidR="00624E54" w:rsidRDefault="00624E54" w:rsidP="00624E54">
      <w:pPr>
        <w:pStyle w:val="Ruller41"/>
        <w:jc w:val="right"/>
        <w:rPr>
          <w:rtl/>
        </w:rPr>
      </w:pPr>
    </w:p>
    <w:p w:rsidR="00624E54" w:rsidRDefault="00624E54" w:rsidP="00624E54">
      <w:pPr>
        <w:pStyle w:val="Ruller41"/>
        <w:jc w:val="right"/>
        <w:rPr>
          <w:rtl/>
        </w:rPr>
      </w:pPr>
    </w:p>
    <w:p w:rsidR="00624E54" w:rsidRDefault="00624E54" w:rsidP="00624E54">
      <w:pPr>
        <w:pStyle w:val="Ruller41"/>
        <w:rPr>
          <w:rFonts w:ascii="Century" w:hAnsi="Century" w:cs="Miriam"/>
          <w:b/>
          <w:spacing w:val="0"/>
          <w:szCs w:val="24"/>
          <w:rtl/>
        </w:rPr>
      </w:pPr>
      <w:r>
        <w:rPr>
          <w:rFonts w:ascii="Century" w:hAnsi="Century" w:cs="Miriam" w:hint="cs"/>
          <w:b/>
          <w:spacing w:val="0"/>
          <w:szCs w:val="24"/>
          <w:u w:val="single"/>
          <w:rtl/>
        </w:rPr>
        <w:t>השופט ח' כבוב</w:t>
      </w:r>
      <w:r>
        <w:rPr>
          <w:rFonts w:ascii="Century" w:hAnsi="Century" w:cs="Miriam" w:hint="cs"/>
          <w:b/>
          <w:spacing w:val="0"/>
          <w:szCs w:val="24"/>
          <w:rtl/>
        </w:rPr>
        <w:t>:</w:t>
      </w:r>
    </w:p>
    <w:p w:rsidR="00624E54" w:rsidRDefault="00624E54" w:rsidP="00624E54">
      <w:pPr>
        <w:pStyle w:val="Ruller41"/>
        <w:rPr>
          <w:rFonts w:ascii="Century" w:hAnsi="Century" w:cs="Miriam"/>
          <w:b/>
          <w:spacing w:val="0"/>
          <w:szCs w:val="24"/>
          <w:rtl/>
        </w:rPr>
      </w:pPr>
    </w:p>
    <w:p w:rsidR="00624E54" w:rsidRDefault="00624E54" w:rsidP="00624E54">
      <w:pPr>
        <w:pStyle w:val="Ruller41"/>
        <w:rPr>
          <w:rtl/>
        </w:rPr>
      </w:pPr>
      <w:r>
        <w:rPr>
          <w:rtl/>
        </w:rPr>
        <w:tab/>
      </w:r>
      <w:r>
        <w:rPr>
          <w:rFonts w:hint="cs"/>
          <w:rtl/>
        </w:rPr>
        <w:t xml:space="preserve">אני מסכים. </w:t>
      </w:r>
    </w:p>
    <w:p w:rsidR="00624E54" w:rsidRDefault="00624E54" w:rsidP="00624E54">
      <w:pPr>
        <w:pStyle w:val="Ruller41"/>
        <w:rPr>
          <w:rtl/>
        </w:rPr>
      </w:pPr>
    </w:p>
    <w:p w:rsidR="00624E54" w:rsidRDefault="00624E54" w:rsidP="00624E54">
      <w:pPr>
        <w:pStyle w:val="Ruller41"/>
        <w:jc w:val="right"/>
        <w:rPr>
          <w:rtl/>
        </w:rPr>
      </w:pPr>
      <w:r>
        <w:rPr>
          <w:rFonts w:hint="cs"/>
          <w:rtl/>
        </w:rPr>
        <w:t>ש ו פ ט</w:t>
      </w:r>
    </w:p>
    <w:p w:rsidR="00624E54" w:rsidRDefault="00624E54" w:rsidP="00624E54">
      <w:pPr>
        <w:pStyle w:val="Ruller41"/>
        <w:jc w:val="right"/>
        <w:rPr>
          <w:rtl/>
        </w:rPr>
      </w:pPr>
    </w:p>
    <w:p w:rsidR="00624E54" w:rsidRDefault="00624E54" w:rsidP="00624E54">
      <w:pPr>
        <w:pStyle w:val="Ruller41"/>
        <w:rPr>
          <w:rtl/>
        </w:rPr>
      </w:pPr>
    </w:p>
    <w:p w:rsidR="00624E54" w:rsidRDefault="00624E54" w:rsidP="00013865">
      <w:pPr>
        <w:pStyle w:val="Ruller41"/>
        <w:rPr>
          <w:rtl/>
        </w:rPr>
      </w:pPr>
      <w:r>
        <w:rPr>
          <w:rtl/>
        </w:rPr>
        <w:tab/>
      </w:r>
      <w:r>
        <w:rPr>
          <w:rFonts w:hint="cs"/>
          <w:rtl/>
        </w:rPr>
        <w:t xml:space="preserve">הוחלט כאמור בפסק דינו של השופט </w:t>
      </w:r>
      <w:r w:rsidR="00013865" w:rsidRPr="00013865">
        <w:rPr>
          <w:rFonts w:ascii="Century" w:hAnsi="Century" w:cs="Miriam" w:hint="cs"/>
          <w:b/>
          <w:spacing w:val="0"/>
          <w:szCs w:val="24"/>
          <w:rtl/>
        </w:rPr>
        <w:t>י</w:t>
      </w:r>
      <w:r w:rsidR="00013865">
        <w:rPr>
          <w:rFonts w:ascii="Century" w:hAnsi="Century" w:cs="Miriam" w:hint="cs"/>
          <w:b/>
          <w:spacing w:val="0"/>
          <w:szCs w:val="24"/>
          <w:rtl/>
        </w:rPr>
        <w:t>' אלר</w:t>
      </w:r>
      <w:r w:rsidR="00013865" w:rsidRPr="00013865">
        <w:rPr>
          <w:rFonts w:ascii="Century" w:hAnsi="Century" w:cs="Miriam" w:hint="cs"/>
          <w:b/>
          <w:spacing w:val="0"/>
          <w:szCs w:val="24"/>
          <w:rtl/>
        </w:rPr>
        <w:t>ון</w:t>
      </w:r>
      <w:r>
        <w:rPr>
          <w:rFonts w:hint="cs"/>
          <w:rtl/>
        </w:rPr>
        <w:t>.</w:t>
      </w:r>
    </w:p>
    <w:p w:rsidR="00624E54" w:rsidRDefault="00624E54" w:rsidP="00624E54">
      <w:pPr>
        <w:pStyle w:val="Ruller41"/>
        <w:rPr>
          <w:rtl/>
        </w:rPr>
      </w:pPr>
    </w:p>
    <w:p w:rsidR="00624E54" w:rsidRDefault="00624E54" w:rsidP="00624E54">
      <w:pPr>
        <w:pStyle w:val="Ruller41"/>
        <w:rPr>
          <w:rtl/>
        </w:rPr>
      </w:pPr>
      <w:r>
        <w:rPr>
          <w:rtl/>
        </w:rPr>
        <w:tab/>
      </w:r>
      <w:r w:rsidRPr="00CD635D">
        <w:rPr>
          <w:rtl/>
        </w:rPr>
        <w:t xml:space="preserve">ניתן היום, </w:t>
      </w:r>
      <w:r w:rsidRPr="00CD635D">
        <w:rPr>
          <w:rFonts w:hint="cs"/>
          <w:rtl/>
        </w:rPr>
        <w:t>א' בסיון</w:t>
      </w:r>
      <w:r w:rsidRPr="00CD635D">
        <w:rPr>
          <w:rtl/>
        </w:rPr>
        <w:t xml:space="preserve"> התשפ"ג (</w:t>
      </w:r>
      <w:r w:rsidRPr="00CD635D">
        <w:rPr>
          <w:rFonts w:hint="eastAsia"/>
          <w:rtl/>
        </w:rPr>
        <w:t>‏</w:t>
      </w:r>
      <w:r w:rsidRPr="00CD635D">
        <w:rPr>
          <w:rFonts w:hint="cs"/>
          <w:rtl/>
        </w:rPr>
        <w:t>22</w:t>
      </w:r>
      <w:r w:rsidRPr="00CD635D">
        <w:rPr>
          <w:rtl/>
        </w:rPr>
        <w:t>.5.2023).</w:t>
      </w:r>
    </w:p>
    <w:p w:rsidR="00624E54" w:rsidRDefault="00624E54" w:rsidP="00624E54">
      <w:pPr>
        <w:pStyle w:val="Ruller41"/>
        <w:rPr>
          <w:rtl/>
        </w:rPr>
      </w:pPr>
    </w:p>
    <w:p w:rsidR="00624E54" w:rsidRDefault="00624E54" w:rsidP="00624E54">
      <w:pPr>
        <w:pStyle w:val="Ruller41"/>
        <w:rPr>
          <w:rtl/>
        </w:rPr>
      </w:pPr>
    </w:p>
    <w:p w:rsidR="00624E54" w:rsidRDefault="00624E54" w:rsidP="00624E54">
      <w:pPr>
        <w:pStyle w:val="Ruller41"/>
        <w:rPr>
          <w:rtl/>
        </w:rPr>
      </w:pPr>
    </w:p>
    <w:tbl>
      <w:tblPr>
        <w:tblStyle w:val="a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2767"/>
        <w:gridCol w:w="2768"/>
      </w:tblGrid>
      <w:tr w:rsidR="00624E54" w:rsidTr="00624E54">
        <w:tc>
          <w:tcPr>
            <w:tcW w:w="2767" w:type="dxa"/>
          </w:tcPr>
          <w:p w:rsidR="00624E54" w:rsidRDefault="00624E54" w:rsidP="00624E54">
            <w:pPr>
              <w:pStyle w:val="Ruller41"/>
              <w:rPr>
                <w:rtl/>
              </w:rPr>
            </w:pPr>
            <w:r>
              <w:rPr>
                <w:rFonts w:hint="cs"/>
                <w:rtl/>
              </w:rPr>
              <w:t>ש ו פ ט</w:t>
            </w:r>
          </w:p>
        </w:tc>
        <w:tc>
          <w:tcPr>
            <w:tcW w:w="2767" w:type="dxa"/>
          </w:tcPr>
          <w:p w:rsidR="00624E54" w:rsidRDefault="00624E54" w:rsidP="00624E54">
            <w:pPr>
              <w:pStyle w:val="Ruller41"/>
              <w:jc w:val="center"/>
              <w:rPr>
                <w:rtl/>
              </w:rPr>
            </w:pPr>
            <w:r>
              <w:rPr>
                <w:rFonts w:hint="cs"/>
                <w:rtl/>
              </w:rPr>
              <w:t>ש ו פ ט</w:t>
            </w:r>
          </w:p>
        </w:tc>
        <w:tc>
          <w:tcPr>
            <w:tcW w:w="2768" w:type="dxa"/>
          </w:tcPr>
          <w:p w:rsidR="00624E54" w:rsidRDefault="00624E54" w:rsidP="00624E54">
            <w:pPr>
              <w:pStyle w:val="Ruller41"/>
              <w:jc w:val="right"/>
              <w:rPr>
                <w:rtl/>
              </w:rPr>
            </w:pPr>
            <w:r>
              <w:rPr>
                <w:rFonts w:hint="cs"/>
                <w:rtl/>
              </w:rPr>
              <w:t>ש ו פ ט</w:t>
            </w:r>
          </w:p>
        </w:tc>
      </w:tr>
    </w:tbl>
    <w:p w:rsidR="00624E54" w:rsidRDefault="00624E54" w:rsidP="00624E54">
      <w:pPr>
        <w:pStyle w:val="Ruller41"/>
        <w:rPr>
          <w:rtl/>
        </w:rPr>
      </w:pPr>
    </w:p>
    <w:p w:rsidR="00624E54" w:rsidRDefault="00624E54" w:rsidP="00624E54">
      <w:pPr>
        <w:pStyle w:val="Ruller41"/>
        <w:rPr>
          <w:rtl/>
        </w:rPr>
      </w:pPr>
    </w:p>
    <w:p w:rsidR="00624E54" w:rsidRPr="00624E54" w:rsidRDefault="00624E54" w:rsidP="00624E54">
      <w:pPr>
        <w:pStyle w:val="Ruller41"/>
      </w:pPr>
    </w:p>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2349C9">
        <w:rPr>
          <w:sz w:val="16"/>
        </w:rPr>
        <w:t xml:space="preserve">21089570_J11.docx   </w:t>
      </w:r>
      <w:r w:rsidR="002349C9">
        <w:rPr>
          <w:sz w:val="16"/>
          <w:rtl/>
        </w:rPr>
        <w:t>עע</w:t>
      </w:r>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9" w:history="1">
        <w:r w:rsidR="00FC0252" w:rsidRPr="00BB4C68">
          <w:rPr>
            <w:rStyle w:val="Hyperlink"/>
            <w:sz w:val="16"/>
          </w:rPr>
          <w:t>https://supreme.court.gov.il</w:t>
        </w:r>
      </w:hyperlink>
    </w:p>
    <w:p w:rsidR="003F1F97" w:rsidRDefault="003F1F97" w:rsidP="00591983">
      <w:pPr>
        <w:pStyle w:val="Ruller38"/>
        <w:rPr>
          <w:rtl/>
        </w:rPr>
      </w:pPr>
    </w:p>
    <w:sectPr w:rsidR="003F1F97" w:rsidSect="00591983">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8D9" w:rsidRDefault="00A878D9">
      <w:r>
        <w:separator/>
      </w:r>
    </w:p>
  </w:endnote>
  <w:endnote w:type="continuationSeparator" w:id="0">
    <w:p w:rsidR="00A878D9" w:rsidRDefault="00A8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ED" w:rsidRDefault="009933ED">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9933ED" w:rsidRDefault="009933ED">
    <w:pPr>
      <w:pStyle w:val="a3"/>
      <w:rPr>
        <w:rtl/>
      </w:rPr>
    </w:pPr>
  </w:p>
  <w:p w:rsidR="009933ED" w:rsidRDefault="009933E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ED" w:rsidRDefault="009933ED">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ED" w:rsidRPr="00F959DB" w:rsidRDefault="009933ED" w:rsidP="00914156">
    <w:pPr>
      <w:pStyle w:val="a3"/>
      <w:bidi w:val="0"/>
      <w:jc w:val="right"/>
      <w:rPr>
        <w:sz w:val="16"/>
        <w:szCs w:val="16"/>
      </w:rPr>
    </w:pPr>
    <w:bookmarkStart w:id="9" w:name="footer_line"/>
    <w:bookmarkEnd w:id="9"/>
  </w:p>
  <w:p w:rsidR="009933ED" w:rsidRDefault="009933E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8D9" w:rsidRDefault="00A878D9">
      <w:r>
        <w:separator/>
      </w:r>
    </w:p>
  </w:footnote>
  <w:footnote w:type="continuationSeparator" w:id="0">
    <w:p w:rsidR="00A878D9" w:rsidRDefault="00A87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ED" w:rsidRDefault="009933ED">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noProof/>
        <w:rtl/>
      </w:rPr>
      <w:t>1</w:t>
    </w:r>
    <w:r>
      <w:rPr>
        <w:rStyle w:val="a4"/>
        <w:rtl/>
      </w:rPr>
      <w:fldChar w:fldCharType="end"/>
    </w:r>
  </w:p>
  <w:p w:rsidR="009933ED" w:rsidRDefault="009933ED">
    <w:pPr>
      <w:pStyle w:val="a5"/>
      <w:rPr>
        <w:rtl/>
      </w:rPr>
    </w:pPr>
  </w:p>
  <w:p w:rsidR="009933ED" w:rsidRDefault="009933E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3ED" w:rsidRDefault="009933ED">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3C7100">
      <w:rPr>
        <w:rStyle w:val="a4"/>
        <w:noProof/>
        <w:rtl/>
      </w:rPr>
      <w:t>21</w:t>
    </w:r>
    <w:r>
      <w:rPr>
        <w:rStyle w:val="a4"/>
        <w:rtl/>
      </w:rPr>
      <w:fldChar w:fldCharType="end"/>
    </w:r>
  </w:p>
  <w:p w:rsidR="009933ED" w:rsidRDefault="009933ED">
    <w:pPr>
      <w:pStyle w:val="a5"/>
      <w:rPr>
        <w:rtl/>
      </w:rPr>
    </w:pPr>
  </w:p>
  <w:p w:rsidR="009933ED" w:rsidRDefault="009933E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9933ED" w:rsidTr="00EC23AC">
      <w:trPr>
        <w:trHeight w:val="342"/>
      </w:trPr>
      <w:tc>
        <w:tcPr>
          <w:tcW w:w="9828" w:type="dxa"/>
        </w:tcPr>
        <w:p w:rsidR="009933ED" w:rsidRPr="002F7BB6" w:rsidRDefault="009933ED"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9933ED" w:rsidRDefault="009933E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D936937E">
      <w:start w:val="1"/>
      <w:numFmt w:val="decimal"/>
      <w:pStyle w:val="Ruller4"/>
      <w:lvlText w:val="%1."/>
      <w:lvlJc w:val="left"/>
      <w:pPr>
        <w:tabs>
          <w:tab w:val="num" w:pos="907"/>
        </w:tabs>
        <w:ind w:left="0" w:firstLine="0"/>
      </w:pPr>
      <w:rPr>
        <w:rFonts w:hint="default"/>
      </w:rPr>
    </w:lvl>
    <w:lvl w:ilvl="1" w:tplc="BB3EE3AA">
      <w:start w:val="1"/>
      <w:numFmt w:val="lowerLetter"/>
      <w:lvlText w:val="%2."/>
      <w:lvlJc w:val="left"/>
      <w:pPr>
        <w:tabs>
          <w:tab w:val="num" w:pos="1440"/>
        </w:tabs>
        <w:ind w:left="1440" w:hanging="360"/>
      </w:pPr>
    </w:lvl>
    <w:lvl w:ilvl="2" w:tplc="AC1426F0" w:tentative="1">
      <w:start w:val="1"/>
      <w:numFmt w:val="lowerRoman"/>
      <w:lvlText w:val="%3."/>
      <w:lvlJc w:val="right"/>
      <w:pPr>
        <w:tabs>
          <w:tab w:val="num" w:pos="2160"/>
        </w:tabs>
        <w:ind w:left="2160" w:hanging="180"/>
      </w:pPr>
    </w:lvl>
    <w:lvl w:ilvl="3" w:tplc="25301EDE" w:tentative="1">
      <w:start w:val="1"/>
      <w:numFmt w:val="decimal"/>
      <w:lvlText w:val="%4."/>
      <w:lvlJc w:val="left"/>
      <w:pPr>
        <w:tabs>
          <w:tab w:val="num" w:pos="2880"/>
        </w:tabs>
        <w:ind w:left="2880" w:hanging="360"/>
      </w:pPr>
    </w:lvl>
    <w:lvl w:ilvl="4" w:tplc="A53ECAC8" w:tentative="1">
      <w:start w:val="1"/>
      <w:numFmt w:val="lowerLetter"/>
      <w:lvlText w:val="%5."/>
      <w:lvlJc w:val="left"/>
      <w:pPr>
        <w:tabs>
          <w:tab w:val="num" w:pos="3600"/>
        </w:tabs>
        <w:ind w:left="3600" w:hanging="360"/>
      </w:pPr>
    </w:lvl>
    <w:lvl w:ilvl="5" w:tplc="D832881C" w:tentative="1">
      <w:start w:val="1"/>
      <w:numFmt w:val="lowerRoman"/>
      <w:lvlText w:val="%6."/>
      <w:lvlJc w:val="right"/>
      <w:pPr>
        <w:tabs>
          <w:tab w:val="num" w:pos="4320"/>
        </w:tabs>
        <w:ind w:left="4320" w:hanging="180"/>
      </w:pPr>
    </w:lvl>
    <w:lvl w:ilvl="6" w:tplc="16E6BCCA" w:tentative="1">
      <w:start w:val="1"/>
      <w:numFmt w:val="decimal"/>
      <w:lvlText w:val="%7."/>
      <w:lvlJc w:val="left"/>
      <w:pPr>
        <w:tabs>
          <w:tab w:val="num" w:pos="5040"/>
        </w:tabs>
        <w:ind w:left="5040" w:hanging="360"/>
      </w:pPr>
    </w:lvl>
    <w:lvl w:ilvl="7" w:tplc="4C2EE84A" w:tentative="1">
      <w:start w:val="1"/>
      <w:numFmt w:val="lowerLetter"/>
      <w:lvlText w:val="%8."/>
      <w:lvlJc w:val="left"/>
      <w:pPr>
        <w:tabs>
          <w:tab w:val="num" w:pos="5760"/>
        </w:tabs>
        <w:ind w:left="5760" w:hanging="360"/>
      </w:pPr>
    </w:lvl>
    <w:lvl w:ilvl="8" w:tplc="18E208FE" w:tentative="1">
      <w:start w:val="1"/>
      <w:numFmt w:val="lowerRoman"/>
      <w:lvlText w:val="%9."/>
      <w:lvlJc w:val="right"/>
      <w:pPr>
        <w:tabs>
          <w:tab w:val="num" w:pos="6480"/>
        </w:tabs>
        <w:ind w:left="6480" w:hanging="180"/>
      </w:pPr>
    </w:lvl>
  </w:abstractNum>
  <w:abstractNum w:abstractNumId="11" w15:restartNumberingAfterBreak="0">
    <w:nsid w:val="0EF75BFC"/>
    <w:multiLevelType w:val="hybridMultilevel"/>
    <w:tmpl w:val="52C813D0"/>
    <w:lvl w:ilvl="0" w:tplc="6C3A8760">
      <w:start w:val="1"/>
      <w:numFmt w:val="decimal"/>
      <w:lvlText w:val="%1."/>
      <w:lvlJc w:val="left"/>
      <w:pPr>
        <w:ind w:left="567" w:hanging="567"/>
      </w:pPr>
      <w:rPr>
        <w:rFonts w:cs="David" w:hint="default"/>
        <w:b w:val="0"/>
        <w:bCs w:val="0"/>
        <w:sz w:val="24"/>
        <w:szCs w:val="24"/>
      </w:rPr>
    </w:lvl>
    <w:lvl w:ilvl="1" w:tplc="05DAEF4A">
      <w:start w:val="1"/>
      <w:numFmt w:val="lowerLetter"/>
      <w:lvlText w:val="%2."/>
      <w:lvlJc w:val="left"/>
      <w:pPr>
        <w:ind w:left="1440" w:hanging="360"/>
      </w:pPr>
      <w:rPr>
        <w:rFonts w:cs="Times New Roman"/>
      </w:rPr>
    </w:lvl>
    <w:lvl w:ilvl="2" w:tplc="9A74C4BA">
      <w:start w:val="1"/>
      <w:numFmt w:val="lowerRoman"/>
      <w:lvlText w:val="%3."/>
      <w:lvlJc w:val="right"/>
      <w:pPr>
        <w:ind w:left="2160" w:hanging="180"/>
      </w:pPr>
      <w:rPr>
        <w:rFonts w:cs="Times New Roman"/>
      </w:rPr>
    </w:lvl>
    <w:lvl w:ilvl="3" w:tplc="9AF89D9C" w:tentative="1">
      <w:start w:val="1"/>
      <w:numFmt w:val="decimal"/>
      <w:lvlText w:val="%4."/>
      <w:lvlJc w:val="left"/>
      <w:pPr>
        <w:ind w:left="2880" w:hanging="360"/>
      </w:pPr>
      <w:rPr>
        <w:rFonts w:cs="Times New Roman"/>
      </w:rPr>
    </w:lvl>
    <w:lvl w:ilvl="4" w:tplc="DFC28FE6" w:tentative="1">
      <w:start w:val="1"/>
      <w:numFmt w:val="lowerLetter"/>
      <w:lvlText w:val="%5."/>
      <w:lvlJc w:val="left"/>
      <w:pPr>
        <w:ind w:left="3600" w:hanging="360"/>
      </w:pPr>
      <w:rPr>
        <w:rFonts w:cs="Times New Roman"/>
      </w:rPr>
    </w:lvl>
    <w:lvl w:ilvl="5" w:tplc="17823B28" w:tentative="1">
      <w:start w:val="1"/>
      <w:numFmt w:val="lowerRoman"/>
      <w:lvlText w:val="%6."/>
      <w:lvlJc w:val="right"/>
      <w:pPr>
        <w:ind w:left="4320" w:hanging="180"/>
      </w:pPr>
      <w:rPr>
        <w:rFonts w:cs="Times New Roman"/>
      </w:rPr>
    </w:lvl>
    <w:lvl w:ilvl="6" w:tplc="EFC6477C" w:tentative="1">
      <w:start w:val="1"/>
      <w:numFmt w:val="decimal"/>
      <w:lvlText w:val="%7."/>
      <w:lvlJc w:val="left"/>
      <w:pPr>
        <w:ind w:left="5040" w:hanging="360"/>
      </w:pPr>
      <w:rPr>
        <w:rFonts w:cs="Times New Roman"/>
      </w:rPr>
    </w:lvl>
    <w:lvl w:ilvl="7" w:tplc="BDE0EA22" w:tentative="1">
      <w:start w:val="1"/>
      <w:numFmt w:val="lowerLetter"/>
      <w:lvlText w:val="%8."/>
      <w:lvlJc w:val="left"/>
      <w:pPr>
        <w:ind w:left="5760" w:hanging="360"/>
      </w:pPr>
      <w:rPr>
        <w:rFonts w:cs="Times New Roman"/>
      </w:rPr>
    </w:lvl>
    <w:lvl w:ilvl="8" w:tplc="D2164892" w:tentative="1">
      <w:start w:val="1"/>
      <w:numFmt w:val="lowerRoman"/>
      <w:lvlText w:val="%9."/>
      <w:lvlJc w:val="right"/>
      <w:pPr>
        <w:ind w:left="6480" w:hanging="180"/>
      </w:pPr>
      <w:rPr>
        <w:rFonts w:cs="Times New Roman"/>
      </w:rPr>
    </w:lvl>
  </w:abstractNum>
  <w:abstractNum w:abstractNumId="12" w15:restartNumberingAfterBreak="0">
    <w:nsid w:val="482D38B9"/>
    <w:multiLevelType w:val="hybridMultilevel"/>
    <w:tmpl w:val="0BC61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E70B62"/>
    <w:multiLevelType w:val="hybridMultilevel"/>
    <w:tmpl w:val="ADA8711E"/>
    <w:lvl w:ilvl="0" w:tplc="CF2C553A">
      <w:start w:val="1"/>
      <w:numFmt w:val="hebrew1"/>
      <w:pStyle w:val="Ruller40"/>
      <w:lvlText w:val="%1."/>
      <w:lvlJc w:val="left"/>
      <w:pPr>
        <w:tabs>
          <w:tab w:val="num" w:pos="907"/>
        </w:tabs>
        <w:ind w:left="0" w:firstLine="0"/>
      </w:pPr>
      <w:rPr>
        <w:rFonts w:hint="default"/>
      </w:rPr>
    </w:lvl>
    <w:lvl w:ilvl="1" w:tplc="136C5BB6" w:tentative="1">
      <w:start w:val="1"/>
      <w:numFmt w:val="lowerLetter"/>
      <w:lvlText w:val="%2."/>
      <w:lvlJc w:val="left"/>
      <w:pPr>
        <w:tabs>
          <w:tab w:val="num" w:pos="1440"/>
        </w:tabs>
        <w:ind w:left="1440" w:hanging="360"/>
      </w:pPr>
    </w:lvl>
    <w:lvl w:ilvl="2" w:tplc="F32A3CA4" w:tentative="1">
      <w:start w:val="1"/>
      <w:numFmt w:val="lowerRoman"/>
      <w:lvlText w:val="%3."/>
      <w:lvlJc w:val="right"/>
      <w:pPr>
        <w:tabs>
          <w:tab w:val="num" w:pos="2160"/>
        </w:tabs>
        <w:ind w:left="2160" w:hanging="180"/>
      </w:pPr>
    </w:lvl>
    <w:lvl w:ilvl="3" w:tplc="A930295C" w:tentative="1">
      <w:start w:val="1"/>
      <w:numFmt w:val="decimal"/>
      <w:lvlText w:val="%4."/>
      <w:lvlJc w:val="left"/>
      <w:pPr>
        <w:tabs>
          <w:tab w:val="num" w:pos="2880"/>
        </w:tabs>
        <w:ind w:left="2880" w:hanging="360"/>
      </w:pPr>
    </w:lvl>
    <w:lvl w:ilvl="4" w:tplc="2E84C8FE" w:tentative="1">
      <w:start w:val="1"/>
      <w:numFmt w:val="lowerLetter"/>
      <w:lvlText w:val="%5."/>
      <w:lvlJc w:val="left"/>
      <w:pPr>
        <w:tabs>
          <w:tab w:val="num" w:pos="3600"/>
        </w:tabs>
        <w:ind w:left="3600" w:hanging="360"/>
      </w:pPr>
    </w:lvl>
    <w:lvl w:ilvl="5" w:tplc="4D84180E" w:tentative="1">
      <w:start w:val="1"/>
      <w:numFmt w:val="lowerRoman"/>
      <w:lvlText w:val="%6."/>
      <w:lvlJc w:val="right"/>
      <w:pPr>
        <w:tabs>
          <w:tab w:val="num" w:pos="4320"/>
        </w:tabs>
        <w:ind w:left="4320" w:hanging="180"/>
      </w:pPr>
    </w:lvl>
    <w:lvl w:ilvl="6" w:tplc="29AC1038" w:tentative="1">
      <w:start w:val="1"/>
      <w:numFmt w:val="decimal"/>
      <w:lvlText w:val="%7."/>
      <w:lvlJc w:val="left"/>
      <w:pPr>
        <w:tabs>
          <w:tab w:val="num" w:pos="5040"/>
        </w:tabs>
        <w:ind w:left="5040" w:hanging="360"/>
      </w:pPr>
    </w:lvl>
    <w:lvl w:ilvl="7" w:tplc="925EBFA0" w:tentative="1">
      <w:start w:val="1"/>
      <w:numFmt w:val="lowerLetter"/>
      <w:lvlText w:val="%8."/>
      <w:lvlJc w:val="left"/>
      <w:pPr>
        <w:tabs>
          <w:tab w:val="num" w:pos="5760"/>
        </w:tabs>
        <w:ind w:left="5760" w:hanging="360"/>
      </w:pPr>
    </w:lvl>
    <w:lvl w:ilvl="8" w:tplc="124AF606"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046BB"/>
    <w:rsid w:val="00012B8D"/>
    <w:rsid w:val="00013865"/>
    <w:rsid w:val="00014303"/>
    <w:rsid w:val="00016EF1"/>
    <w:rsid w:val="0002178D"/>
    <w:rsid w:val="00021BC0"/>
    <w:rsid w:val="000227B4"/>
    <w:rsid w:val="00023ED0"/>
    <w:rsid w:val="00030917"/>
    <w:rsid w:val="00032036"/>
    <w:rsid w:val="0003579D"/>
    <w:rsid w:val="00036227"/>
    <w:rsid w:val="0004292B"/>
    <w:rsid w:val="00044953"/>
    <w:rsid w:val="00045B4D"/>
    <w:rsid w:val="000560D4"/>
    <w:rsid w:val="00056764"/>
    <w:rsid w:val="0006432B"/>
    <w:rsid w:val="000725F5"/>
    <w:rsid w:val="00072AD2"/>
    <w:rsid w:val="000805B9"/>
    <w:rsid w:val="000864C6"/>
    <w:rsid w:val="00091BFA"/>
    <w:rsid w:val="00091E08"/>
    <w:rsid w:val="00097B4E"/>
    <w:rsid w:val="000A2ED4"/>
    <w:rsid w:val="000A65AD"/>
    <w:rsid w:val="000B1478"/>
    <w:rsid w:val="000B52A7"/>
    <w:rsid w:val="000B6816"/>
    <w:rsid w:val="000C12B8"/>
    <w:rsid w:val="000C3DEB"/>
    <w:rsid w:val="000C3E68"/>
    <w:rsid w:val="000C40DF"/>
    <w:rsid w:val="000C4690"/>
    <w:rsid w:val="000D19A5"/>
    <w:rsid w:val="000D25C4"/>
    <w:rsid w:val="000D7DC3"/>
    <w:rsid w:val="000F15E8"/>
    <w:rsid w:val="001070C1"/>
    <w:rsid w:val="0010729A"/>
    <w:rsid w:val="00120ECA"/>
    <w:rsid w:val="00130E3B"/>
    <w:rsid w:val="00134A67"/>
    <w:rsid w:val="00135C6C"/>
    <w:rsid w:val="001663BF"/>
    <w:rsid w:val="00170C79"/>
    <w:rsid w:val="00171ED8"/>
    <w:rsid w:val="0017649A"/>
    <w:rsid w:val="00181121"/>
    <w:rsid w:val="00195937"/>
    <w:rsid w:val="0019617F"/>
    <w:rsid w:val="001A0164"/>
    <w:rsid w:val="001A1066"/>
    <w:rsid w:val="001A1D65"/>
    <w:rsid w:val="001A598B"/>
    <w:rsid w:val="001B3314"/>
    <w:rsid w:val="001C035A"/>
    <w:rsid w:val="001C3DC7"/>
    <w:rsid w:val="001C5353"/>
    <w:rsid w:val="001C776E"/>
    <w:rsid w:val="001E34D8"/>
    <w:rsid w:val="001E59F4"/>
    <w:rsid w:val="001E5EF8"/>
    <w:rsid w:val="001E6EE2"/>
    <w:rsid w:val="001F5FCD"/>
    <w:rsid w:val="00200412"/>
    <w:rsid w:val="00200D6B"/>
    <w:rsid w:val="0020683D"/>
    <w:rsid w:val="002171CA"/>
    <w:rsid w:val="00220054"/>
    <w:rsid w:val="002241EE"/>
    <w:rsid w:val="00232C87"/>
    <w:rsid w:val="002349C9"/>
    <w:rsid w:val="00242FED"/>
    <w:rsid w:val="002460E8"/>
    <w:rsid w:val="00247E09"/>
    <w:rsid w:val="002609A4"/>
    <w:rsid w:val="00265F6E"/>
    <w:rsid w:val="00266367"/>
    <w:rsid w:val="00270C91"/>
    <w:rsid w:val="00273BFD"/>
    <w:rsid w:val="00277655"/>
    <w:rsid w:val="00283907"/>
    <w:rsid w:val="00284814"/>
    <w:rsid w:val="00284F28"/>
    <w:rsid w:val="002851AA"/>
    <w:rsid w:val="00286998"/>
    <w:rsid w:val="002876BF"/>
    <w:rsid w:val="002965D0"/>
    <w:rsid w:val="002971BE"/>
    <w:rsid w:val="002A02F6"/>
    <w:rsid w:val="002A4A7A"/>
    <w:rsid w:val="002A4BF3"/>
    <w:rsid w:val="002B02B5"/>
    <w:rsid w:val="002B2922"/>
    <w:rsid w:val="002C13DA"/>
    <w:rsid w:val="002C3E8B"/>
    <w:rsid w:val="002D67AC"/>
    <w:rsid w:val="002E18BE"/>
    <w:rsid w:val="002E2616"/>
    <w:rsid w:val="002F4406"/>
    <w:rsid w:val="002F7BB6"/>
    <w:rsid w:val="00301F0D"/>
    <w:rsid w:val="00305BA3"/>
    <w:rsid w:val="00310C9A"/>
    <w:rsid w:val="003152AF"/>
    <w:rsid w:val="003448B2"/>
    <w:rsid w:val="00361DB2"/>
    <w:rsid w:val="003629D7"/>
    <w:rsid w:val="00364791"/>
    <w:rsid w:val="003670C0"/>
    <w:rsid w:val="0037622E"/>
    <w:rsid w:val="00377102"/>
    <w:rsid w:val="00380C91"/>
    <w:rsid w:val="0039390F"/>
    <w:rsid w:val="0039709B"/>
    <w:rsid w:val="003A1002"/>
    <w:rsid w:val="003A3314"/>
    <w:rsid w:val="003A46B2"/>
    <w:rsid w:val="003A6896"/>
    <w:rsid w:val="003C7100"/>
    <w:rsid w:val="003D3832"/>
    <w:rsid w:val="003D3913"/>
    <w:rsid w:val="003D3B8C"/>
    <w:rsid w:val="003D5E89"/>
    <w:rsid w:val="003D72DA"/>
    <w:rsid w:val="003F1F97"/>
    <w:rsid w:val="00401746"/>
    <w:rsid w:val="00402388"/>
    <w:rsid w:val="004033C4"/>
    <w:rsid w:val="004068E8"/>
    <w:rsid w:val="004075AE"/>
    <w:rsid w:val="0041048F"/>
    <w:rsid w:val="00412067"/>
    <w:rsid w:val="00421D16"/>
    <w:rsid w:val="00423D5D"/>
    <w:rsid w:val="00430A84"/>
    <w:rsid w:val="00432306"/>
    <w:rsid w:val="004336C7"/>
    <w:rsid w:val="00437D59"/>
    <w:rsid w:val="00446B99"/>
    <w:rsid w:val="00453D07"/>
    <w:rsid w:val="00454A07"/>
    <w:rsid w:val="004553D7"/>
    <w:rsid w:val="004610A4"/>
    <w:rsid w:val="00463C15"/>
    <w:rsid w:val="00471355"/>
    <w:rsid w:val="00475396"/>
    <w:rsid w:val="0048105C"/>
    <w:rsid w:val="004863E9"/>
    <w:rsid w:val="00486A29"/>
    <w:rsid w:val="004B29FF"/>
    <w:rsid w:val="004C1450"/>
    <w:rsid w:val="004C29CC"/>
    <w:rsid w:val="004C2E09"/>
    <w:rsid w:val="004C7868"/>
    <w:rsid w:val="004D340D"/>
    <w:rsid w:val="004D367E"/>
    <w:rsid w:val="004D378D"/>
    <w:rsid w:val="004D641D"/>
    <w:rsid w:val="004F04D2"/>
    <w:rsid w:val="00500AAD"/>
    <w:rsid w:val="00501F8F"/>
    <w:rsid w:val="00503A3E"/>
    <w:rsid w:val="00504AA5"/>
    <w:rsid w:val="00510342"/>
    <w:rsid w:val="0052403F"/>
    <w:rsid w:val="00526B6F"/>
    <w:rsid w:val="00527F02"/>
    <w:rsid w:val="00544695"/>
    <w:rsid w:val="0055160A"/>
    <w:rsid w:val="005549B2"/>
    <w:rsid w:val="005611E5"/>
    <w:rsid w:val="005640BF"/>
    <w:rsid w:val="0056726B"/>
    <w:rsid w:val="00570A64"/>
    <w:rsid w:val="005803E2"/>
    <w:rsid w:val="00582CFD"/>
    <w:rsid w:val="0058440A"/>
    <w:rsid w:val="00591983"/>
    <w:rsid w:val="005938BC"/>
    <w:rsid w:val="005A28A3"/>
    <w:rsid w:val="005A636D"/>
    <w:rsid w:val="005A6B4F"/>
    <w:rsid w:val="005B1BA8"/>
    <w:rsid w:val="005B2A41"/>
    <w:rsid w:val="005B4921"/>
    <w:rsid w:val="005C52EA"/>
    <w:rsid w:val="005D038A"/>
    <w:rsid w:val="005D2702"/>
    <w:rsid w:val="005D446E"/>
    <w:rsid w:val="005E6E99"/>
    <w:rsid w:val="005F2DDD"/>
    <w:rsid w:val="00600CA4"/>
    <w:rsid w:val="00613EB2"/>
    <w:rsid w:val="0061420C"/>
    <w:rsid w:val="00620DE3"/>
    <w:rsid w:val="00624A42"/>
    <w:rsid w:val="00624E54"/>
    <w:rsid w:val="00645876"/>
    <w:rsid w:val="00651A82"/>
    <w:rsid w:val="00651CF5"/>
    <w:rsid w:val="0065522F"/>
    <w:rsid w:val="00655ABF"/>
    <w:rsid w:val="0066418C"/>
    <w:rsid w:val="00672D04"/>
    <w:rsid w:val="00673933"/>
    <w:rsid w:val="00673BC4"/>
    <w:rsid w:val="00685F6E"/>
    <w:rsid w:val="00691AAD"/>
    <w:rsid w:val="00694CB0"/>
    <w:rsid w:val="006A30F7"/>
    <w:rsid w:val="006A4848"/>
    <w:rsid w:val="006B0926"/>
    <w:rsid w:val="006B2C02"/>
    <w:rsid w:val="006B3B8D"/>
    <w:rsid w:val="006B429B"/>
    <w:rsid w:val="006C04B0"/>
    <w:rsid w:val="006C42AD"/>
    <w:rsid w:val="006D0203"/>
    <w:rsid w:val="006D3517"/>
    <w:rsid w:val="006D7903"/>
    <w:rsid w:val="006F3645"/>
    <w:rsid w:val="006F54B2"/>
    <w:rsid w:val="007005A6"/>
    <w:rsid w:val="0070328A"/>
    <w:rsid w:val="0070657D"/>
    <w:rsid w:val="00714F08"/>
    <w:rsid w:val="00725345"/>
    <w:rsid w:val="00731BDD"/>
    <w:rsid w:val="00733E8D"/>
    <w:rsid w:val="007340EC"/>
    <w:rsid w:val="00741CC0"/>
    <w:rsid w:val="00750F98"/>
    <w:rsid w:val="00764755"/>
    <w:rsid w:val="00767FA6"/>
    <w:rsid w:val="00770EAA"/>
    <w:rsid w:val="00782823"/>
    <w:rsid w:val="00787669"/>
    <w:rsid w:val="007A2658"/>
    <w:rsid w:val="007B1DB8"/>
    <w:rsid w:val="007B512F"/>
    <w:rsid w:val="007C48D2"/>
    <w:rsid w:val="007C4B2C"/>
    <w:rsid w:val="007C4D2E"/>
    <w:rsid w:val="007D052D"/>
    <w:rsid w:val="007D2E9A"/>
    <w:rsid w:val="007D6248"/>
    <w:rsid w:val="007E1197"/>
    <w:rsid w:val="007E4A41"/>
    <w:rsid w:val="007E7F64"/>
    <w:rsid w:val="007F0965"/>
    <w:rsid w:val="007F7512"/>
    <w:rsid w:val="008021A4"/>
    <w:rsid w:val="00810894"/>
    <w:rsid w:val="008143AB"/>
    <w:rsid w:val="00816B89"/>
    <w:rsid w:val="00824615"/>
    <w:rsid w:val="0083345F"/>
    <w:rsid w:val="00833590"/>
    <w:rsid w:val="00836667"/>
    <w:rsid w:val="008415A8"/>
    <w:rsid w:val="00846EA0"/>
    <w:rsid w:val="008600E7"/>
    <w:rsid w:val="00861739"/>
    <w:rsid w:val="00866D0F"/>
    <w:rsid w:val="00872189"/>
    <w:rsid w:val="00876733"/>
    <w:rsid w:val="00877115"/>
    <w:rsid w:val="008816B1"/>
    <w:rsid w:val="00883A8C"/>
    <w:rsid w:val="00883FFC"/>
    <w:rsid w:val="008873FD"/>
    <w:rsid w:val="0089362B"/>
    <w:rsid w:val="008A0702"/>
    <w:rsid w:val="008A661B"/>
    <w:rsid w:val="008A76DC"/>
    <w:rsid w:val="008B3B59"/>
    <w:rsid w:val="008B62B2"/>
    <w:rsid w:val="008B650B"/>
    <w:rsid w:val="008C2F11"/>
    <w:rsid w:val="008C50E1"/>
    <w:rsid w:val="008C5E96"/>
    <w:rsid w:val="008D7095"/>
    <w:rsid w:val="008D78B9"/>
    <w:rsid w:val="008E3F85"/>
    <w:rsid w:val="008F373B"/>
    <w:rsid w:val="009051E8"/>
    <w:rsid w:val="009106AF"/>
    <w:rsid w:val="00912E18"/>
    <w:rsid w:val="00914156"/>
    <w:rsid w:val="00916FF8"/>
    <w:rsid w:val="009211DA"/>
    <w:rsid w:val="00922093"/>
    <w:rsid w:val="00924B2E"/>
    <w:rsid w:val="00926594"/>
    <w:rsid w:val="00930C85"/>
    <w:rsid w:val="00940D51"/>
    <w:rsid w:val="0095556E"/>
    <w:rsid w:val="009562F1"/>
    <w:rsid w:val="009727EA"/>
    <w:rsid w:val="00983761"/>
    <w:rsid w:val="00991B8D"/>
    <w:rsid w:val="009933ED"/>
    <w:rsid w:val="00996F29"/>
    <w:rsid w:val="009A3F39"/>
    <w:rsid w:val="009A7BA4"/>
    <w:rsid w:val="009B38DA"/>
    <w:rsid w:val="009D1876"/>
    <w:rsid w:val="009F2F53"/>
    <w:rsid w:val="009F4187"/>
    <w:rsid w:val="009F4201"/>
    <w:rsid w:val="00A013DD"/>
    <w:rsid w:val="00A11416"/>
    <w:rsid w:val="00A116BA"/>
    <w:rsid w:val="00A12430"/>
    <w:rsid w:val="00A12E0F"/>
    <w:rsid w:val="00A175E2"/>
    <w:rsid w:val="00A22994"/>
    <w:rsid w:val="00A2611C"/>
    <w:rsid w:val="00A35782"/>
    <w:rsid w:val="00A37401"/>
    <w:rsid w:val="00A40C28"/>
    <w:rsid w:val="00A45148"/>
    <w:rsid w:val="00A51FAE"/>
    <w:rsid w:val="00A55416"/>
    <w:rsid w:val="00A55ADC"/>
    <w:rsid w:val="00A76604"/>
    <w:rsid w:val="00A80845"/>
    <w:rsid w:val="00A878D9"/>
    <w:rsid w:val="00A922E1"/>
    <w:rsid w:val="00AA2778"/>
    <w:rsid w:val="00AB4FA0"/>
    <w:rsid w:val="00AB69F7"/>
    <w:rsid w:val="00AB79A0"/>
    <w:rsid w:val="00AC073D"/>
    <w:rsid w:val="00AC074F"/>
    <w:rsid w:val="00AD097B"/>
    <w:rsid w:val="00AD0B9B"/>
    <w:rsid w:val="00AD5C31"/>
    <w:rsid w:val="00AD64B9"/>
    <w:rsid w:val="00AE022B"/>
    <w:rsid w:val="00B009CC"/>
    <w:rsid w:val="00B0782A"/>
    <w:rsid w:val="00B13E8A"/>
    <w:rsid w:val="00B32813"/>
    <w:rsid w:val="00B442AF"/>
    <w:rsid w:val="00B467CE"/>
    <w:rsid w:val="00B53C2F"/>
    <w:rsid w:val="00B55593"/>
    <w:rsid w:val="00B55BC9"/>
    <w:rsid w:val="00B6181D"/>
    <w:rsid w:val="00B62438"/>
    <w:rsid w:val="00B62B8C"/>
    <w:rsid w:val="00B63317"/>
    <w:rsid w:val="00B63343"/>
    <w:rsid w:val="00B63809"/>
    <w:rsid w:val="00B71771"/>
    <w:rsid w:val="00B7197A"/>
    <w:rsid w:val="00B77EE4"/>
    <w:rsid w:val="00B80CED"/>
    <w:rsid w:val="00B8197B"/>
    <w:rsid w:val="00B82606"/>
    <w:rsid w:val="00B86080"/>
    <w:rsid w:val="00B87FF7"/>
    <w:rsid w:val="00B924B6"/>
    <w:rsid w:val="00BA0B08"/>
    <w:rsid w:val="00BA1909"/>
    <w:rsid w:val="00BB7788"/>
    <w:rsid w:val="00BC0E82"/>
    <w:rsid w:val="00BD40F9"/>
    <w:rsid w:val="00BE28C2"/>
    <w:rsid w:val="00BE79C2"/>
    <w:rsid w:val="00BF3976"/>
    <w:rsid w:val="00BF5EAD"/>
    <w:rsid w:val="00C019F3"/>
    <w:rsid w:val="00C079BC"/>
    <w:rsid w:val="00C20446"/>
    <w:rsid w:val="00C30247"/>
    <w:rsid w:val="00C35D56"/>
    <w:rsid w:val="00C403CC"/>
    <w:rsid w:val="00C41C86"/>
    <w:rsid w:val="00C635EC"/>
    <w:rsid w:val="00C63A6C"/>
    <w:rsid w:val="00C81042"/>
    <w:rsid w:val="00C8794E"/>
    <w:rsid w:val="00C87AA8"/>
    <w:rsid w:val="00C933AA"/>
    <w:rsid w:val="00CA13AF"/>
    <w:rsid w:val="00CA1444"/>
    <w:rsid w:val="00CA49A1"/>
    <w:rsid w:val="00CB1590"/>
    <w:rsid w:val="00CB7600"/>
    <w:rsid w:val="00CC0E9D"/>
    <w:rsid w:val="00CC3639"/>
    <w:rsid w:val="00CD4F9A"/>
    <w:rsid w:val="00CD635D"/>
    <w:rsid w:val="00CE32C0"/>
    <w:rsid w:val="00CE5959"/>
    <w:rsid w:val="00CF00DC"/>
    <w:rsid w:val="00CF7AC9"/>
    <w:rsid w:val="00D00B1D"/>
    <w:rsid w:val="00D00CB7"/>
    <w:rsid w:val="00D044AD"/>
    <w:rsid w:val="00D11740"/>
    <w:rsid w:val="00D20A67"/>
    <w:rsid w:val="00D25F16"/>
    <w:rsid w:val="00D27966"/>
    <w:rsid w:val="00D366AA"/>
    <w:rsid w:val="00D46BEA"/>
    <w:rsid w:val="00D47371"/>
    <w:rsid w:val="00D547FB"/>
    <w:rsid w:val="00D607A9"/>
    <w:rsid w:val="00D61880"/>
    <w:rsid w:val="00D61AAD"/>
    <w:rsid w:val="00D62385"/>
    <w:rsid w:val="00D67CE2"/>
    <w:rsid w:val="00D75891"/>
    <w:rsid w:val="00D81AA3"/>
    <w:rsid w:val="00D86C37"/>
    <w:rsid w:val="00D87692"/>
    <w:rsid w:val="00D87D52"/>
    <w:rsid w:val="00DA06C6"/>
    <w:rsid w:val="00DB67B4"/>
    <w:rsid w:val="00DC00DF"/>
    <w:rsid w:val="00DC11E3"/>
    <w:rsid w:val="00DD23B7"/>
    <w:rsid w:val="00DD660E"/>
    <w:rsid w:val="00DF42E7"/>
    <w:rsid w:val="00E0035D"/>
    <w:rsid w:val="00E01CE8"/>
    <w:rsid w:val="00E11FE4"/>
    <w:rsid w:val="00E21CA9"/>
    <w:rsid w:val="00E257C7"/>
    <w:rsid w:val="00E31063"/>
    <w:rsid w:val="00E351BA"/>
    <w:rsid w:val="00E36E9C"/>
    <w:rsid w:val="00E36FE9"/>
    <w:rsid w:val="00E44705"/>
    <w:rsid w:val="00E57B5F"/>
    <w:rsid w:val="00E73E98"/>
    <w:rsid w:val="00E75223"/>
    <w:rsid w:val="00E75570"/>
    <w:rsid w:val="00E757A1"/>
    <w:rsid w:val="00E80510"/>
    <w:rsid w:val="00E8565A"/>
    <w:rsid w:val="00E85C07"/>
    <w:rsid w:val="00E90D72"/>
    <w:rsid w:val="00E93BB4"/>
    <w:rsid w:val="00EA0BE1"/>
    <w:rsid w:val="00EA1A53"/>
    <w:rsid w:val="00EA35BB"/>
    <w:rsid w:val="00EA4AEB"/>
    <w:rsid w:val="00EA4BDF"/>
    <w:rsid w:val="00EB3C3D"/>
    <w:rsid w:val="00EB4F17"/>
    <w:rsid w:val="00EB525B"/>
    <w:rsid w:val="00EB5293"/>
    <w:rsid w:val="00EC23AC"/>
    <w:rsid w:val="00EC2992"/>
    <w:rsid w:val="00ED0793"/>
    <w:rsid w:val="00ED3D3D"/>
    <w:rsid w:val="00ED46A4"/>
    <w:rsid w:val="00ED6FD9"/>
    <w:rsid w:val="00EE3810"/>
    <w:rsid w:val="00EE390F"/>
    <w:rsid w:val="00EE52DA"/>
    <w:rsid w:val="00EE6C94"/>
    <w:rsid w:val="00F05E87"/>
    <w:rsid w:val="00F13C2B"/>
    <w:rsid w:val="00F37551"/>
    <w:rsid w:val="00F45C71"/>
    <w:rsid w:val="00F47D00"/>
    <w:rsid w:val="00F52F40"/>
    <w:rsid w:val="00F62CE5"/>
    <w:rsid w:val="00F63C3B"/>
    <w:rsid w:val="00F7188C"/>
    <w:rsid w:val="00F7425F"/>
    <w:rsid w:val="00F74CD0"/>
    <w:rsid w:val="00F87F70"/>
    <w:rsid w:val="00F905FC"/>
    <w:rsid w:val="00F9575C"/>
    <w:rsid w:val="00F959DB"/>
    <w:rsid w:val="00FA292E"/>
    <w:rsid w:val="00FA688A"/>
    <w:rsid w:val="00FB570C"/>
    <w:rsid w:val="00FC0252"/>
    <w:rsid w:val="00FC3634"/>
    <w:rsid w:val="00FE20B4"/>
    <w:rsid w:val="00FF36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EB60E4-F3CE-4938-AE3F-08D733D89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paragraph" w:styleId="5">
    <w:name w:val="heading 5"/>
    <w:basedOn w:val="a"/>
    <w:link w:val="50"/>
    <w:uiPriority w:val="9"/>
    <w:qFormat/>
    <w:rsid w:val="007C4D2E"/>
    <w:pPr>
      <w:overflowPunct/>
      <w:autoSpaceDE/>
      <w:autoSpaceDN/>
      <w:bidi w:val="0"/>
      <w:adjustRightInd/>
      <w:spacing w:before="100" w:beforeAutospacing="1" w:after="100" w:afterAutospacing="1"/>
      <w:textAlignment w:val="auto"/>
      <w:outlineLvl w:val="4"/>
    </w:pPr>
    <w:rPr>
      <w:rFonts w:cs="Times New Roman"/>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uiPriority w:val="99"/>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rsid w:val="00D00B1D"/>
    <w:rPr>
      <w:sz w:val="16"/>
      <w:szCs w:val="16"/>
    </w:rPr>
  </w:style>
  <w:style w:type="paragraph" w:styleId="a8">
    <w:name w:val="annotation text"/>
    <w:basedOn w:val="a"/>
    <w:link w:val="a9"/>
    <w:rsid w:val="00D00B1D"/>
    <w:rPr>
      <w:szCs w:val="20"/>
    </w:rPr>
  </w:style>
  <w:style w:type="character" w:customStyle="1" w:styleId="a9">
    <w:name w:val="טקסט הערה תו"/>
    <w:basedOn w:val="a0"/>
    <w:link w:val="a8"/>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character" w:customStyle="1" w:styleId="50">
    <w:name w:val="כותרת 5 תו"/>
    <w:basedOn w:val="a0"/>
    <w:link w:val="5"/>
    <w:uiPriority w:val="9"/>
    <w:rsid w:val="007C4D2E"/>
    <w:rPr>
      <w:b/>
      <w:bCs/>
    </w:rPr>
  </w:style>
  <w:style w:type="paragraph" w:customStyle="1" w:styleId="Ruller4">
    <w:name w:val="Ruller 4 ממוספר"/>
    <w:basedOn w:val="Ruller41"/>
    <w:next w:val="Ruller41"/>
    <w:rsid w:val="007C4D2E"/>
    <w:pPr>
      <w:numPr>
        <w:numId w:val="11"/>
      </w:numPr>
    </w:pPr>
    <w:rPr>
      <w:rFonts w:ascii="Garamond" w:hAnsi="Garamond"/>
      <w:sz w:val="24"/>
    </w:rPr>
  </w:style>
  <w:style w:type="paragraph" w:customStyle="1" w:styleId="Ruller40">
    <w:name w:val="Ruller4 אלפביתי"/>
    <w:basedOn w:val="Ruller41"/>
    <w:next w:val="Ruller41"/>
    <w:rsid w:val="007C4D2E"/>
    <w:pPr>
      <w:numPr>
        <w:numId w:val="12"/>
      </w:numPr>
    </w:pPr>
  </w:style>
  <w:style w:type="paragraph" w:customStyle="1" w:styleId="ruller43">
    <w:name w:val="ruller4"/>
    <w:basedOn w:val="a"/>
    <w:rsid w:val="007C4D2E"/>
    <w:pPr>
      <w:overflowPunct/>
      <w:autoSpaceDE/>
      <w:autoSpaceDN/>
      <w:bidi w:val="0"/>
      <w:adjustRightInd/>
      <w:spacing w:before="100" w:beforeAutospacing="1" w:after="100" w:afterAutospacing="1"/>
      <w:textAlignment w:val="auto"/>
    </w:pPr>
    <w:rPr>
      <w:rFonts w:cs="Times New Roman"/>
      <w:sz w:val="24"/>
    </w:rPr>
  </w:style>
  <w:style w:type="paragraph" w:customStyle="1" w:styleId="ruller400">
    <w:name w:val="ruller40"/>
    <w:basedOn w:val="a"/>
    <w:rsid w:val="007C4D2E"/>
    <w:pPr>
      <w:overflowPunct/>
      <w:autoSpaceDE/>
      <w:autoSpaceDN/>
      <w:bidi w:val="0"/>
      <w:adjustRightInd/>
      <w:spacing w:before="100" w:beforeAutospacing="1" w:after="100" w:afterAutospacing="1"/>
      <w:textAlignment w:val="auto"/>
    </w:pPr>
    <w:rPr>
      <w:rFonts w:cs="Times New Roman"/>
      <w:sz w:val="24"/>
    </w:rPr>
  </w:style>
  <w:style w:type="character" w:customStyle="1" w:styleId="term2">
    <w:name w:val="term_2"/>
    <w:basedOn w:val="a0"/>
    <w:rsid w:val="007C4D2E"/>
  </w:style>
  <w:style w:type="character" w:customStyle="1" w:styleId="Ruller42">
    <w:name w:val="Ruller4 תו"/>
    <w:basedOn w:val="a0"/>
    <w:link w:val="Ruller41"/>
    <w:locked/>
    <w:rsid w:val="00E36E9C"/>
    <w:rPr>
      <w:rFonts w:ascii="Arial TUR" w:hAnsi="Arial TUR" w:cs="FrankRuehl"/>
      <w:spacing w:val="10"/>
      <w:sz w:val="22"/>
      <w:szCs w:val="28"/>
    </w:rPr>
  </w:style>
  <w:style w:type="paragraph" w:customStyle="1" w:styleId="p00">
    <w:name w:val="p00"/>
    <w:basedOn w:val="a"/>
    <w:rsid w:val="00731BDD"/>
    <w:pPr>
      <w:overflowPunct/>
      <w:autoSpaceDE/>
      <w:autoSpaceDN/>
      <w:bidi w:val="0"/>
      <w:adjustRightInd/>
      <w:spacing w:before="100" w:beforeAutospacing="1" w:after="100" w:afterAutospacing="1"/>
      <w:textAlignment w:val="auto"/>
    </w:pPr>
    <w:rPr>
      <w:rFonts w:cs="Times New Roman"/>
      <w:sz w:val="24"/>
    </w:rPr>
  </w:style>
  <w:style w:type="character" w:customStyle="1" w:styleId="big-number">
    <w:name w:val="big-number"/>
    <w:basedOn w:val="a0"/>
    <w:rsid w:val="00731BDD"/>
  </w:style>
  <w:style w:type="character" w:customStyle="1" w:styleId="default">
    <w:name w:val="default"/>
    <w:basedOn w:val="a0"/>
    <w:rsid w:val="00731BDD"/>
  </w:style>
  <w:style w:type="paragraph" w:customStyle="1" w:styleId="p22">
    <w:name w:val="p22"/>
    <w:basedOn w:val="a"/>
    <w:rsid w:val="00731BDD"/>
    <w:pPr>
      <w:overflowPunct/>
      <w:autoSpaceDE/>
      <w:autoSpaceDN/>
      <w:bidi w:val="0"/>
      <w:adjustRightInd/>
      <w:spacing w:before="100" w:beforeAutospacing="1" w:after="100" w:afterAutospacing="1"/>
      <w:textAlignment w:val="auto"/>
    </w:pPr>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229747">
      <w:bodyDiv w:val="1"/>
      <w:marLeft w:val="0"/>
      <w:marRight w:val="0"/>
      <w:marTop w:val="0"/>
      <w:marBottom w:val="0"/>
      <w:divBdr>
        <w:top w:val="none" w:sz="0" w:space="0" w:color="auto"/>
        <w:left w:val="none" w:sz="0" w:space="0" w:color="auto"/>
        <w:bottom w:val="none" w:sz="0" w:space="0" w:color="auto"/>
        <w:right w:val="none" w:sz="0" w:space="0" w:color="auto"/>
      </w:divBdr>
    </w:div>
    <w:div w:id="751701911">
      <w:bodyDiv w:val="1"/>
      <w:marLeft w:val="0"/>
      <w:marRight w:val="0"/>
      <w:marTop w:val="0"/>
      <w:marBottom w:val="0"/>
      <w:divBdr>
        <w:top w:val="none" w:sz="0" w:space="0" w:color="auto"/>
        <w:left w:val="none" w:sz="0" w:space="0" w:color="auto"/>
        <w:bottom w:val="none" w:sz="0" w:space="0" w:color="auto"/>
        <w:right w:val="none" w:sz="0" w:space="0" w:color="auto"/>
      </w:divBdr>
    </w:div>
    <w:div w:id="905799206">
      <w:bodyDiv w:val="1"/>
      <w:marLeft w:val="0"/>
      <w:marRight w:val="0"/>
      <w:marTop w:val="0"/>
      <w:marBottom w:val="0"/>
      <w:divBdr>
        <w:top w:val="none" w:sz="0" w:space="0" w:color="auto"/>
        <w:left w:val="none" w:sz="0" w:space="0" w:color="auto"/>
        <w:bottom w:val="none" w:sz="0" w:space="0" w:color="auto"/>
        <w:right w:val="none" w:sz="0" w:space="0" w:color="auto"/>
      </w:divBdr>
      <w:divsChild>
        <w:div w:id="13718837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upreme.court.gov.i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7E10-A04E-423A-9B52-67E745B62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8107</Words>
  <Characters>40538</Characters>
  <Application>Microsoft Office Word</Application>
  <DocSecurity>0</DocSecurity>
  <Lines>337</Lines>
  <Paragraphs>97</Paragraphs>
  <ScaleCrop>false</ScaleCrop>
  <HeadingPairs>
    <vt:vector size="2" baseType="variant">
      <vt:variant>
        <vt:lpstr>שם</vt:lpstr>
      </vt:variant>
      <vt:variant>
        <vt:i4>1</vt:i4>
      </vt:variant>
    </vt:vector>
  </HeadingPairs>
  <TitlesOfParts>
    <vt:vector size="1" baseType="lpstr">
      <vt:lpstr>פסק-דין בתיק ע"פ  8957/21</vt:lpstr>
    </vt:vector>
  </TitlesOfParts>
  <Company>supreme court of israel</Company>
  <LinksUpToDate>false</LinksUpToDate>
  <CharactersWithSpaces>48548</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ע"פ  8957/21</dc:title>
  <dc:subject/>
  <dc:creator>Administrator</dc:creator>
  <cp:keywords/>
  <dc:description/>
  <cp:lastModifiedBy>אסתר טטרואשילי</cp:lastModifiedBy>
  <cp:revision>2</cp:revision>
  <cp:lastPrinted>2023-05-18T08:19:00Z</cp:lastPrinted>
  <dcterms:created xsi:type="dcterms:W3CDTF">2023-05-22T09:40:00Z</dcterms:created>
  <dcterms:modified xsi:type="dcterms:W3CDTF">2023-05-22T09:40:00Z</dcterms:modified>
</cp:coreProperties>
</file>